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13E" w:rsidRDefault="00D8013E" w:rsidP="00FD00C7">
      <w:pPr>
        <w:tabs>
          <w:tab w:val="left" w:pos="1830"/>
        </w:tabs>
        <w:spacing w:after="0" w:line="240" w:lineRule="auto"/>
        <w:jc w:val="center"/>
        <w:rPr>
          <w:rFonts w:ascii="Times New Roman" w:eastAsia="Times New Roman" w:hAnsi="Times New Roman" w:cs="Times New Roman"/>
          <w:color w:val="000000"/>
          <w:sz w:val="24"/>
          <w:lang w:val="en-US"/>
        </w:rPr>
      </w:pPr>
    </w:p>
    <w:p w:rsidR="00B173CB" w:rsidRPr="00B173CB" w:rsidRDefault="00B173CB" w:rsidP="00FD00C7">
      <w:pPr>
        <w:tabs>
          <w:tab w:val="left" w:pos="1830"/>
        </w:tabs>
        <w:spacing w:after="0" w:line="240" w:lineRule="auto"/>
        <w:jc w:val="center"/>
        <w:rPr>
          <w:rFonts w:ascii="Times New Roman" w:eastAsia="Times New Roman" w:hAnsi="Times New Roman" w:cs="Times New Roman"/>
          <w:sz w:val="28"/>
          <w:szCs w:val="28"/>
          <w:lang w:val="en-US" w:eastAsia="ru-RU"/>
        </w:rPr>
      </w:pPr>
    </w:p>
    <w:p w:rsidR="00D8013E" w:rsidRDefault="00D8013E" w:rsidP="00FD00C7">
      <w:pPr>
        <w:tabs>
          <w:tab w:val="left" w:pos="1830"/>
        </w:tabs>
        <w:spacing w:after="0" w:line="240" w:lineRule="auto"/>
        <w:jc w:val="center"/>
        <w:rPr>
          <w:rFonts w:ascii="Times New Roman" w:eastAsia="Times New Roman" w:hAnsi="Times New Roman" w:cs="Times New Roman"/>
          <w:sz w:val="28"/>
          <w:szCs w:val="28"/>
          <w:lang w:eastAsia="ru-RU"/>
        </w:rPr>
      </w:pPr>
    </w:p>
    <w:p w:rsidR="00B173CB" w:rsidRDefault="00B173CB" w:rsidP="00B173CB">
      <w:pPr>
        <w:spacing w:after="0" w:line="408" w:lineRule="auto"/>
        <w:ind w:left="120"/>
        <w:jc w:val="center"/>
      </w:pPr>
      <w:r>
        <w:rPr>
          <w:rFonts w:ascii="Times New Roman" w:hAnsi="Times New Roman"/>
          <w:b/>
          <w:color w:val="000000"/>
          <w:sz w:val="28"/>
        </w:rPr>
        <w:t>МИНИСТЕРСТВО ПРОСВЕЩЕНИЯ РОССИЙСКОЙ ФЕДЕРАЦИИ</w:t>
      </w:r>
    </w:p>
    <w:p w:rsidR="00B173CB" w:rsidRDefault="00B173CB" w:rsidP="00B173CB">
      <w:pPr>
        <w:spacing w:after="0" w:line="408" w:lineRule="auto"/>
        <w:ind w:left="120"/>
        <w:jc w:val="center"/>
      </w:pPr>
      <w:r>
        <w:rPr>
          <w:rFonts w:ascii="Times New Roman" w:hAnsi="Times New Roman"/>
          <w:b/>
          <w:color w:val="000000"/>
          <w:sz w:val="28"/>
        </w:rPr>
        <w:t xml:space="preserve">Министерство образования и науки Республика Башкортостан </w:t>
      </w:r>
      <w:bookmarkStart w:id="0" w:name="ac61422a-29c7-4a5a-957e-10d44a9a8bf8"/>
      <w:bookmarkEnd w:id="0"/>
    </w:p>
    <w:p w:rsidR="00B173CB" w:rsidRDefault="00B173CB" w:rsidP="00B173CB">
      <w:pPr>
        <w:spacing w:after="0" w:line="408" w:lineRule="auto"/>
        <w:ind w:left="120"/>
        <w:jc w:val="center"/>
      </w:pPr>
      <w:r>
        <w:rPr>
          <w:rFonts w:ascii="Times New Roman" w:hAnsi="Times New Roman"/>
          <w:b/>
          <w:color w:val="000000"/>
          <w:sz w:val="28"/>
        </w:rPr>
        <w:t xml:space="preserve">Администрация муниципального района </w:t>
      </w:r>
      <w:proofErr w:type="spellStart"/>
      <w:r>
        <w:rPr>
          <w:rFonts w:ascii="Times New Roman" w:hAnsi="Times New Roman"/>
          <w:b/>
          <w:color w:val="000000"/>
          <w:sz w:val="28"/>
        </w:rPr>
        <w:t>Миякинский</w:t>
      </w:r>
      <w:proofErr w:type="spellEnd"/>
      <w:r>
        <w:rPr>
          <w:rFonts w:ascii="Times New Roman" w:hAnsi="Times New Roman"/>
          <w:b/>
          <w:color w:val="000000"/>
          <w:sz w:val="28"/>
        </w:rPr>
        <w:t xml:space="preserve"> район Республики Башкортостан</w:t>
      </w:r>
      <w:bookmarkStart w:id="1" w:name="999bf644-f3de-4153-a38b-a44d917c4aaf"/>
      <w:bookmarkEnd w:id="1"/>
    </w:p>
    <w:p w:rsidR="00B173CB" w:rsidRDefault="00B173CB" w:rsidP="00B173CB">
      <w:pPr>
        <w:spacing w:after="0" w:line="408" w:lineRule="auto"/>
        <w:ind w:left="120"/>
        <w:jc w:val="center"/>
      </w:pPr>
      <w:r>
        <w:rPr>
          <w:rFonts w:ascii="Times New Roman" w:hAnsi="Times New Roman"/>
          <w:b/>
          <w:color w:val="000000"/>
          <w:sz w:val="28"/>
        </w:rPr>
        <w:t xml:space="preserve">МОБУ СОШ №1 им.М.Абдуллина с. </w:t>
      </w:r>
      <w:proofErr w:type="spellStart"/>
      <w:r>
        <w:rPr>
          <w:rFonts w:ascii="Times New Roman" w:hAnsi="Times New Roman"/>
          <w:b/>
          <w:color w:val="000000"/>
          <w:sz w:val="28"/>
        </w:rPr>
        <w:t>Киргиз-Мияки</w:t>
      </w:r>
      <w:proofErr w:type="spellEnd"/>
    </w:p>
    <w:p w:rsidR="00B173CB" w:rsidRDefault="00B173CB" w:rsidP="00B173CB">
      <w:pPr>
        <w:spacing w:after="0"/>
        <w:ind w:left="120"/>
      </w:pPr>
    </w:p>
    <w:p w:rsidR="00B173CB" w:rsidRDefault="00B173CB" w:rsidP="00B173CB">
      <w:pPr>
        <w:spacing w:after="0"/>
        <w:ind w:left="120"/>
      </w:pPr>
    </w:p>
    <w:p w:rsidR="00B173CB" w:rsidRDefault="00B173CB" w:rsidP="00B173CB">
      <w:pPr>
        <w:spacing w:after="0"/>
        <w:ind w:left="120"/>
      </w:pPr>
    </w:p>
    <w:p w:rsidR="00B173CB" w:rsidRDefault="00B173CB" w:rsidP="00B173CB">
      <w:pPr>
        <w:spacing w:after="0"/>
        <w:ind w:left="120"/>
      </w:pPr>
    </w:p>
    <w:tbl>
      <w:tblPr>
        <w:tblW w:w="0" w:type="auto"/>
        <w:tblInd w:w="675" w:type="dxa"/>
        <w:tblLook w:val="04A0"/>
      </w:tblPr>
      <w:tblGrid>
        <w:gridCol w:w="3114"/>
        <w:gridCol w:w="3115"/>
        <w:gridCol w:w="3115"/>
      </w:tblGrid>
      <w:tr w:rsidR="00B173CB" w:rsidTr="00B173CB">
        <w:tc>
          <w:tcPr>
            <w:tcW w:w="3114" w:type="dxa"/>
          </w:tcPr>
          <w:p w:rsidR="00B173CB" w:rsidRDefault="00B173CB" w:rsidP="00B173CB">
            <w:pPr>
              <w:autoSpaceDE w:val="0"/>
              <w:autoSpaceDN w:val="0"/>
              <w:spacing w:after="120"/>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РАССМОТРЕНО</w:t>
            </w:r>
          </w:p>
          <w:p w:rsidR="00B173CB" w:rsidRDefault="00B173CB" w:rsidP="00B173CB">
            <w:pPr>
              <w:autoSpaceDE w:val="0"/>
              <w:autoSpaceDN w:val="0"/>
              <w:spacing w:after="120"/>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Руководитель МО</w:t>
            </w:r>
          </w:p>
          <w:p w:rsidR="00B173CB" w:rsidRDefault="00B173CB" w:rsidP="00B173CB">
            <w:pPr>
              <w:autoSpaceDE w:val="0"/>
              <w:autoSpaceDN w:val="0"/>
              <w:spacing w:after="12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w:t>
            </w:r>
          </w:p>
          <w:p w:rsidR="00B173CB" w:rsidRDefault="00B173CB" w:rsidP="00B173CB">
            <w:pPr>
              <w:autoSpaceDE w:val="0"/>
              <w:autoSpaceDN w:val="0"/>
              <w:spacing w:after="0" w:line="240" w:lineRule="auto"/>
              <w:jc w:val="center"/>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Галяутдинова</w:t>
            </w:r>
            <w:proofErr w:type="spellEnd"/>
            <w:r>
              <w:rPr>
                <w:rFonts w:ascii="Times New Roman" w:eastAsia="Times New Roman" w:hAnsi="Times New Roman"/>
                <w:color w:val="000000"/>
                <w:sz w:val="24"/>
                <w:szCs w:val="24"/>
              </w:rPr>
              <w:t xml:space="preserve"> С.С.</w:t>
            </w:r>
          </w:p>
          <w:p w:rsidR="00B173CB" w:rsidRDefault="00B173CB" w:rsidP="00B173CB">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от «___» ________   2023 г.</w:t>
            </w:r>
          </w:p>
          <w:p w:rsidR="00B173CB" w:rsidRDefault="00B173CB" w:rsidP="00B173CB">
            <w:pPr>
              <w:autoSpaceDE w:val="0"/>
              <w:autoSpaceDN w:val="0"/>
              <w:spacing w:after="120" w:line="240" w:lineRule="auto"/>
              <w:jc w:val="center"/>
              <w:rPr>
                <w:rFonts w:ascii="Times New Roman" w:eastAsia="Times New Roman" w:hAnsi="Times New Roman"/>
                <w:color w:val="000000"/>
                <w:sz w:val="24"/>
                <w:szCs w:val="24"/>
              </w:rPr>
            </w:pPr>
          </w:p>
        </w:tc>
        <w:tc>
          <w:tcPr>
            <w:tcW w:w="3115" w:type="dxa"/>
          </w:tcPr>
          <w:p w:rsidR="00B173CB" w:rsidRDefault="00B173CB" w:rsidP="00B173CB">
            <w:pPr>
              <w:autoSpaceDE w:val="0"/>
              <w:autoSpaceDN w:val="0"/>
              <w:spacing w:after="120"/>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СОГЛАСОВАНО</w:t>
            </w:r>
          </w:p>
          <w:p w:rsidR="00B173CB" w:rsidRDefault="00B173CB" w:rsidP="00B173CB">
            <w:pPr>
              <w:autoSpaceDE w:val="0"/>
              <w:autoSpaceDN w:val="0"/>
              <w:spacing w:after="120"/>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Зам. директора по УВР</w:t>
            </w:r>
          </w:p>
          <w:p w:rsidR="00B173CB" w:rsidRDefault="00B173CB" w:rsidP="00B173CB">
            <w:pPr>
              <w:autoSpaceDE w:val="0"/>
              <w:autoSpaceDN w:val="0"/>
              <w:spacing w:after="12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w:t>
            </w:r>
          </w:p>
          <w:p w:rsidR="00B173CB" w:rsidRDefault="00B173CB" w:rsidP="00B173CB">
            <w:pPr>
              <w:autoSpaceDE w:val="0"/>
              <w:autoSpaceDN w:val="0"/>
              <w:spacing w:after="0" w:line="240" w:lineRule="auto"/>
              <w:jc w:val="center"/>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Мингазова</w:t>
            </w:r>
            <w:proofErr w:type="spellEnd"/>
            <w:r>
              <w:rPr>
                <w:rFonts w:ascii="Times New Roman" w:eastAsia="Times New Roman" w:hAnsi="Times New Roman"/>
                <w:color w:val="000000"/>
                <w:sz w:val="24"/>
                <w:szCs w:val="24"/>
              </w:rPr>
              <w:t xml:space="preserve"> Е.Г.</w:t>
            </w:r>
          </w:p>
          <w:p w:rsidR="00B173CB" w:rsidRDefault="00B173CB" w:rsidP="00B173CB">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от «___» _______   2023 г.</w:t>
            </w:r>
          </w:p>
          <w:p w:rsidR="00B173CB" w:rsidRDefault="00B173CB" w:rsidP="00B173CB">
            <w:pPr>
              <w:autoSpaceDE w:val="0"/>
              <w:autoSpaceDN w:val="0"/>
              <w:spacing w:after="120" w:line="240" w:lineRule="auto"/>
              <w:jc w:val="center"/>
              <w:rPr>
                <w:rFonts w:ascii="Times New Roman" w:eastAsia="Times New Roman" w:hAnsi="Times New Roman"/>
                <w:color w:val="000000"/>
                <w:sz w:val="24"/>
                <w:szCs w:val="24"/>
              </w:rPr>
            </w:pPr>
          </w:p>
        </w:tc>
        <w:tc>
          <w:tcPr>
            <w:tcW w:w="3115" w:type="dxa"/>
          </w:tcPr>
          <w:p w:rsidR="00B173CB" w:rsidRDefault="00B173CB" w:rsidP="00B173CB">
            <w:pPr>
              <w:autoSpaceDE w:val="0"/>
              <w:autoSpaceDN w:val="0"/>
              <w:spacing w:after="120"/>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B173CB" w:rsidRDefault="00B173CB" w:rsidP="00B173CB">
            <w:pPr>
              <w:autoSpaceDE w:val="0"/>
              <w:autoSpaceDN w:val="0"/>
              <w:spacing w:after="120"/>
              <w:jc w:val="center"/>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МОБУ СОШ №1 им. М.Абдуллина</w:t>
            </w:r>
          </w:p>
          <w:p w:rsidR="00B173CB" w:rsidRDefault="00B173CB" w:rsidP="00B173CB">
            <w:pPr>
              <w:autoSpaceDE w:val="0"/>
              <w:autoSpaceDN w:val="0"/>
              <w:spacing w:after="12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w:t>
            </w:r>
          </w:p>
          <w:p w:rsidR="00B173CB" w:rsidRDefault="00B173CB" w:rsidP="00B173CB">
            <w:pPr>
              <w:autoSpaceDE w:val="0"/>
              <w:autoSpaceDN w:val="0"/>
              <w:spacing w:after="0" w:line="240" w:lineRule="auto"/>
              <w:jc w:val="center"/>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Якупов</w:t>
            </w:r>
            <w:proofErr w:type="spellEnd"/>
            <w:r>
              <w:rPr>
                <w:rFonts w:ascii="Times New Roman" w:eastAsia="Times New Roman" w:hAnsi="Times New Roman"/>
                <w:color w:val="000000"/>
                <w:sz w:val="24"/>
                <w:szCs w:val="24"/>
              </w:rPr>
              <w:t xml:space="preserve"> Р.Ф.</w:t>
            </w:r>
          </w:p>
          <w:p w:rsidR="00B173CB" w:rsidRDefault="00B173CB" w:rsidP="00B173CB">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от «___» _______   2023 г.</w:t>
            </w:r>
          </w:p>
          <w:p w:rsidR="00B173CB" w:rsidRDefault="00B173CB" w:rsidP="00B173CB">
            <w:pPr>
              <w:autoSpaceDE w:val="0"/>
              <w:autoSpaceDN w:val="0"/>
              <w:spacing w:after="120" w:line="240" w:lineRule="auto"/>
              <w:jc w:val="center"/>
              <w:rPr>
                <w:rFonts w:ascii="Times New Roman" w:eastAsia="Times New Roman" w:hAnsi="Times New Roman"/>
                <w:color w:val="000000"/>
                <w:sz w:val="24"/>
                <w:szCs w:val="24"/>
              </w:rPr>
            </w:pPr>
          </w:p>
        </w:tc>
      </w:tr>
    </w:tbl>
    <w:p w:rsidR="00B173CB" w:rsidRDefault="00B173CB" w:rsidP="00B173CB">
      <w:pPr>
        <w:spacing w:after="0"/>
        <w:ind w:left="120"/>
        <w:rPr>
          <w:lang w:val="en-US"/>
        </w:rPr>
      </w:pPr>
    </w:p>
    <w:p w:rsidR="00B173CB" w:rsidRDefault="00B173CB" w:rsidP="00B173CB">
      <w:pPr>
        <w:spacing w:after="0"/>
        <w:ind w:left="120"/>
      </w:pPr>
    </w:p>
    <w:p w:rsidR="00B173CB" w:rsidRDefault="00B173CB" w:rsidP="00B173CB">
      <w:pPr>
        <w:spacing w:after="0"/>
        <w:ind w:left="120"/>
      </w:pPr>
    </w:p>
    <w:p w:rsidR="00B173CB" w:rsidRDefault="00B173CB" w:rsidP="00B173CB">
      <w:pPr>
        <w:spacing w:after="0"/>
        <w:ind w:left="120"/>
      </w:pPr>
    </w:p>
    <w:p w:rsidR="00B173CB" w:rsidRDefault="00B173CB" w:rsidP="00B173CB">
      <w:pPr>
        <w:spacing w:after="0"/>
        <w:ind w:left="120"/>
      </w:pPr>
    </w:p>
    <w:p w:rsidR="00B173CB" w:rsidRDefault="00B173CB" w:rsidP="00B173CB">
      <w:pPr>
        <w:spacing w:after="0" w:line="408" w:lineRule="auto"/>
        <w:ind w:left="120"/>
        <w:jc w:val="center"/>
      </w:pPr>
      <w:r>
        <w:rPr>
          <w:rFonts w:ascii="Times New Roman" w:hAnsi="Times New Roman"/>
          <w:b/>
          <w:color w:val="000000"/>
          <w:sz w:val="28"/>
        </w:rPr>
        <w:t>РАБОЧАЯ ПРОГРАММА</w:t>
      </w:r>
    </w:p>
    <w:p w:rsidR="00B173CB" w:rsidRDefault="00B173CB" w:rsidP="00B173CB">
      <w:pPr>
        <w:spacing w:after="0" w:line="408" w:lineRule="auto"/>
        <w:ind w:left="120"/>
        <w:jc w:val="center"/>
      </w:pPr>
      <w:r>
        <w:rPr>
          <w:rFonts w:ascii="Times New Roman" w:hAnsi="Times New Roman"/>
          <w:color w:val="000000"/>
          <w:sz w:val="28"/>
        </w:rPr>
        <w:t>(ID 3919029)</w:t>
      </w:r>
    </w:p>
    <w:p w:rsidR="00B173CB" w:rsidRDefault="00B173CB" w:rsidP="00B173CB">
      <w:pPr>
        <w:spacing w:after="0"/>
        <w:ind w:left="120"/>
        <w:jc w:val="center"/>
      </w:pPr>
    </w:p>
    <w:p w:rsidR="00B173CB" w:rsidRDefault="00B173CB" w:rsidP="00B173CB">
      <w:pPr>
        <w:spacing w:after="0" w:line="408" w:lineRule="auto"/>
        <w:ind w:left="120"/>
        <w:jc w:val="center"/>
      </w:pPr>
      <w:r>
        <w:rPr>
          <w:rFonts w:ascii="Times New Roman" w:hAnsi="Times New Roman"/>
          <w:b/>
          <w:color w:val="000000"/>
          <w:sz w:val="28"/>
        </w:rPr>
        <w:t>учебного предмета «Физическая культура»</w:t>
      </w:r>
    </w:p>
    <w:p w:rsidR="00B173CB" w:rsidRDefault="00B173CB" w:rsidP="00B173CB">
      <w:pPr>
        <w:spacing w:after="0" w:line="408" w:lineRule="auto"/>
        <w:ind w:left="120"/>
        <w:jc w:val="center"/>
      </w:pPr>
      <w:r>
        <w:rPr>
          <w:rFonts w:ascii="Times New Roman" w:hAnsi="Times New Roman"/>
          <w:color w:val="000000"/>
          <w:sz w:val="28"/>
        </w:rPr>
        <w:t xml:space="preserve">для обучающихся 5-ых классов </w:t>
      </w:r>
    </w:p>
    <w:p w:rsidR="00B173CB" w:rsidRDefault="00B173CB" w:rsidP="00B173CB">
      <w:pPr>
        <w:spacing w:after="0"/>
        <w:ind w:left="120"/>
        <w:jc w:val="center"/>
      </w:pPr>
    </w:p>
    <w:p w:rsidR="00B173CB" w:rsidRDefault="00B173CB" w:rsidP="00B173CB">
      <w:pPr>
        <w:spacing w:after="0"/>
        <w:ind w:left="120"/>
        <w:jc w:val="center"/>
      </w:pPr>
    </w:p>
    <w:p w:rsidR="00B173CB" w:rsidRDefault="00B173CB" w:rsidP="00B173CB">
      <w:pPr>
        <w:spacing w:after="0"/>
        <w:ind w:left="120"/>
        <w:jc w:val="center"/>
      </w:pPr>
    </w:p>
    <w:p w:rsidR="00B173CB" w:rsidRDefault="00B173CB" w:rsidP="00B173CB">
      <w:pPr>
        <w:spacing w:after="0"/>
        <w:ind w:left="120"/>
        <w:jc w:val="center"/>
      </w:pPr>
    </w:p>
    <w:p w:rsidR="00B173CB" w:rsidRDefault="00B173CB" w:rsidP="00B173CB">
      <w:pPr>
        <w:spacing w:after="0"/>
        <w:ind w:left="120"/>
        <w:jc w:val="center"/>
      </w:pPr>
    </w:p>
    <w:p w:rsidR="00B173CB" w:rsidRDefault="00B173CB" w:rsidP="00B173CB">
      <w:pPr>
        <w:spacing w:after="0"/>
        <w:ind w:left="120"/>
        <w:jc w:val="center"/>
      </w:pPr>
    </w:p>
    <w:p w:rsidR="00B173CB" w:rsidRDefault="00B173CB" w:rsidP="00B173CB">
      <w:pPr>
        <w:spacing w:after="0"/>
        <w:ind w:left="120"/>
        <w:jc w:val="center"/>
      </w:pPr>
    </w:p>
    <w:p w:rsidR="00B173CB" w:rsidRDefault="00B173CB" w:rsidP="00B173CB">
      <w:pPr>
        <w:spacing w:after="0"/>
        <w:ind w:left="120"/>
        <w:jc w:val="center"/>
      </w:pPr>
    </w:p>
    <w:p w:rsidR="00B173CB" w:rsidRDefault="00B173CB" w:rsidP="00B173CB">
      <w:pPr>
        <w:spacing w:after="0"/>
      </w:pPr>
    </w:p>
    <w:p w:rsidR="00B173CB" w:rsidRDefault="00B173CB" w:rsidP="00B173CB">
      <w:pPr>
        <w:spacing w:after="0"/>
        <w:jc w:val="center"/>
      </w:pPr>
      <w:bookmarkStart w:id="2" w:name="a138e01f-71ee-4195-a132-95a500e7f996"/>
      <w:proofErr w:type="spellStart"/>
      <w:r>
        <w:rPr>
          <w:rFonts w:ascii="Times New Roman" w:hAnsi="Times New Roman"/>
          <w:b/>
          <w:color w:val="000000"/>
          <w:sz w:val="28"/>
        </w:rPr>
        <w:t>Киргиз-Мияки</w:t>
      </w:r>
      <w:bookmarkEnd w:id="2"/>
      <w:proofErr w:type="spellEnd"/>
      <w:r>
        <w:rPr>
          <w:rFonts w:ascii="Times New Roman" w:hAnsi="Times New Roman"/>
          <w:b/>
          <w:color w:val="000000"/>
          <w:sz w:val="28"/>
        </w:rPr>
        <w:t xml:space="preserve"> 2023</w:t>
      </w:r>
      <w:bookmarkStart w:id="3" w:name="a612539e-b3c8-455e-88a4-bebacddb4762"/>
      <w:bookmarkEnd w:id="3"/>
    </w:p>
    <w:p w:rsidR="00D8013E" w:rsidRDefault="00D8013E" w:rsidP="00FD00C7">
      <w:pPr>
        <w:tabs>
          <w:tab w:val="left" w:pos="1830"/>
        </w:tabs>
        <w:spacing w:after="0" w:line="240" w:lineRule="auto"/>
        <w:jc w:val="center"/>
        <w:rPr>
          <w:rFonts w:ascii="Times New Roman" w:eastAsia="Times New Roman" w:hAnsi="Times New Roman" w:cs="Times New Roman"/>
          <w:sz w:val="28"/>
          <w:szCs w:val="28"/>
          <w:lang w:eastAsia="ru-RU"/>
        </w:rPr>
      </w:pPr>
    </w:p>
    <w:p w:rsidR="00D8013E" w:rsidRDefault="00D8013E" w:rsidP="00FD00C7">
      <w:pPr>
        <w:tabs>
          <w:tab w:val="left" w:pos="1830"/>
        </w:tabs>
        <w:spacing w:after="0" w:line="240" w:lineRule="auto"/>
        <w:jc w:val="center"/>
        <w:rPr>
          <w:rFonts w:ascii="Times New Roman" w:eastAsia="Times New Roman" w:hAnsi="Times New Roman" w:cs="Times New Roman"/>
          <w:sz w:val="28"/>
          <w:szCs w:val="28"/>
          <w:lang w:eastAsia="ru-RU"/>
        </w:rPr>
      </w:pPr>
    </w:p>
    <w:p w:rsidR="00D8013E" w:rsidRDefault="00D8013E" w:rsidP="00FD00C7">
      <w:pPr>
        <w:tabs>
          <w:tab w:val="left" w:pos="1830"/>
        </w:tabs>
        <w:spacing w:after="0" w:line="240" w:lineRule="auto"/>
        <w:jc w:val="center"/>
        <w:rPr>
          <w:rFonts w:ascii="Times New Roman" w:eastAsia="Times New Roman" w:hAnsi="Times New Roman" w:cs="Times New Roman"/>
          <w:sz w:val="28"/>
          <w:szCs w:val="28"/>
          <w:lang w:eastAsia="ru-RU"/>
        </w:rPr>
      </w:pPr>
    </w:p>
    <w:p w:rsidR="00D8013E" w:rsidRDefault="00D8013E" w:rsidP="00FD00C7">
      <w:pPr>
        <w:tabs>
          <w:tab w:val="left" w:pos="1830"/>
        </w:tabs>
        <w:spacing w:after="0" w:line="240" w:lineRule="auto"/>
        <w:jc w:val="center"/>
        <w:rPr>
          <w:rFonts w:ascii="Times New Roman" w:eastAsia="Times New Roman" w:hAnsi="Times New Roman" w:cs="Times New Roman"/>
          <w:sz w:val="28"/>
          <w:szCs w:val="28"/>
          <w:lang w:eastAsia="ru-RU"/>
        </w:rPr>
      </w:pPr>
    </w:p>
    <w:p w:rsidR="00D8013E" w:rsidRDefault="00D8013E" w:rsidP="00FD00C7">
      <w:pPr>
        <w:tabs>
          <w:tab w:val="left" w:pos="1830"/>
        </w:tabs>
        <w:spacing w:after="0" w:line="240" w:lineRule="auto"/>
        <w:jc w:val="center"/>
        <w:rPr>
          <w:rFonts w:ascii="Times New Roman" w:eastAsia="Times New Roman" w:hAnsi="Times New Roman" w:cs="Times New Roman"/>
          <w:sz w:val="28"/>
          <w:szCs w:val="28"/>
          <w:lang w:eastAsia="ru-RU"/>
        </w:rPr>
      </w:pPr>
    </w:p>
    <w:p w:rsidR="00D8013E" w:rsidRDefault="00D8013E" w:rsidP="00FD00C7">
      <w:pPr>
        <w:tabs>
          <w:tab w:val="left" w:pos="1830"/>
        </w:tabs>
        <w:spacing w:after="0" w:line="240" w:lineRule="auto"/>
        <w:jc w:val="center"/>
        <w:rPr>
          <w:rFonts w:ascii="Times New Roman" w:eastAsia="Times New Roman" w:hAnsi="Times New Roman" w:cs="Times New Roman"/>
          <w:sz w:val="28"/>
          <w:szCs w:val="28"/>
          <w:lang w:eastAsia="ru-RU"/>
        </w:rPr>
      </w:pPr>
    </w:p>
    <w:p w:rsidR="00D8013E" w:rsidRDefault="00D8013E" w:rsidP="00FD00C7">
      <w:pPr>
        <w:tabs>
          <w:tab w:val="left" w:pos="1830"/>
        </w:tabs>
        <w:spacing w:after="0" w:line="240" w:lineRule="auto"/>
        <w:jc w:val="center"/>
        <w:rPr>
          <w:rFonts w:ascii="Times New Roman" w:eastAsia="Times New Roman" w:hAnsi="Times New Roman" w:cs="Times New Roman"/>
          <w:sz w:val="28"/>
          <w:szCs w:val="28"/>
          <w:lang w:eastAsia="ru-RU"/>
        </w:rPr>
      </w:pPr>
    </w:p>
    <w:p w:rsidR="00D8013E" w:rsidRDefault="00D8013E" w:rsidP="00FD00C7">
      <w:pPr>
        <w:tabs>
          <w:tab w:val="left" w:pos="1830"/>
        </w:tabs>
        <w:spacing w:after="0" w:line="240" w:lineRule="auto"/>
        <w:jc w:val="center"/>
        <w:rPr>
          <w:rFonts w:ascii="Times New Roman" w:eastAsia="Times New Roman" w:hAnsi="Times New Roman" w:cs="Times New Roman"/>
          <w:sz w:val="28"/>
          <w:szCs w:val="28"/>
          <w:lang w:eastAsia="ru-RU"/>
        </w:rPr>
      </w:pPr>
    </w:p>
    <w:p w:rsidR="00D8013E" w:rsidRPr="00FD00C7" w:rsidRDefault="00D8013E" w:rsidP="00FD00C7">
      <w:pPr>
        <w:tabs>
          <w:tab w:val="left" w:pos="1830"/>
        </w:tabs>
        <w:spacing w:after="0" w:line="24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Садовый 2023</w:t>
      </w:r>
    </w:p>
    <w:p w:rsidR="00FD00C7" w:rsidRPr="00FD00C7" w:rsidRDefault="00FD00C7" w:rsidP="00FD00C7">
      <w:pPr>
        <w:tabs>
          <w:tab w:val="left" w:pos="1830"/>
        </w:tabs>
        <w:spacing w:after="0" w:line="240" w:lineRule="auto"/>
        <w:jc w:val="center"/>
        <w:rPr>
          <w:rFonts w:ascii="Times New Roman" w:eastAsia="Times New Roman" w:hAnsi="Times New Roman" w:cs="Times New Roman"/>
          <w:i/>
          <w:sz w:val="28"/>
          <w:szCs w:val="28"/>
          <w:lang w:eastAsia="ru-RU"/>
        </w:rPr>
      </w:pPr>
    </w:p>
    <w:p w:rsidR="00D8013E" w:rsidRDefault="00D8013E" w:rsidP="00D8013E">
      <w:pPr>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D8013E" w:rsidRDefault="00D8013E" w:rsidP="00D8013E">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D8013E" w:rsidRDefault="00D8013E" w:rsidP="00D8013E">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D8013E" w:rsidRDefault="00D8013E" w:rsidP="00D8013E">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225C9E" w:rsidRPr="00225C9E" w:rsidRDefault="00FD00C7" w:rsidP="00D8013E">
      <w:pPr>
        <w:spacing w:before="100" w:beforeAutospacing="1" w:after="100" w:afterAutospacing="1" w:line="240" w:lineRule="auto"/>
        <w:jc w:val="center"/>
        <w:rPr>
          <w:rFonts w:ascii="Cambria" w:eastAsia="MS Mincho" w:hAnsi="Cambria" w:cs="Times New Roman"/>
        </w:rPr>
      </w:pPr>
      <w:r>
        <w:rPr>
          <w:rFonts w:ascii="Times New Roman" w:eastAsia="Times New Roman" w:hAnsi="Times New Roman" w:cs="Times New Roman"/>
          <w:b/>
          <w:color w:val="000000"/>
          <w:sz w:val="24"/>
        </w:rPr>
        <w:t xml:space="preserve">      </w:t>
      </w:r>
      <w:r w:rsidR="00D8013E">
        <w:rPr>
          <w:rFonts w:ascii="Times New Roman" w:eastAsia="Times New Roman" w:hAnsi="Times New Roman" w:cs="Times New Roman"/>
          <w:b/>
          <w:color w:val="000000"/>
          <w:sz w:val="24"/>
        </w:rPr>
        <w:t xml:space="preserve">  </w:t>
      </w:r>
      <w:r>
        <w:rPr>
          <w:rFonts w:ascii="Times New Roman" w:eastAsia="Times New Roman" w:hAnsi="Times New Roman" w:cs="Times New Roman"/>
          <w:b/>
          <w:color w:val="000000"/>
          <w:sz w:val="24"/>
        </w:rPr>
        <w:t xml:space="preserve">  </w:t>
      </w:r>
      <w:r w:rsidR="00225C9E" w:rsidRPr="00225C9E">
        <w:rPr>
          <w:rFonts w:ascii="Times New Roman" w:eastAsia="Times New Roman" w:hAnsi="Times New Roman" w:cs="Times New Roman"/>
          <w:b/>
          <w:color w:val="000000"/>
          <w:sz w:val="24"/>
        </w:rPr>
        <w:t>ПОЯСНИТЕЛЬНАЯ ЗАПИСКА</w:t>
      </w:r>
    </w:p>
    <w:p w:rsidR="00225C9E" w:rsidRPr="00225C9E" w:rsidRDefault="00225C9E" w:rsidP="00225C9E">
      <w:pPr>
        <w:autoSpaceDE w:val="0"/>
        <w:autoSpaceDN w:val="0"/>
        <w:spacing w:before="346" w:after="0" w:line="230" w:lineRule="auto"/>
        <w:ind w:left="180"/>
        <w:rPr>
          <w:rFonts w:ascii="Cambria" w:eastAsia="MS Mincho" w:hAnsi="Cambria" w:cs="Times New Roman"/>
        </w:rPr>
      </w:pPr>
      <w:r w:rsidRPr="00225C9E">
        <w:rPr>
          <w:rFonts w:ascii="Times New Roman" w:eastAsia="Times New Roman" w:hAnsi="Times New Roman" w:cs="Times New Roman"/>
          <w:b/>
          <w:color w:val="000000"/>
          <w:sz w:val="24"/>
        </w:rPr>
        <w:t>ОБЩАЯ ХАРАКТЕРИСТИКА УЧЕБНОГО ПРЕДМЕТА «ФИЗИЧЕСКАЯ КУЛЬТУРА»</w:t>
      </w:r>
    </w:p>
    <w:p w:rsidR="00225C9E" w:rsidRPr="00225C9E" w:rsidRDefault="00225C9E" w:rsidP="00225C9E">
      <w:pPr>
        <w:autoSpaceDE w:val="0"/>
        <w:autoSpaceDN w:val="0"/>
        <w:spacing w:before="190" w:after="0" w:line="286"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 xml:space="preserve">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225C9E">
        <w:rPr>
          <w:rFonts w:ascii="Times New Roman" w:eastAsia="Times New Roman" w:hAnsi="Times New Roman" w:cs="Times New Roman"/>
          <w:color w:val="000000"/>
          <w:sz w:val="24"/>
        </w:rPr>
        <w:t>самоактуализации</w:t>
      </w:r>
      <w:proofErr w:type="spellEnd"/>
      <w:r w:rsidRPr="00225C9E">
        <w:rPr>
          <w:rFonts w:ascii="Times New Roman" w:eastAsia="Times New Roman" w:hAnsi="Times New Roman" w:cs="Times New Roman"/>
          <w:color w:val="000000"/>
          <w:sz w:val="24"/>
        </w:rPr>
        <w:t>. 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225C9E" w:rsidRPr="00225C9E" w:rsidRDefault="00225C9E" w:rsidP="00225C9E">
      <w:pPr>
        <w:autoSpaceDE w:val="0"/>
        <w:autoSpaceDN w:val="0"/>
        <w:spacing w:before="72" w:after="0" w:line="276"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 xml:space="preserve">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w:t>
      </w:r>
      <w:r w:rsidRPr="00225C9E">
        <w:rPr>
          <w:rFonts w:ascii="Cambria" w:eastAsia="MS Mincho" w:hAnsi="Cambria" w:cs="Times New Roman"/>
        </w:rPr>
        <w:br/>
      </w:r>
      <w:r w:rsidRPr="00225C9E">
        <w:rPr>
          <w:rFonts w:ascii="Times New Roman" w:eastAsia="Times New Roman" w:hAnsi="Times New Roman" w:cs="Times New Roman"/>
          <w:color w:val="000000"/>
          <w:sz w:val="24"/>
        </w:rPr>
        <w:t>адаптивных возможностей систем организма, развития жизненно важных физических качеств.</w:t>
      </w:r>
    </w:p>
    <w:p w:rsidR="00225C9E" w:rsidRPr="00225C9E" w:rsidRDefault="00225C9E" w:rsidP="00225C9E">
      <w:pPr>
        <w:autoSpaceDE w:val="0"/>
        <w:autoSpaceDN w:val="0"/>
        <w:spacing w:before="70" w:after="0" w:line="276"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w:t>
      </w:r>
      <w:r w:rsidR="004423B9">
        <w:rPr>
          <w:rFonts w:ascii="Times New Roman" w:eastAsia="Times New Roman" w:hAnsi="Times New Roman" w:cs="Times New Roman"/>
          <w:color w:val="000000"/>
          <w:sz w:val="24"/>
        </w:rPr>
        <w:t xml:space="preserve"> </w:t>
      </w:r>
      <w:r w:rsidRPr="00225C9E">
        <w:rPr>
          <w:rFonts w:ascii="Times New Roman" w:eastAsia="Times New Roman" w:hAnsi="Times New Roman" w:cs="Times New Roman"/>
          <w:color w:val="000000"/>
          <w:sz w:val="24"/>
        </w:rPr>
        <w:t xml:space="preserve"> «Всероссийского физкультурно-спортивного комплекса ГТО».</w:t>
      </w:r>
    </w:p>
    <w:p w:rsidR="00225C9E" w:rsidRPr="00225C9E" w:rsidRDefault="00225C9E" w:rsidP="00225C9E">
      <w:pPr>
        <w:autoSpaceDE w:val="0"/>
        <w:autoSpaceDN w:val="0"/>
        <w:spacing w:before="190" w:after="0" w:line="230" w:lineRule="auto"/>
        <w:ind w:left="180"/>
        <w:rPr>
          <w:rFonts w:ascii="Cambria" w:eastAsia="MS Mincho" w:hAnsi="Cambria" w:cs="Times New Roman"/>
        </w:rPr>
      </w:pPr>
      <w:r w:rsidRPr="00225C9E">
        <w:rPr>
          <w:rFonts w:ascii="Times New Roman" w:eastAsia="Times New Roman" w:hAnsi="Times New Roman" w:cs="Times New Roman"/>
          <w:b/>
          <w:color w:val="000000"/>
          <w:sz w:val="24"/>
        </w:rPr>
        <w:t>ЦЕЛИ ИЗУЧЕНИЯ УЧЕБНОГО ПРЕДМЕТА «ФИЗИЧЕСКАЯ КУЛЬТУРА»</w:t>
      </w:r>
    </w:p>
    <w:p w:rsidR="00225C9E" w:rsidRPr="00225C9E" w:rsidRDefault="00225C9E" w:rsidP="00225C9E">
      <w:pPr>
        <w:autoSpaceDE w:val="0"/>
        <w:autoSpaceDN w:val="0"/>
        <w:spacing w:before="190" w:after="0" w:line="286"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 xml:space="preserve">Общей целью школьного образования по физической культуре является формирование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w:t>
      </w:r>
      <w:r w:rsidRPr="00225C9E">
        <w:rPr>
          <w:rFonts w:ascii="Cambria" w:eastAsia="MS Mincho" w:hAnsi="Cambria" w:cs="Times New Roman"/>
        </w:rPr>
        <w:br/>
      </w:r>
      <w:r w:rsidRPr="00225C9E">
        <w:rPr>
          <w:rFonts w:ascii="Times New Roman" w:eastAsia="Times New Roman" w:hAnsi="Times New Roman" w:cs="Times New Roman"/>
          <w:color w:val="000000"/>
          <w:sz w:val="24"/>
        </w:rPr>
        <w:t>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225C9E" w:rsidRPr="00225C9E" w:rsidRDefault="00225C9E" w:rsidP="00225C9E">
      <w:pPr>
        <w:autoSpaceDE w:val="0"/>
        <w:autoSpaceDN w:val="0"/>
        <w:spacing w:before="70" w:after="0" w:line="283"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организации самостоятельных форм занятий оздоровительной, спортивной и </w:t>
      </w:r>
      <w:proofErr w:type="spellStart"/>
      <w:r w:rsidRPr="00225C9E">
        <w:rPr>
          <w:rFonts w:ascii="Times New Roman" w:eastAsia="Times New Roman" w:hAnsi="Times New Roman" w:cs="Times New Roman"/>
          <w:color w:val="000000"/>
          <w:sz w:val="24"/>
        </w:rPr>
        <w:t>прикладн</w:t>
      </w:r>
      <w:proofErr w:type="gramStart"/>
      <w:r w:rsidRPr="00225C9E">
        <w:rPr>
          <w:rFonts w:ascii="Times New Roman" w:eastAsia="Times New Roman" w:hAnsi="Times New Roman" w:cs="Times New Roman"/>
          <w:color w:val="000000"/>
          <w:sz w:val="24"/>
        </w:rPr>
        <w:t>о</w:t>
      </w:r>
      <w:proofErr w:type="spellEnd"/>
      <w:r w:rsidRPr="00225C9E">
        <w:rPr>
          <w:rFonts w:ascii="Times New Roman" w:eastAsia="Times New Roman" w:hAnsi="Times New Roman" w:cs="Times New Roman"/>
          <w:color w:val="000000"/>
          <w:sz w:val="24"/>
        </w:rPr>
        <w:t>-</w:t>
      </w:r>
      <w:proofErr w:type="gramEnd"/>
      <w:r w:rsidRPr="00225C9E">
        <w:rPr>
          <w:rFonts w:ascii="Cambria" w:eastAsia="MS Mincho" w:hAnsi="Cambria" w:cs="Times New Roman"/>
        </w:rPr>
        <w:br/>
      </w:r>
      <w:r w:rsidRPr="00225C9E">
        <w:rPr>
          <w:rFonts w:ascii="Times New Roman" w:eastAsia="Times New Roman" w:hAnsi="Times New Roman" w:cs="Times New Roman"/>
          <w:color w:val="000000"/>
          <w:sz w:val="24"/>
        </w:rPr>
        <w:lastRenderedPageBreak/>
        <w:t xml:space="preserve">ориентированной физической культурой, возможностью познания своих физических </w:t>
      </w:r>
      <w:proofErr w:type="spellStart"/>
      <w:r w:rsidRPr="00225C9E">
        <w:rPr>
          <w:rFonts w:ascii="Times New Roman" w:eastAsia="Times New Roman" w:hAnsi="Times New Roman" w:cs="Times New Roman"/>
          <w:color w:val="000000"/>
          <w:sz w:val="24"/>
        </w:rPr>
        <w:t>спосбностей</w:t>
      </w:r>
      <w:proofErr w:type="spellEnd"/>
      <w:r w:rsidRPr="00225C9E">
        <w:rPr>
          <w:rFonts w:ascii="Times New Roman" w:eastAsia="Times New Roman" w:hAnsi="Times New Roman" w:cs="Times New Roman"/>
          <w:color w:val="000000"/>
          <w:sz w:val="24"/>
        </w:rPr>
        <w:t xml:space="preserve"> и их целенаправленного развития.</w:t>
      </w:r>
    </w:p>
    <w:p w:rsidR="00225C9E" w:rsidRPr="00225C9E" w:rsidRDefault="00225C9E" w:rsidP="00225C9E">
      <w:pPr>
        <w:autoSpaceDE w:val="0"/>
        <w:autoSpaceDN w:val="0"/>
        <w:spacing w:before="70" w:after="0" w:line="281" w:lineRule="auto"/>
        <w:ind w:right="288" w:firstLine="180"/>
        <w:rPr>
          <w:rFonts w:ascii="Cambria" w:eastAsia="MS Mincho" w:hAnsi="Cambria" w:cs="Times New Roman"/>
        </w:rPr>
      </w:pPr>
      <w:r w:rsidRPr="00225C9E">
        <w:rPr>
          <w:rFonts w:ascii="Times New Roman" w:eastAsia="Times New Roman" w:hAnsi="Times New Roman" w:cs="Times New Roman"/>
          <w:color w:val="000000"/>
          <w:sz w:val="24"/>
        </w:rPr>
        <w:t xml:space="preserve">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w:t>
      </w:r>
      <w:proofErr w:type="gramStart"/>
      <w:r w:rsidRPr="00225C9E">
        <w:rPr>
          <w:rFonts w:ascii="Times New Roman" w:eastAsia="Times New Roman" w:hAnsi="Times New Roman" w:cs="Times New Roman"/>
          <w:color w:val="000000"/>
          <w:sz w:val="24"/>
        </w:rPr>
        <w:t>фор​</w:t>
      </w:r>
      <w:proofErr w:type="spellStart"/>
      <w:r w:rsidRPr="00225C9E">
        <w:rPr>
          <w:rFonts w:ascii="Times New Roman" w:eastAsia="Times New Roman" w:hAnsi="Times New Roman" w:cs="Times New Roman"/>
          <w:color w:val="000000"/>
          <w:sz w:val="24"/>
        </w:rPr>
        <w:t>мирование</w:t>
      </w:r>
      <w:proofErr w:type="spellEnd"/>
      <w:proofErr w:type="gramEnd"/>
      <w:r w:rsidRPr="00225C9E">
        <w:rPr>
          <w:rFonts w:ascii="Times New Roman" w:eastAsia="Times New Roman" w:hAnsi="Times New Roman" w:cs="Times New Roman"/>
          <w:color w:val="000000"/>
          <w:sz w:val="24"/>
        </w:rPr>
        <w:t xml:space="preserve">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225C9E" w:rsidRPr="00225C9E" w:rsidRDefault="00225C9E" w:rsidP="00225C9E">
      <w:pPr>
        <w:autoSpaceDE w:val="0"/>
        <w:autoSpaceDN w:val="0"/>
        <w:spacing w:before="70" w:after="0" w:line="276"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w:t>
      </w:r>
    </w:p>
    <w:p w:rsidR="00225C9E" w:rsidRPr="00225C9E" w:rsidRDefault="00225C9E" w:rsidP="00225C9E">
      <w:pPr>
        <w:autoSpaceDE w:val="0"/>
        <w:autoSpaceDN w:val="0"/>
        <w:spacing w:after="0" w:line="271" w:lineRule="auto"/>
        <w:rPr>
          <w:rFonts w:ascii="Cambria" w:eastAsia="MS Mincho" w:hAnsi="Cambria" w:cs="Times New Roman"/>
        </w:rPr>
      </w:pPr>
      <w:r w:rsidRPr="00225C9E">
        <w:rPr>
          <w:rFonts w:ascii="Times New Roman" w:eastAsia="Times New Roman" w:hAnsi="Times New Roman" w:cs="Times New Roman"/>
          <w:color w:val="000000"/>
          <w:sz w:val="24"/>
        </w:rPr>
        <w:t xml:space="preserve">представляется двигательной деятельностью с её базовыми компонентами: информационным (знания о физической культуре), </w:t>
      </w:r>
      <w:proofErr w:type="spellStart"/>
      <w:r w:rsidRPr="00225C9E">
        <w:rPr>
          <w:rFonts w:ascii="Times New Roman" w:eastAsia="Times New Roman" w:hAnsi="Times New Roman" w:cs="Times New Roman"/>
          <w:color w:val="000000"/>
          <w:sz w:val="24"/>
        </w:rPr>
        <w:t>операциональным</w:t>
      </w:r>
      <w:proofErr w:type="spellEnd"/>
      <w:r w:rsidRPr="00225C9E">
        <w:rPr>
          <w:rFonts w:ascii="Times New Roman" w:eastAsia="Times New Roman" w:hAnsi="Times New Roman" w:cs="Times New Roman"/>
          <w:color w:val="000000"/>
          <w:sz w:val="24"/>
        </w:rPr>
        <w:t xml:space="preserve"> (способы самостоятельной деятельности) и мотивационно-процессуальным (физическое совершенствование).</w:t>
      </w:r>
    </w:p>
    <w:p w:rsidR="00225C9E" w:rsidRPr="00225C9E" w:rsidRDefault="00225C9E" w:rsidP="00225C9E">
      <w:pPr>
        <w:autoSpaceDE w:val="0"/>
        <w:autoSpaceDN w:val="0"/>
        <w:spacing w:before="70" w:after="0" w:line="271" w:lineRule="auto"/>
        <w:ind w:right="576" w:firstLine="180"/>
        <w:rPr>
          <w:rFonts w:ascii="Cambria" w:eastAsia="MS Mincho" w:hAnsi="Cambria" w:cs="Times New Roman"/>
        </w:rPr>
      </w:pPr>
      <w:r w:rsidRPr="00225C9E">
        <w:rPr>
          <w:rFonts w:ascii="Times New Roman" w:eastAsia="Times New Roman" w:hAnsi="Times New Roman" w:cs="Times New Roman"/>
          <w:color w:val="000000"/>
          <w:sz w:val="24"/>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225C9E" w:rsidRPr="00225C9E" w:rsidRDefault="00225C9E" w:rsidP="00225C9E">
      <w:pPr>
        <w:autoSpaceDE w:val="0"/>
        <w:autoSpaceDN w:val="0"/>
        <w:spacing w:before="70" w:after="0" w:line="281" w:lineRule="auto"/>
        <w:ind w:firstLine="180"/>
        <w:rPr>
          <w:rFonts w:ascii="Cambria" w:eastAsia="MS Mincho" w:hAnsi="Cambria" w:cs="Times New Roman"/>
        </w:rPr>
      </w:pPr>
      <w:r w:rsidRPr="00225C9E">
        <w:rPr>
          <w:rFonts w:ascii="Times New Roman" w:eastAsia="Times New Roman" w:hAnsi="Times New Roman" w:cs="Times New Roman"/>
          <w:i/>
          <w:color w:val="000000"/>
          <w:sz w:val="24"/>
        </w:rPr>
        <w:t>Инвариантные модули</w:t>
      </w:r>
      <w:r w:rsidRPr="00225C9E">
        <w:rPr>
          <w:rFonts w:ascii="Times New Roman" w:eastAsia="Times New Roman" w:hAnsi="Times New Roman" w:cs="Times New Roman"/>
          <w:color w:val="000000"/>
          <w:sz w:val="24"/>
        </w:rPr>
        <w:t xml:space="preserve">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всестороннюю физическую </w:t>
      </w:r>
      <w:r w:rsidRPr="00225C9E">
        <w:rPr>
          <w:rFonts w:ascii="Cambria" w:eastAsia="MS Mincho" w:hAnsi="Cambria" w:cs="Times New Roman"/>
        </w:rPr>
        <w:br/>
      </w:r>
      <w:r w:rsidRPr="00225C9E">
        <w:rPr>
          <w:rFonts w:ascii="Times New Roman" w:eastAsia="Times New Roman" w:hAnsi="Times New Roman" w:cs="Times New Roman"/>
          <w:color w:val="000000"/>
          <w:sz w:val="24"/>
        </w:rPr>
        <w:t>подготовленность учащихся, освоение ими технических действий и физических упражнений, содействующих обогащению двигательного опыта.</w:t>
      </w:r>
    </w:p>
    <w:p w:rsidR="00225C9E" w:rsidRPr="00225C9E" w:rsidRDefault="00225C9E" w:rsidP="00225C9E">
      <w:pPr>
        <w:autoSpaceDE w:val="0"/>
        <w:autoSpaceDN w:val="0"/>
        <w:spacing w:before="72" w:after="0" w:line="283" w:lineRule="auto"/>
        <w:ind w:right="432" w:firstLine="180"/>
        <w:rPr>
          <w:rFonts w:ascii="Cambria" w:eastAsia="MS Mincho" w:hAnsi="Cambria" w:cs="Times New Roman"/>
        </w:rPr>
      </w:pPr>
      <w:r w:rsidRPr="00225C9E">
        <w:rPr>
          <w:rFonts w:ascii="Times New Roman" w:eastAsia="Times New Roman" w:hAnsi="Times New Roman" w:cs="Times New Roman"/>
          <w:i/>
          <w:color w:val="000000"/>
          <w:sz w:val="24"/>
        </w:rPr>
        <w:t>Вариативные модули</w:t>
      </w:r>
      <w:r w:rsidRPr="00225C9E">
        <w:rPr>
          <w:rFonts w:ascii="Times New Roman" w:eastAsia="Times New Roman" w:hAnsi="Times New Roman" w:cs="Times New Roman"/>
          <w:color w:val="000000"/>
          <w:sz w:val="24"/>
        </w:rPr>
        <w:t xml:space="preserve">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225C9E" w:rsidRPr="00225C9E" w:rsidRDefault="00225C9E" w:rsidP="00225C9E">
      <w:pPr>
        <w:autoSpaceDE w:val="0"/>
        <w:autoSpaceDN w:val="0"/>
        <w:spacing w:before="70" w:after="0" w:line="281"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225C9E" w:rsidRPr="00225C9E" w:rsidRDefault="00225C9E" w:rsidP="00225C9E">
      <w:pPr>
        <w:autoSpaceDE w:val="0"/>
        <w:autoSpaceDN w:val="0"/>
        <w:spacing w:before="70" w:after="0" w:line="281"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В программе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школьников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225C9E" w:rsidRPr="00225C9E" w:rsidRDefault="00225C9E" w:rsidP="00FD00C7">
      <w:pPr>
        <w:autoSpaceDE w:val="0"/>
        <w:autoSpaceDN w:val="0"/>
        <w:spacing w:before="70" w:after="0" w:line="281" w:lineRule="auto"/>
        <w:ind w:right="288" w:firstLine="180"/>
        <w:rPr>
          <w:rFonts w:ascii="Cambria" w:eastAsia="MS Mincho" w:hAnsi="Cambria" w:cs="Times New Roman"/>
        </w:rPr>
      </w:pPr>
      <w:r w:rsidRPr="00225C9E">
        <w:rPr>
          <w:rFonts w:ascii="Times New Roman" w:eastAsia="Times New Roman" w:hAnsi="Times New Roman" w:cs="Times New Roman"/>
          <w:color w:val="000000"/>
          <w:sz w:val="24"/>
        </w:rPr>
        <w:t xml:space="preserve">Содержание рабочей программы, раскрытие личностных и </w:t>
      </w:r>
      <w:proofErr w:type="spellStart"/>
      <w:r w:rsidRPr="00225C9E">
        <w:rPr>
          <w:rFonts w:ascii="Times New Roman" w:eastAsia="Times New Roman" w:hAnsi="Times New Roman" w:cs="Times New Roman"/>
          <w:color w:val="000000"/>
          <w:sz w:val="24"/>
        </w:rPr>
        <w:t>метапредметных</w:t>
      </w:r>
      <w:proofErr w:type="spellEnd"/>
      <w:r w:rsidRPr="00225C9E">
        <w:rPr>
          <w:rFonts w:ascii="Times New Roman" w:eastAsia="Times New Roman" w:hAnsi="Times New Roman" w:cs="Times New Roman"/>
          <w:color w:val="000000"/>
          <w:sz w:val="24"/>
        </w:rPr>
        <w:t xml:space="preserve"> результатов обеспечивает преемственность и перспективность в освоении областей знаний,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w:t>
      </w:r>
      <w:r w:rsidR="00FD00C7">
        <w:rPr>
          <w:rFonts w:ascii="Times New Roman" w:eastAsia="Times New Roman" w:hAnsi="Times New Roman" w:cs="Times New Roman"/>
          <w:b/>
          <w:color w:val="000000"/>
          <w:sz w:val="24"/>
        </w:rPr>
        <w:t xml:space="preserve"> </w:t>
      </w:r>
    </w:p>
    <w:p w:rsidR="00225C9E" w:rsidRPr="00225C9E" w:rsidRDefault="00225C9E" w:rsidP="00225C9E">
      <w:pPr>
        <w:spacing w:after="200" w:line="276" w:lineRule="auto"/>
        <w:rPr>
          <w:rFonts w:ascii="Cambria" w:eastAsia="MS Mincho" w:hAnsi="Cambria" w:cs="Times New Roman"/>
        </w:rPr>
      </w:pPr>
    </w:p>
    <w:p w:rsidR="00225C9E" w:rsidRPr="00225C9E" w:rsidRDefault="00FD00C7" w:rsidP="00225C9E">
      <w:pPr>
        <w:autoSpaceDE w:val="0"/>
        <w:autoSpaceDN w:val="0"/>
        <w:spacing w:after="0" w:line="230" w:lineRule="auto"/>
        <w:rPr>
          <w:rFonts w:ascii="Cambria" w:eastAsia="MS Mincho" w:hAnsi="Cambria" w:cs="Times New Roman"/>
        </w:rPr>
      </w:pPr>
      <w:r>
        <w:rPr>
          <w:rFonts w:ascii="Times New Roman" w:eastAsia="Times New Roman" w:hAnsi="Times New Roman" w:cs="Times New Roman"/>
          <w:b/>
          <w:color w:val="000000"/>
          <w:sz w:val="24"/>
        </w:rPr>
        <w:t xml:space="preserve">                                </w:t>
      </w:r>
      <w:r w:rsidR="00225C9E" w:rsidRPr="00225C9E">
        <w:rPr>
          <w:rFonts w:ascii="Times New Roman" w:eastAsia="Times New Roman" w:hAnsi="Times New Roman" w:cs="Times New Roman"/>
          <w:b/>
          <w:color w:val="000000"/>
          <w:sz w:val="24"/>
        </w:rPr>
        <w:t xml:space="preserve">СОДЕРЖАНИЕ УЧЕБНОГО ПРЕДМЕТА </w:t>
      </w:r>
    </w:p>
    <w:p w:rsidR="00225C9E" w:rsidRPr="00225C9E" w:rsidRDefault="00225C9E" w:rsidP="00225C9E">
      <w:pPr>
        <w:autoSpaceDE w:val="0"/>
        <w:autoSpaceDN w:val="0"/>
        <w:spacing w:before="346" w:after="0" w:line="271" w:lineRule="auto"/>
        <w:ind w:right="144" w:firstLine="180"/>
        <w:rPr>
          <w:rFonts w:ascii="Cambria" w:eastAsia="MS Mincho" w:hAnsi="Cambria" w:cs="Times New Roman"/>
        </w:rPr>
      </w:pPr>
      <w:r w:rsidRPr="00225C9E">
        <w:rPr>
          <w:rFonts w:ascii="Times New Roman" w:eastAsia="Times New Roman" w:hAnsi="Times New Roman" w:cs="Times New Roman"/>
          <w:b/>
          <w:color w:val="000000"/>
          <w:sz w:val="24"/>
        </w:rPr>
        <w:lastRenderedPageBreak/>
        <w:t>Знания о физической культуре</w:t>
      </w:r>
      <w:r w:rsidRPr="00225C9E">
        <w:rPr>
          <w:rFonts w:ascii="Times New Roman" w:eastAsia="Times New Roman" w:hAnsi="Times New Roman" w:cs="Times New Roman"/>
          <w:color w:val="000000"/>
          <w:sz w:val="24"/>
        </w:rPr>
        <w:t>.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225C9E" w:rsidRPr="00225C9E" w:rsidRDefault="00225C9E" w:rsidP="00225C9E">
      <w:pPr>
        <w:tabs>
          <w:tab w:val="left" w:pos="180"/>
        </w:tabs>
        <w:autoSpaceDE w:val="0"/>
        <w:autoSpaceDN w:val="0"/>
        <w:spacing w:before="70" w:after="0" w:line="262" w:lineRule="auto"/>
        <w:ind w:left="180" w:right="144"/>
        <w:rPr>
          <w:rFonts w:ascii="Cambria" w:eastAsia="MS Mincho" w:hAnsi="Cambria" w:cs="Times New Roman"/>
        </w:rPr>
      </w:pPr>
      <w:r w:rsidRPr="00225C9E">
        <w:rPr>
          <w:rFonts w:ascii="Times New Roman" w:eastAsia="Times New Roman" w:hAnsi="Times New Roman" w:cs="Times New Roman"/>
          <w:color w:val="000000"/>
          <w:sz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r w:rsidRPr="00225C9E">
        <w:rPr>
          <w:rFonts w:ascii="Cambria" w:eastAsia="MS Mincho" w:hAnsi="Cambria" w:cs="Times New Roman"/>
        </w:rPr>
        <w:t xml:space="preserve"> </w:t>
      </w:r>
      <w:r w:rsidRPr="00225C9E">
        <w:rPr>
          <w:rFonts w:ascii="Times New Roman" w:eastAsia="Times New Roman" w:hAnsi="Times New Roman" w:cs="Times New Roman"/>
          <w:color w:val="000000"/>
          <w:sz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225C9E" w:rsidRPr="00225C9E" w:rsidRDefault="00225C9E" w:rsidP="00225C9E">
      <w:pPr>
        <w:tabs>
          <w:tab w:val="left" w:pos="180"/>
        </w:tabs>
        <w:autoSpaceDE w:val="0"/>
        <w:autoSpaceDN w:val="0"/>
        <w:spacing w:before="70" w:after="0" w:line="283" w:lineRule="auto"/>
        <w:ind w:right="144"/>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i/>
          <w:color w:val="000000"/>
          <w:sz w:val="24"/>
        </w:rPr>
        <w:t>Способы самостоятельной деятельности</w:t>
      </w:r>
      <w:r w:rsidRPr="00225C9E">
        <w:rPr>
          <w:rFonts w:ascii="Times New Roman" w:eastAsia="Times New Roman" w:hAnsi="Times New Roman" w:cs="Times New Roman"/>
          <w:color w:val="000000"/>
          <w:sz w:val="24"/>
        </w:rPr>
        <w:t xml:space="preserve">.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 </w:t>
      </w:r>
      <w:r w:rsidRPr="00225C9E">
        <w:rPr>
          <w:rFonts w:ascii="Cambria" w:eastAsia="MS Mincho" w:hAnsi="Cambria" w:cs="Times New Roman"/>
        </w:rPr>
        <w:tab/>
      </w:r>
      <w:r w:rsidRPr="00225C9E">
        <w:rPr>
          <w:rFonts w:ascii="Times New Roman" w:eastAsia="Times New Roman" w:hAnsi="Times New Roman" w:cs="Times New Roman"/>
          <w:color w:val="000000"/>
          <w:sz w:val="24"/>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225C9E" w:rsidRPr="00225C9E" w:rsidRDefault="00225C9E" w:rsidP="00225C9E">
      <w:pPr>
        <w:tabs>
          <w:tab w:val="left" w:pos="180"/>
        </w:tabs>
        <w:autoSpaceDE w:val="0"/>
        <w:autoSpaceDN w:val="0"/>
        <w:spacing w:before="70" w:after="0" w:line="276" w:lineRule="auto"/>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 </w:t>
      </w:r>
      <w:r w:rsidRPr="00225C9E">
        <w:rPr>
          <w:rFonts w:ascii="Cambria" w:eastAsia="MS Mincho" w:hAnsi="Cambria" w:cs="Times New Roman"/>
        </w:rPr>
        <w:tab/>
      </w:r>
      <w:r w:rsidRPr="00225C9E">
        <w:rPr>
          <w:rFonts w:ascii="Times New Roman" w:eastAsia="Times New Roman" w:hAnsi="Times New Roman" w:cs="Times New Roman"/>
          <w:color w:val="000000"/>
          <w:sz w:val="24"/>
        </w:rPr>
        <w:t>Оценивание состояния организма в покое и после физической нагрузки в процессе самостоятельных занятий физической культуры и спортом.</w:t>
      </w:r>
    </w:p>
    <w:p w:rsidR="00225C9E" w:rsidRPr="00225C9E" w:rsidRDefault="00225C9E" w:rsidP="00225C9E">
      <w:pPr>
        <w:autoSpaceDE w:val="0"/>
        <w:autoSpaceDN w:val="0"/>
        <w:spacing w:before="70" w:after="0" w:line="230" w:lineRule="auto"/>
        <w:ind w:left="180"/>
        <w:rPr>
          <w:rFonts w:ascii="Cambria" w:eastAsia="MS Mincho" w:hAnsi="Cambria" w:cs="Times New Roman"/>
        </w:rPr>
      </w:pPr>
      <w:r w:rsidRPr="00225C9E">
        <w:rPr>
          <w:rFonts w:ascii="Times New Roman" w:eastAsia="Times New Roman" w:hAnsi="Times New Roman" w:cs="Times New Roman"/>
          <w:color w:val="000000"/>
          <w:sz w:val="24"/>
        </w:rPr>
        <w:t>Составление дневника физической культуры.</w:t>
      </w:r>
    </w:p>
    <w:p w:rsidR="00225C9E" w:rsidRPr="00225C9E" w:rsidRDefault="00225C9E" w:rsidP="00225C9E">
      <w:pPr>
        <w:autoSpaceDE w:val="0"/>
        <w:autoSpaceDN w:val="0"/>
        <w:spacing w:before="70" w:after="0" w:line="276" w:lineRule="auto"/>
        <w:ind w:right="144" w:firstLine="180"/>
        <w:rPr>
          <w:rFonts w:ascii="Cambria" w:eastAsia="MS Mincho" w:hAnsi="Cambria" w:cs="Times New Roman"/>
        </w:rPr>
      </w:pPr>
      <w:r w:rsidRPr="00225C9E">
        <w:rPr>
          <w:rFonts w:ascii="Times New Roman" w:eastAsia="Times New Roman" w:hAnsi="Times New Roman" w:cs="Times New Roman"/>
          <w:b/>
          <w:color w:val="000000"/>
          <w:sz w:val="24"/>
        </w:rPr>
        <w:t>Физическое совершенствование</w:t>
      </w:r>
      <w:r w:rsidRPr="00225C9E">
        <w:rPr>
          <w:rFonts w:ascii="Times New Roman" w:eastAsia="Times New Roman" w:hAnsi="Times New Roman" w:cs="Times New Roman"/>
          <w:color w:val="000000"/>
          <w:sz w:val="24"/>
        </w:rPr>
        <w:t xml:space="preserve">. </w:t>
      </w:r>
      <w:r w:rsidRPr="00225C9E">
        <w:rPr>
          <w:rFonts w:ascii="Times New Roman" w:eastAsia="Times New Roman" w:hAnsi="Times New Roman" w:cs="Times New Roman"/>
          <w:b/>
          <w:i/>
          <w:color w:val="000000"/>
          <w:sz w:val="24"/>
        </w:rPr>
        <w:t>Физкультурно-оздоровительная деятельность</w:t>
      </w:r>
      <w:r w:rsidRPr="00225C9E">
        <w:rPr>
          <w:rFonts w:ascii="Times New Roman" w:eastAsia="Times New Roman" w:hAnsi="Times New Roman" w:cs="Times New Roman"/>
          <w:color w:val="000000"/>
          <w:sz w:val="24"/>
        </w:rPr>
        <w:t>.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225C9E" w:rsidRPr="00225C9E" w:rsidRDefault="00225C9E" w:rsidP="00225C9E">
      <w:pPr>
        <w:tabs>
          <w:tab w:val="left" w:pos="180"/>
        </w:tabs>
        <w:autoSpaceDE w:val="0"/>
        <w:autoSpaceDN w:val="0"/>
        <w:spacing w:before="70" w:after="0" w:line="262" w:lineRule="auto"/>
        <w:ind w:right="1296"/>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color w:val="000000"/>
          <w:sz w:val="24"/>
        </w:rPr>
        <w:t>Спортивно-оздоровительная деятельность. Роль и значение спортивно-оздоровительной деятельности в здоровом образе жизни современного человека.</w:t>
      </w:r>
    </w:p>
    <w:p w:rsidR="00225C9E" w:rsidRPr="00225C9E" w:rsidRDefault="00225C9E" w:rsidP="00225C9E">
      <w:pPr>
        <w:autoSpaceDE w:val="0"/>
        <w:autoSpaceDN w:val="0"/>
        <w:spacing w:before="70" w:after="0" w:line="276" w:lineRule="auto"/>
        <w:ind w:firstLine="180"/>
        <w:rPr>
          <w:rFonts w:ascii="Cambria" w:eastAsia="MS Mincho" w:hAnsi="Cambria" w:cs="Times New Roman"/>
        </w:rPr>
      </w:pPr>
      <w:r w:rsidRPr="00225C9E">
        <w:rPr>
          <w:rFonts w:ascii="Times New Roman" w:eastAsia="Times New Roman" w:hAnsi="Times New Roman" w:cs="Times New Roman"/>
          <w:i/>
          <w:color w:val="000000"/>
          <w:sz w:val="24"/>
        </w:rPr>
        <w:t>Модуль «Гимнастика»</w:t>
      </w:r>
      <w:r w:rsidRPr="00225C9E">
        <w:rPr>
          <w:rFonts w:ascii="Times New Roman" w:eastAsia="Times New Roman" w:hAnsi="Times New Roman" w:cs="Times New Roman"/>
          <w:color w:val="000000"/>
          <w:sz w:val="24"/>
        </w:rPr>
        <w:t>. Кувырки вперёд и назад в группировке; кувырки вперёд ноги «</w:t>
      </w:r>
      <w:proofErr w:type="spellStart"/>
      <w:r w:rsidRPr="00225C9E">
        <w:rPr>
          <w:rFonts w:ascii="Times New Roman" w:eastAsia="Times New Roman" w:hAnsi="Times New Roman" w:cs="Times New Roman"/>
          <w:color w:val="000000"/>
          <w:sz w:val="24"/>
        </w:rPr>
        <w:t>скрестно</w:t>
      </w:r>
      <w:proofErr w:type="spellEnd"/>
      <w:r w:rsidRPr="00225C9E">
        <w:rPr>
          <w:rFonts w:ascii="Times New Roman" w:eastAsia="Times New Roman" w:hAnsi="Times New Roman" w:cs="Times New Roman"/>
          <w:color w:val="000000"/>
          <w:sz w:val="24"/>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225C9E" w:rsidRPr="00225C9E" w:rsidRDefault="00225C9E" w:rsidP="00225C9E">
      <w:pPr>
        <w:autoSpaceDE w:val="0"/>
        <w:autoSpaceDN w:val="0"/>
        <w:spacing w:before="72" w:after="0" w:line="281" w:lineRule="auto"/>
        <w:ind w:firstLine="180"/>
        <w:rPr>
          <w:rFonts w:ascii="Cambria" w:eastAsia="MS Mincho" w:hAnsi="Cambria" w:cs="Times New Roman"/>
        </w:rPr>
      </w:pPr>
      <w:r w:rsidRPr="00225C9E">
        <w:rPr>
          <w:rFonts w:ascii="Times New Roman" w:eastAsia="Times New Roman" w:hAnsi="Times New Roman" w:cs="Times New Roman"/>
          <w:color w:val="000000"/>
          <w:sz w:val="24"/>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225C9E">
        <w:rPr>
          <w:rFonts w:ascii="Times New Roman" w:eastAsia="Times New Roman" w:hAnsi="Times New Roman" w:cs="Times New Roman"/>
          <w:color w:val="000000"/>
          <w:sz w:val="24"/>
        </w:rPr>
        <w:t>перелезание</w:t>
      </w:r>
      <w:proofErr w:type="spellEnd"/>
      <w:r w:rsidRPr="00225C9E">
        <w:rPr>
          <w:rFonts w:ascii="Times New Roman" w:eastAsia="Times New Roman" w:hAnsi="Times New Roman" w:cs="Times New Roman"/>
          <w:color w:val="000000"/>
          <w:sz w:val="24"/>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225C9E" w:rsidRPr="00225C9E" w:rsidRDefault="00225C9E" w:rsidP="00225C9E">
      <w:pPr>
        <w:autoSpaceDE w:val="0"/>
        <w:autoSpaceDN w:val="0"/>
        <w:spacing w:before="70" w:after="0" w:line="271" w:lineRule="auto"/>
        <w:ind w:right="144" w:firstLine="180"/>
        <w:rPr>
          <w:rFonts w:ascii="Cambria" w:eastAsia="MS Mincho" w:hAnsi="Cambria" w:cs="Times New Roman"/>
        </w:rPr>
      </w:pPr>
      <w:r w:rsidRPr="00225C9E">
        <w:rPr>
          <w:rFonts w:ascii="Times New Roman" w:eastAsia="Times New Roman" w:hAnsi="Times New Roman" w:cs="Times New Roman"/>
          <w:i/>
          <w:color w:val="000000"/>
          <w:sz w:val="24"/>
        </w:rPr>
        <w:t>Модуль «Лёгкая атлетика»</w:t>
      </w:r>
      <w:r w:rsidRPr="00225C9E">
        <w:rPr>
          <w:rFonts w:ascii="Times New Roman" w:eastAsia="Times New Roman" w:hAnsi="Times New Roman" w:cs="Times New Roman"/>
          <w:color w:val="000000"/>
          <w:sz w:val="24"/>
        </w:rPr>
        <w:t>.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225C9E" w:rsidRPr="00225C9E" w:rsidRDefault="00225C9E" w:rsidP="00225C9E">
      <w:pPr>
        <w:tabs>
          <w:tab w:val="left" w:pos="180"/>
        </w:tabs>
        <w:autoSpaceDE w:val="0"/>
        <w:autoSpaceDN w:val="0"/>
        <w:spacing w:before="70" w:after="0" w:line="262" w:lineRule="auto"/>
        <w:ind w:right="720"/>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color w:val="000000"/>
          <w:sz w:val="24"/>
        </w:rPr>
        <w:t>Метание малого мяча с места в вертикальную неподвижную мишень; метание малого мяча на дальность с трёх шагов разбега.</w:t>
      </w:r>
    </w:p>
    <w:p w:rsidR="00225C9E" w:rsidRDefault="00FD00C7" w:rsidP="00225C9E">
      <w:pPr>
        <w:autoSpaceDE w:val="0"/>
        <w:autoSpaceDN w:val="0"/>
        <w:spacing w:before="70" w:after="0" w:line="276" w:lineRule="auto"/>
        <w:ind w:right="288" w:firstLine="18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Модуль «Лыжная подготовка</w:t>
      </w:r>
      <w:r w:rsidR="00225C9E" w:rsidRPr="00225C9E">
        <w:rPr>
          <w:rFonts w:ascii="Times New Roman" w:eastAsia="Times New Roman" w:hAnsi="Times New Roman" w:cs="Times New Roman"/>
          <w:i/>
          <w:color w:val="000000"/>
          <w:sz w:val="24"/>
        </w:rPr>
        <w:t>»</w:t>
      </w:r>
      <w:r w:rsidR="00225C9E" w:rsidRPr="00225C9E">
        <w:rPr>
          <w:rFonts w:ascii="Times New Roman" w:eastAsia="Times New Roman" w:hAnsi="Times New Roman" w:cs="Times New Roman"/>
          <w:color w:val="000000"/>
          <w:sz w:val="24"/>
        </w:rPr>
        <w:t xml:space="preserve">. Передвижение на лыжах попеременным </w:t>
      </w:r>
      <w:proofErr w:type="spellStart"/>
      <w:r w:rsidR="00225C9E" w:rsidRPr="00225C9E">
        <w:rPr>
          <w:rFonts w:ascii="Times New Roman" w:eastAsia="Times New Roman" w:hAnsi="Times New Roman" w:cs="Times New Roman"/>
          <w:color w:val="000000"/>
          <w:sz w:val="24"/>
        </w:rPr>
        <w:t>двухшажным</w:t>
      </w:r>
      <w:proofErr w:type="spellEnd"/>
      <w:r w:rsidR="00225C9E" w:rsidRPr="00225C9E">
        <w:rPr>
          <w:rFonts w:ascii="Times New Roman" w:eastAsia="Times New Roman" w:hAnsi="Times New Roman" w:cs="Times New Roman"/>
          <w:color w:val="000000"/>
          <w:sz w:val="24"/>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D00C7" w:rsidRPr="00225C9E" w:rsidRDefault="00BE0833" w:rsidP="00225C9E">
      <w:pPr>
        <w:autoSpaceDE w:val="0"/>
        <w:autoSpaceDN w:val="0"/>
        <w:spacing w:before="70" w:after="0" w:line="276" w:lineRule="auto"/>
        <w:ind w:right="288" w:firstLine="180"/>
        <w:rPr>
          <w:rFonts w:ascii="Times New Roman" w:eastAsia="Times New Roman" w:hAnsi="Times New Roman" w:cs="Times New Roman"/>
          <w:color w:val="000000"/>
          <w:sz w:val="24"/>
        </w:rPr>
      </w:pPr>
      <w:r w:rsidRPr="00BE0833">
        <w:rPr>
          <w:rFonts w:ascii="Times New Roman" w:eastAsia="Times New Roman" w:hAnsi="Times New Roman" w:cs="Times New Roman"/>
          <w:color w:val="000000"/>
          <w:sz w:val="24"/>
        </w:rPr>
        <w:t xml:space="preserve">Модуль </w:t>
      </w:r>
      <w:r>
        <w:rPr>
          <w:rFonts w:ascii="Times New Roman" w:eastAsia="Times New Roman" w:hAnsi="Times New Roman" w:cs="Times New Roman"/>
          <w:color w:val="000000"/>
          <w:sz w:val="24"/>
        </w:rPr>
        <w:t>«</w:t>
      </w:r>
      <w:r w:rsidR="00FD00C7" w:rsidRPr="00FD00C7">
        <w:rPr>
          <w:rFonts w:ascii="Times New Roman" w:eastAsia="Times New Roman" w:hAnsi="Times New Roman" w:cs="Times New Roman"/>
          <w:color w:val="000000"/>
          <w:sz w:val="24"/>
        </w:rPr>
        <w:t>Плавание</w:t>
      </w:r>
      <w:r>
        <w:rPr>
          <w:rFonts w:ascii="Times New Roman" w:eastAsia="Times New Roman" w:hAnsi="Times New Roman" w:cs="Times New Roman"/>
          <w:color w:val="000000"/>
          <w:sz w:val="24"/>
        </w:rPr>
        <w:t>»</w:t>
      </w:r>
      <w:r w:rsidR="00FD00C7" w:rsidRPr="00FD00C7">
        <w:rPr>
          <w:rFonts w:ascii="Times New Roman" w:eastAsia="Times New Roman" w:hAnsi="Times New Roman" w:cs="Times New Roman"/>
          <w:color w:val="000000"/>
          <w:sz w:val="24"/>
        </w:rPr>
        <w:t xml:space="preserve">. Освоение техники плавания. Старты, повороты, ныряние. Развитие физических качеств. Физические упражнения и комплексы упражнений, ориентированные на </w:t>
      </w:r>
      <w:r w:rsidR="00FD00C7" w:rsidRPr="00FD00C7">
        <w:rPr>
          <w:rFonts w:ascii="Times New Roman" w:eastAsia="Times New Roman" w:hAnsi="Times New Roman" w:cs="Times New Roman"/>
          <w:color w:val="000000"/>
          <w:sz w:val="24"/>
        </w:rPr>
        <w:lastRenderedPageBreak/>
        <w:t xml:space="preserve">развитие силы, быстроты, выносливости, координации, гибкости и ловкости. Подвижные игры и эстафеты. Специализированные полосы препятствий.   </w:t>
      </w:r>
    </w:p>
    <w:p w:rsidR="00225C9E" w:rsidRPr="00225C9E" w:rsidRDefault="00225C9E" w:rsidP="00225C9E">
      <w:pPr>
        <w:autoSpaceDE w:val="0"/>
        <w:autoSpaceDN w:val="0"/>
        <w:spacing w:after="0" w:line="230" w:lineRule="auto"/>
        <w:rPr>
          <w:rFonts w:ascii="Cambria" w:eastAsia="MS Mincho" w:hAnsi="Cambria" w:cs="Times New Roman"/>
        </w:rPr>
      </w:pPr>
      <w:r w:rsidRPr="00225C9E">
        <w:rPr>
          <w:rFonts w:ascii="Times New Roman" w:eastAsia="Times New Roman" w:hAnsi="Times New Roman" w:cs="Times New Roman"/>
          <w:i/>
          <w:color w:val="000000"/>
          <w:sz w:val="24"/>
        </w:rPr>
        <w:t>Модуль «Спортивные игры»</w:t>
      </w:r>
      <w:r w:rsidRPr="00225C9E">
        <w:rPr>
          <w:rFonts w:ascii="Times New Roman" w:eastAsia="Times New Roman" w:hAnsi="Times New Roman" w:cs="Times New Roman"/>
          <w:color w:val="000000"/>
          <w:sz w:val="24"/>
        </w:rPr>
        <w:t>.</w:t>
      </w:r>
    </w:p>
    <w:p w:rsidR="00225C9E" w:rsidRPr="00225C9E" w:rsidRDefault="00225C9E" w:rsidP="00225C9E">
      <w:pPr>
        <w:autoSpaceDE w:val="0"/>
        <w:autoSpaceDN w:val="0"/>
        <w:spacing w:before="70" w:after="0" w:line="271" w:lineRule="auto"/>
        <w:ind w:firstLine="180"/>
        <w:rPr>
          <w:rFonts w:ascii="Cambria" w:eastAsia="MS Mincho" w:hAnsi="Cambria" w:cs="Times New Roman"/>
        </w:rPr>
      </w:pPr>
      <w:r w:rsidRPr="00225C9E">
        <w:rPr>
          <w:rFonts w:ascii="Times New Roman" w:eastAsia="Times New Roman" w:hAnsi="Times New Roman" w:cs="Times New Roman"/>
          <w:color w:val="000000"/>
          <w:sz w:val="24"/>
          <w:u w:val="single"/>
        </w:rPr>
        <w:t>Баскетбол</w:t>
      </w:r>
      <w:r w:rsidRPr="00225C9E">
        <w:rPr>
          <w:rFonts w:ascii="Times New Roman" w:eastAsia="Times New Roman" w:hAnsi="Times New Roman" w:cs="Times New Roman"/>
          <w:color w:val="000000"/>
          <w:sz w:val="24"/>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225C9E" w:rsidRPr="00225C9E" w:rsidRDefault="00225C9E" w:rsidP="00FD00C7">
      <w:pPr>
        <w:tabs>
          <w:tab w:val="left" w:pos="180"/>
        </w:tabs>
        <w:autoSpaceDE w:val="0"/>
        <w:autoSpaceDN w:val="0"/>
        <w:spacing w:before="70" w:after="0" w:line="262" w:lineRule="auto"/>
        <w:ind w:right="432"/>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color w:val="000000"/>
          <w:sz w:val="24"/>
          <w:u w:val="single"/>
        </w:rPr>
        <w:t>Волейбол.</w:t>
      </w:r>
      <w:r w:rsidRPr="00225C9E">
        <w:rPr>
          <w:rFonts w:ascii="Times New Roman" w:eastAsia="Times New Roman" w:hAnsi="Times New Roman" w:cs="Times New Roman"/>
          <w:color w:val="000000"/>
          <w:sz w:val="24"/>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r w:rsidR="00FD00C7">
        <w:rPr>
          <w:rFonts w:ascii="Times New Roman" w:eastAsia="Times New Roman" w:hAnsi="Times New Roman" w:cs="Times New Roman"/>
          <w:color w:val="000000"/>
          <w:sz w:val="24"/>
          <w:u w:val="single"/>
        </w:rPr>
        <w:t xml:space="preserve"> </w:t>
      </w:r>
    </w:p>
    <w:p w:rsidR="00225C9E" w:rsidRPr="00225C9E" w:rsidRDefault="00225C9E" w:rsidP="00225C9E">
      <w:pPr>
        <w:tabs>
          <w:tab w:val="left" w:pos="180"/>
        </w:tabs>
        <w:autoSpaceDE w:val="0"/>
        <w:autoSpaceDN w:val="0"/>
        <w:spacing w:before="70" w:after="0" w:line="262" w:lineRule="auto"/>
        <w:ind w:right="432"/>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color w:val="000000"/>
          <w:sz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225C9E" w:rsidRPr="00225C9E" w:rsidRDefault="003E0098" w:rsidP="00225C9E">
      <w:pPr>
        <w:autoSpaceDE w:val="0"/>
        <w:autoSpaceDN w:val="0"/>
        <w:spacing w:before="72" w:after="0" w:line="271" w:lineRule="auto"/>
        <w:ind w:right="288" w:firstLine="180"/>
        <w:rPr>
          <w:rFonts w:ascii="Cambria" w:eastAsia="MS Mincho" w:hAnsi="Cambria" w:cs="Times New Roman"/>
        </w:rPr>
      </w:pPr>
      <w:r>
        <w:rPr>
          <w:rFonts w:ascii="Times New Roman" w:eastAsia="Times New Roman" w:hAnsi="Times New Roman" w:cs="Times New Roman"/>
          <w:i/>
          <w:color w:val="000000"/>
          <w:sz w:val="24"/>
        </w:rPr>
        <w:t xml:space="preserve"> </w:t>
      </w:r>
      <w:r w:rsidR="00225C9E" w:rsidRPr="00225C9E">
        <w:rPr>
          <w:rFonts w:ascii="Times New Roman" w:eastAsia="Times New Roman" w:hAnsi="Times New Roman" w:cs="Times New Roman"/>
          <w:color w:val="000000"/>
          <w:sz w:val="24"/>
        </w:rPr>
        <w:t xml:space="preserve"> Физическая подготовка к выполнению нормативов комплекса ГТО с </w:t>
      </w:r>
      <w:r w:rsidR="00225C9E" w:rsidRPr="00225C9E">
        <w:rPr>
          <w:rFonts w:ascii="Cambria" w:eastAsia="MS Mincho" w:hAnsi="Cambria" w:cs="Times New Roman"/>
        </w:rPr>
        <w:br/>
      </w:r>
      <w:r w:rsidR="00225C9E" w:rsidRPr="00225C9E">
        <w:rPr>
          <w:rFonts w:ascii="Times New Roman" w:eastAsia="Times New Roman" w:hAnsi="Times New Roman" w:cs="Times New Roman"/>
          <w:color w:val="000000"/>
          <w:sz w:val="24"/>
        </w:rPr>
        <w:t>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225C9E" w:rsidRPr="00225C9E" w:rsidRDefault="00225C9E" w:rsidP="00225C9E">
      <w:pPr>
        <w:autoSpaceDE w:val="0"/>
        <w:autoSpaceDN w:val="0"/>
        <w:spacing w:before="70" w:after="0" w:line="276" w:lineRule="auto"/>
        <w:ind w:right="288" w:firstLine="180"/>
        <w:rPr>
          <w:rFonts w:ascii="Cambria" w:eastAsia="MS Mincho" w:hAnsi="Cambria" w:cs="Times New Roman"/>
        </w:rPr>
      </w:pPr>
    </w:p>
    <w:p w:rsidR="00225C9E" w:rsidRPr="00225C9E" w:rsidRDefault="00225C9E" w:rsidP="00225C9E">
      <w:pPr>
        <w:autoSpaceDE w:val="0"/>
        <w:autoSpaceDN w:val="0"/>
        <w:spacing w:after="78" w:line="220" w:lineRule="exact"/>
        <w:rPr>
          <w:rFonts w:ascii="Cambria" w:eastAsia="MS Mincho" w:hAnsi="Cambria" w:cs="Times New Roman"/>
        </w:rPr>
      </w:pPr>
    </w:p>
    <w:p w:rsidR="00225C9E" w:rsidRPr="00225C9E" w:rsidRDefault="00225C9E" w:rsidP="00225C9E">
      <w:pPr>
        <w:autoSpaceDE w:val="0"/>
        <w:autoSpaceDN w:val="0"/>
        <w:spacing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ПЛАНИРУЕМЫЕ ОБРАЗОВАТЕЛЬНЫЕ РЕЗУЛЬТАТЫ</w:t>
      </w:r>
    </w:p>
    <w:p w:rsidR="00225C9E" w:rsidRPr="00225C9E" w:rsidRDefault="00225C9E" w:rsidP="00225C9E">
      <w:pPr>
        <w:autoSpaceDE w:val="0"/>
        <w:autoSpaceDN w:val="0"/>
        <w:spacing w:before="346" w:after="0" w:line="230" w:lineRule="auto"/>
        <w:ind w:left="180"/>
        <w:rPr>
          <w:rFonts w:ascii="Cambria" w:eastAsia="MS Mincho" w:hAnsi="Cambria" w:cs="Times New Roman"/>
        </w:rPr>
      </w:pPr>
      <w:r w:rsidRPr="00225C9E">
        <w:rPr>
          <w:rFonts w:ascii="Times New Roman" w:eastAsia="Times New Roman" w:hAnsi="Times New Roman" w:cs="Times New Roman"/>
          <w:b/>
          <w:color w:val="000000"/>
          <w:sz w:val="24"/>
        </w:rPr>
        <w:t>ЛИЧНОСТНЫЕ РЕЗУЛЬТАТЫ</w:t>
      </w:r>
    </w:p>
    <w:p w:rsidR="00225C9E" w:rsidRPr="00225C9E" w:rsidRDefault="00225C9E" w:rsidP="00225C9E">
      <w:pPr>
        <w:tabs>
          <w:tab w:val="left" w:pos="180"/>
        </w:tabs>
        <w:autoSpaceDE w:val="0"/>
        <w:autoSpaceDN w:val="0"/>
        <w:spacing w:before="190" w:after="0" w:line="290" w:lineRule="auto"/>
        <w:rPr>
          <w:rFonts w:ascii="Times New Roman" w:eastAsia="Times New Roman" w:hAnsi="Times New Roman" w:cs="Times New Roman"/>
          <w:color w:val="000000"/>
          <w:sz w:val="24"/>
        </w:rPr>
      </w:pP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стремление к физическому совершенствованию, формированию культуры движения и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телосложения, самовыражению в избранном виде спорта;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w:t>
      </w:r>
      <w:proofErr w:type="spellStart"/>
      <w:proofErr w:type="gramStart"/>
      <w:r w:rsidRPr="00225C9E">
        <w:rPr>
          <w:rFonts w:ascii="Times New Roman" w:eastAsia="Times New Roman" w:hAnsi="Times New Roman" w:cs="Times New Roman"/>
          <w:color w:val="000000"/>
          <w:sz w:val="24"/>
        </w:rPr>
        <w:t>физичес</w:t>
      </w:r>
      <w:proofErr w:type="spellEnd"/>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rPr>
        <w:t>ких</w:t>
      </w:r>
      <w:proofErr w:type="spellEnd"/>
      <w:proofErr w:type="gramEnd"/>
      <w:r w:rsidRPr="00225C9E">
        <w:rPr>
          <w:rFonts w:ascii="Times New Roman" w:eastAsia="Times New Roman" w:hAnsi="Times New Roman" w:cs="Times New Roman"/>
          <w:color w:val="000000"/>
          <w:sz w:val="24"/>
        </w:rPr>
        <w:t xml:space="preserve"> нагрузок;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r w:rsidRPr="00225C9E">
        <w:rPr>
          <w:rFonts w:ascii="Cambria" w:eastAsia="MS Mincho" w:hAnsi="Cambria" w:cs="Times New Roman"/>
        </w:rPr>
        <w:lastRenderedPageBreak/>
        <w:tab/>
      </w:r>
      <w:r w:rsidRPr="00225C9E">
        <w:rPr>
          <w:rFonts w:ascii="Times New Roman" w:eastAsia="Times New Roman" w:hAnsi="Times New Roman" w:cs="Times New Roman"/>
          <w:color w:val="000000"/>
          <w:sz w:val="24"/>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w:t>
      </w:r>
      <w:r w:rsidRPr="00225C9E">
        <w:rPr>
          <w:rFonts w:ascii="Cambria" w:eastAsia="MS Mincho" w:hAnsi="Cambria" w:cs="Times New Roman"/>
        </w:rPr>
        <w:br/>
      </w:r>
      <w:r w:rsidRPr="00225C9E">
        <w:rPr>
          <w:rFonts w:ascii="Times New Roman" w:eastAsia="Times New Roman" w:hAnsi="Times New Roman" w:cs="Times New Roman"/>
          <w:color w:val="000000"/>
          <w:sz w:val="24"/>
        </w:rPr>
        <w:t>деятельности, общении со сверстниками, публичных выступлениях и дискуссиях.</w:t>
      </w:r>
    </w:p>
    <w:p w:rsidR="00225C9E" w:rsidRPr="00225C9E" w:rsidRDefault="00225C9E" w:rsidP="00225C9E">
      <w:pPr>
        <w:autoSpaceDE w:val="0"/>
        <w:autoSpaceDN w:val="0"/>
        <w:spacing w:before="190" w:after="0" w:line="230" w:lineRule="auto"/>
        <w:ind w:left="180"/>
        <w:rPr>
          <w:rFonts w:ascii="Cambria" w:eastAsia="MS Mincho" w:hAnsi="Cambria" w:cs="Times New Roman"/>
        </w:rPr>
      </w:pPr>
      <w:r w:rsidRPr="00225C9E">
        <w:rPr>
          <w:rFonts w:ascii="Times New Roman" w:eastAsia="Times New Roman" w:hAnsi="Times New Roman" w:cs="Times New Roman"/>
          <w:b/>
          <w:color w:val="000000"/>
          <w:sz w:val="24"/>
        </w:rPr>
        <w:t>МЕТАПРЕДМЕТНЫЕ РЕЗУЛЬТАТЫ</w:t>
      </w:r>
    </w:p>
    <w:p w:rsidR="00225C9E" w:rsidRPr="00225C9E" w:rsidRDefault="00225C9E" w:rsidP="00225C9E">
      <w:pPr>
        <w:tabs>
          <w:tab w:val="left" w:pos="180"/>
        </w:tabs>
        <w:autoSpaceDE w:val="0"/>
        <w:autoSpaceDN w:val="0"/>
        <w:spacing w:after="0" w:line="288" w:lineRule="auto"/>
        <w:ind w:right="288"/>
        <w:rPr>
          <w:rFonts w:ascii="Cambria" w:eastAsia="MS Mincho" w:hAnsi="Cambria" w:cs="Times New Roman"/>
        </w:rPr>
      </w:pPr>
      <w:r w:rsidRPr="00225C9E">
        <w:rPr>
          <w:rFonts w:ascii="Cambria" w:eastAsia="MS Mincho" w:hAnsi="Cambria" w:cs="Times New Roman"/>
        </w:rPr>
        <w:tab/>
      </w:r>
      <w:r w:rsidRPr="00225C9E">
        <w:rPr>
          <w:rFonts w:ascii="Times New Roman" w:eastAsia="Times New Roman" w:hAnsi="Times New Roman" w:cs="Times New Roman"/>
          <w:b/>
          <w:i/>
          <w:color w:val="000000"/>
          <w:sz w:val="24"/>
        </w:rPr>
        <w:t xml:space="preserve">Универсальные познавательные действия: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                                                  </w:t>
      </w:r>
      <w:r w:rsidRPr="00225C9E">
        <w:rPr>
          <w:rFonts w:ascii="Times New Roman" w:eastAsia="Times New Roman" w:hAnsi="Times New Roman" w:cs="Times New Roman"/>
          <w:color w:val="000000"/>
          <w:sz w:val="24"/>
        </w:rPr>
        <w:tab/>
      </w:r>
      <w:r w:rsidRPr="00225C9E">
        <w:rPr>
          <w:rFonts w:ascii="Times New Roman" w:eastAsia="Times New Roman" w:hAnsi="Times New Roman" w:cs="Times New Roman"/>
          <w:color w:val="000000"/>
          <w:sz w:val="24"/>
        </w:rPr>
        <w:tab/>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устанавливать причинно-следственную связь между планированием режима дня и изменениями показателей работоспособности;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устанавливать причинно-следственную связь между подготовкой мест занятий на открытых площадках и правилами предупреждения травматизма.</w:t>
      </w:r>
    </w:p>
    <w:p w:rsidR="00225C9E" w:rsidRPr="00225C9E" w:rsidRDefault="00225C9E" w:rsidP="00225C9E">
      <w:pPr>
        <w:tabs>
          <w:tab w:val="left" w:pos="180"/>
        </w:tabs>
        <w:autoSpaceDE w:val="0"/>
        <w:autoSpaceDN w:val="0"/>
        <w:spacing w:before="70" w:after="0" w:line="288" w:lineRule="auto"/>
        <w:rPr>
          <w:rFonts w:ascii="Cambria" w:eastAsia="MS Mincho" w:hAnsi="Cambria" w:cs="Times New Roman"/>
        </w:rPr>
      </w:pPr>
      <w:r w:rsidRPr="00225C9E">
        <w:rPr>
          <w:rFonts w:ascii="Cambria" w:eastAsia="MS Mincho" w:hAnsi="Cambria" w:cs="Times New Roman"/>
        </w:rPr>
        <w:tab/>
      </w:r>
      <w:proofErr w:type="gramStart"/>
      <w:r w:rsidRPr="00225C9E">
        <w:rPr>
          <w:rFonts w:ascii="Times New Roman" w:eastAsia="Times New Roman" w:hAnsi="Times New Roman" w:cs="Times New Roman"/>
          <w:b/>
          <w:i/>
          <w:color w:val="000000"/>
          <w:sz w:val="24"/>
        </w:rPr>
        <w:t xml:space="preserve">Универсальные коммуникативные действия: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roofErr w:type="gramEnd"/>
      <w:r w:rsidRPr="00225C9E">
        <w:rPr>
          <w:rFonts w:ascii="Times New Roman" w:eastAsia="Times New Roman" w:hAnsi="Times New Roman" w:cs="Times New Roman"/>
          <w:color w:val="000000"/>
          <w:sz w:val="24"/>
        </w:rPr>
        <w:t xml:space="preserve">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225C9E" w:rsidRPr="00225C9E" w:rsidRDefault="00225C9E" w:rsidP="00225C9E">
      <w:pPr>
        <w:autoSpaceDE w:val="0"/>
        <w:autoSpaceDN w:val="0"/>
        <w:spacing w:after="0" w:line="262" w:lineRule="auto"/>
        <w:ind w:left="720"/>
        <w:rPr>
          <w:rFonts w:ascii="Cambria" w:eastAsia="MS Mincho" w:hAnsi="Cambria" w:cs="Times New Roman"/>
        </w:rPr>
      </w:pPr>
      <w:r w:rsidRPr="00225C9E">
        <w:rPr>
          <w:rFonts w:ascii="Times New Roman" w:eastAsia="Times New Roman" w:hAnsi="Times New Roman" w:cs="Times New Roman"/>
          <w:b/>
          <w:i/>
          <w:color w:val="000000"/>
          <w:sz w:val="24"/>
        </w:rPr>
        <w:t xml:space="preserve">Универсальные учебные регулятивные действия: </w:t>
      </w:r>
      <w:r w:rsidRPr="00225C9E">
        <w:rPr>
          <w:rFonts w:ascii="Cambria" w:eastAsia="MS Mincho" w:hAnsi="Cambria" w:cs="Times New Roman"/>
        </w:rPr>
        <w:t xml:space="preserve">                                           </w:t>
      </w:r>
    </w:p>
    <w:p w:rsidR="00225C9E" w:rsidRDefault="00225C9E" w:rsidP="00225C9E">
      <w:pPr>
        <w:autoSpaceDE w:val="0"/>
        <w:autoSpaceDN w:val="0"/>
        <w:spacing w:after="0" w:line="262" w:lineRule="auto"/>
        <w:ind w:firstLine="48"/>
        <w:rPr>
          <w:rFonts w:ascii="Times New Roman" w:eastAsia="Times New Roman" w:hAnsi="Times New Roman" w:cs="Times New Roman"/>
          <w:color w:val="000000"/>
          <w:sz w:val="24"/>
        </w:rPr>
      </w:pPr>
      <w:r w:rsidRPr="00225C9E">
        <w:rPr>
          <w:rFonts w:ascii="Times New Roman" w:eastAsia="Times New Roman" w:hAnsi="Times New Roman" w:cs="Times New Roman"/>
          <w:color w:val="000000"/>
          <w:sz w:val="24"/>
        </w:rPr>
        <w:t xml:space="preserve">   составлять и выполнять индивидуальные комплексы физических упражнений с разной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функциональной направленностью, выявлять особенности их воздействия на состояние организма, </w:t>
      </w:r>
      <w:r w:rsidRPr="00225C9E">
        <w:rPr>
          <w:rFonts w:ascii="Times New Roman" w:eastAsia="Times New Roman" w:hAnsi="Times New Roman" w:cs="Times New Roman"/>
          <w:color w:val="000000"/>
          <w:sz w:val="24"/>
        </w:rPr>
        <w:lastRenderedPageBreak/>
        <w:t xml:space="preserve">развитие его резервных возможностей с помощью процедур контроля и функциональных проб;   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r w:rsidRPr="00225C9E">
        <w:rPr>
          <w:rFonts w:ascii="Cambria" w:eastAsia="MS Mincho" w:hAnsi="Cambria" w:cs="Times New Roman"/>
        </w:rPr>
        <w:br/>
        <w:t xml:space="preserve">   </w:t>
      </w:r>
      <w:r w:rsidRPr="00225C9E">
        <w:rPr>
          <w:rFonts w:ascii="Times New Roman" w:eastAsia="Times New Roman" w:hAnsi="Times New Roman" w:cs="Times New Roman"/>
          <w:color w:val="000000"/>
          <w:sz w:val="24"/>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r w:rsidRPr="00225C9E">
        <w:rPr>
          <w:rFonts w:ascii="Cambria" w:eastAsia="MS Mincho" w:hAnsi="Cambria" w:cs="Times New Roman"/>
        </w:rPr>
        <w:br/>
      </w:r>
      <w:r w:rsidRPr="00225C9E">
        <w:rPr>
          <w:rFonts w:ascii="Cambria" w:eastAsia="MS Mincho" w:hAnsi="Cambria" w:cs="Times New Roman"/>
        </w:rPr>
        <w:tab/>
      </w:r>
      <w:proofErr w:type="gramStart"/>
      <w:r w:rsidRPr="00225C9E">
        <w:rPr>
          <w:rFonts w:ascii="Times New Roman" w:eastAsia="Times New Roman" w:hAnsi="Times New Roman" w:cs="Times New Roman"/>
          <w:color w:val="000000"/>
          <w:sz w:val="24"/>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roofErr w:type="gramEnd"/>
    </w:p>
    <w:p w:rsidR="00086C09" w:rsidRDefault="00086C09" w:rsidP="00225C9E">
      <w:pPr>
        <w:autoSpaceDE w:val="0"/>
        <w:autoSpaceDN w:val="0"/>
        <w:spacing w:after="0" w:line="262" w:lineRule="auto"/>
        <w:ind w:firstLine="48"/>
        <w:rPr>
          <w:rFonts w:ascii="Times New Roman" w:eastAsia="Times New Roman" w:hAnsi="Times New Roman" w:cs="Times New Roman"/>
          <w:color w:val="000000"/>
          <w:sz w:val="24"/>
        </w:rPr>
      </w:pPr>
    </w:p>
    <w:p w:rsidR="00086C09" w:rsidRDefault="00086C09" w:rsidP="00225C9E">
      <w:pPr>
        <w:autoSpaceDE w:val="0"/>
        <w:autoSpaceDN w:val="0"/>
        <w:spacing w:after="0" w:line="262" w:lineRule="auto"/>
        <w:ind w:firstLine="48"/>
        <w:rPr>
          <w:rFonts w:ascii="Times New Roman" w:eastAsia="Times New Roman" w:hAnsi="Times New Roman" w:cs="Times New Roman"/>
          <w:color w:val="000000"/>
          <w:sz w:val="24"/>
        </w:rPr>
      </w:pPr>
    </w:p>
    <w:p w:rsidR="00086C09" w:rsidRPr="00225C9E" w:rsidRDefault="00086C09" w:rsidP="00225C9E">
      <w:pPr>
        <w:autoSpaceDE w:val="0"/>
        <w:autoSpaceDN w:val="0"/>
        <w:spacing w:after="0" w:line="262" w:lineRule="auto"/>
        <w:ind w:firstLine="48"/>
        <w:rPr>
          <w:rFonts w:ascii="Times New Roman" w:eastAsia="Times New Roman" w:hAnsi="Times New Roman" w:cs="Times New Roman"/>
          <w:color w:val="000000"/>
          <w:sz w:val="24"/>
        </w:rPr>
      </w:pPr>
    </w:p>
    <w:p w:rsidR="00225C9E" w:rsidRPr="00225C9E" w:rsidRDefault="00225C9E" w:rsidP="00225C9E">
      <w:pPr>
        <w:autoSpaceDE w:val="0"/>
        <w:autoSpaceDN w:val="0"/>
        <w:spacing w:before="190"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ПРЕДМЕТНЫЕ РЕЗУЛЬТАТЫ</w:t>
      </w:r>
    </w:p>
    <w:p w:rsidR="00225C9E" w:rsidRPr="00225C9E" w:rsidRDefault="00225C9E" w:rsidP="00225C9E">
      <w:pPr>
        <w:tabs>
          <w:tab w:val="left" w:pos="180"/>
        </w:tabs>
        <w:autoSpaceDE w:val="0"/>
        <w:autoSpaceDN w:val="0"/>
        <w:spacing w:before="190" w:after="0" w:line="290" w:lineRule="auto"/>
        <w:rPr>
          <w:rFonts w:ascii="Cambria" w:eastAsia="MS Mincho" w:hAnsi="Cambria" w:cs="Times New Roman"/>
        </w:rPr>
      </w:pPr>
      <w:r w:rsidRPr="00225C9E">
        <w:rPr>
          <w:rFonts w:ascii="Cambria" w:eastAsia="MS Mincho" w:hAnsi="Cambria" w:cs="Times New Roman"/>
        </w:rPr>
        <w:tab/>
      </w:r>
      <w:proofErr w:type="gramStart"/>
      <w:r w:rsidRPr="00225C9E">
        <w:rPr>
          <w:rFonts w:ascii="Times New Roman" w:eastAsia="Times New Roman" w:hAnsi="Times New Roman" w:cs="Times New Roman"/>
          <w:color w:val="000000"/>
          <w:sz w:val="24"/>
        </w:rPr>
        <w:t xml:space="preserve">К концу обучения в 5 классе обучающийся научится: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roofErr w:type="gramEnd"/>
      <w:r w:rsidRPr="00225C9E">
        <w:rPr>
          <w:rFonts w:ascii="Times New Roman" w:eastAsia="Times New Roman" w:hAnsi="Times New Roman" w:cs="Times New Roman"/>
          <w:color w:val="000000"/>
          <w:sz w:val="24"/>
        </w:rPr>
        <w:t xml:space="preserve"> </w:t>
      </w:r>
      <w:r w:rsidRPr="00225C9E">
        <w:rPr>
          <w:rFonts w:ascii="Cambria" w:eastAsia="MS Mincho" w:hAnsi="Cambria" w:cs="Times New Roman"/>
        </w:rPr>
        <w:br/>
      </w:r>
      <w:r w:rsidRPr="00225C9E">
        <w:rPr>
          <w:rFonts w:ascii="Cambria" w:eastAsia="MS Mincho" w:hAnsi="Cambria" w:cs="Times New Roman"/>
        </w:rPr>
        <w:tab/>
      </w:r>
      <w:proofErr w:type="gramStart"/>
      <w:r w:rsidRPr="00225C9E">
        <w:rPr>
          <w:rFonts w:ascii="Times New Roman" w:eastAsia="Times New Roman" w:hAnsi="Times New Roman" w:cs="Times New Roman"/>
          <w:color w:val="000000"/>
          <w:sz w:val="24"/>
        </w:rPr>
        <w:t xml:space="preserve">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выполнять комплексы упражнений оздоровительной физической культуры на развитие гибкости, координации и формирование телосложения;</w:t>
      </w:r>
      <w:proofErr w:type="gramEnd"/>
      <w:r w:rsidRPr="00225C9E">
        <w:rPr>
          <w:rFonts w:ascii="Times New Roman" w:eastAsia="Times New Roman" w:hAnsi="Times New Roman" w:cs="Times New Roman"/>
          <w:color w:val="000000"/>
          <w:sz w:val="24"/>
        </w:rPr>
        <w:t xml:space="preserve">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выполнять опорный прыжок с разбега способом «ноги врозь» (мальчики) и способом</w:t>
      </w:r>
      <w:r w:rsidRPr="00225C9E">
        <w:rPr>
          <w:rFonts w:ascii="Cambria" w:eastAsia="MS Mincho" w:hAnsi="Cambria" w:cs="Times New Roman"/>
        </w:rPr>
        <w:br/>
      </w:r>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rPr>
        <w:t>напрыгивания</w:t>
      </w:r>
      <w:proofErr w:type="spellEnd"/>
      <w:r w:rsidRPr="00225C9E">
        <w:rPr>
          <w:rFonts w:ascii="Times New Roman" w:eastAsia="Times New Roman" w:hAnsi="Times New Roman" w:cs="Times New Roman"/>
          <w:color w:val="000000"/>
          <w:sz w:val="24"/>
        </w:rPr>
        <w:t xml:space="preserve"> с последующим спрыгиванием» (девочки);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подпрыгиванием на двух ногах на месте и с продвижением (девочки);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передвигаться по гимнастической стенке приставным шагом, лазать разноимённым способом вверх и по диагонали;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выполнять бег с равномерной скоростью с высокого старта по учебной дистанции;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демонстрировать технику прыжка в длину с разбега способом «согнув ноги»;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передвигаться на лыжах попеременным </w:t>
      </w:r>
      <w:proofErr w:type="spellStart"/>
      <w:r w:rsidRPr="00225C9E">
        <w:rPr>
          <w:rFonts w:ascii="Times New Roman" w:eastAsia="Times New Roman" w:hAnsi="Times New Roman" w:cs="Times New Roman"/>
          <w:color w:val="000000"/>
          <w:sz w:val="24"/>
        </w:rPr>
        <w:t>двухшажным</w:t>
      </w:r>
      <w:proofErr w:type="spellEnd"/>
      <w:r w:rsidRPr="00225C9E">
        <w:rPr>
          <w:rFonts w:ascii="Times New Roman" w:eastAsia="Times New Roman" w:hAnsi="Times New Roman" w:cs="Times New Roman"/>
          <w:color w:val="000000"/>
          <w:sz w:val="24"/>
        </w:rPr>
        <w:t xml:space="preserve"> ходом (для бесснежных районов — имитация передвижения);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демонстрировать технические действия в спортивных играх: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баскетбол (ведение мяча с равномерной скоростью в разных направлениях; приём и передача мяча двумя руками от груди с места и в движении);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 xml:space="preserve">волейбол (приём и передача мяча двумя руками снизу и сверху с места и в движении, прямая нижняя подача); </w:t>
      </w:r>
      <w:r w:rsidRPr="00225C9E">
        <w:rPr>
          <w:rFonts w:ascii="Cambria" w:eastAsia="MS Mincho" w:hAnsi="Cambria" w:cs="Times New Roman"/>
        </w:rPr>
        <w:tab/>
      </w:r>
      <w:r w:rsidR="00FD00C7">
        <w:rPr>
          <w:rFonts w:ascii="Times New Roman" w:eastAsia="Times New Roman" w:hAnsi="Times New Roman" w:cs="Times New Roman"/>
          <w:color w:val="000000"/>
          <w:sz w:val="24"/>
        </w:rPr>
        <w:t xml:space="preserve"> </w:t>
      </w:r>
      <w:r w:rsidRPr="00225C9E">
        <w:rPr>
          <w:rFonts w:ascii="Times New Roman" w:eastAsia="Times New Roman" w:hAnsi="Times New Roman" w:cs="Times New Roman"/>
          <w:color w:val="000000"/>
          <w:sz w:val="24"/>
        </w:rPr>
        <w:t xml:space="preserve"> </w:t>
      </w:r>
      <w:r w:rsidRPr="00225C9E">
        <w:rPr>
          <w:rFonts w:ascii="Cambria" w:eastAsia="MS Mincho" w:hAnsi="Cambria" w:cs="Times New Roman"/>
        </w:rPr>
        <w:br/>
      </w:r>
      <w:r w:rsidRPr="00225C9E">
        <w:rPr>
          <w:rFonts w:ascii="Cambria" w:eastAsia="MS Mincho" w:hAnsi="Cambria" w:cs="Times New Roman"/>
        </w:rPr>
        <w:tab/>
      </w:r>
      <w:r w:rsidRPr="00225C9E">
        <w:rPr>
          <w:rFonts w:ascii="Times New Roman" w:eastAsia="Times New Roman" w:hAnsi="Times New Roman" w:cs="Times New Roman"/>
          <w:color w:val="000000"/>
          <w:sz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225C9E" w:rsidRDefault="00225C9E" w:rsidP="00225C9E"/>
    <w:p w:rsidR="00225C9E" w:rsidRPr="00225C9E" w:rsidRDefault="00225C9E" w:rsidP="00225C9E">
      <w:pPr>
        <w:spacing w:after="200" w:line="276" w:lineRule="auto"/>
        <w:rPr>
          <w:rFonts w:ascii="Cambria" w:eastAsia="MS Mincho" w:hAnsi="Cambria" w:cs="Times New Roman"/>
        </w:rPr>
        <w:sectPr w:rsidR="00225C9E" w:rsidRPr="00225C9E" w:rsidSect="003A3279">
          <w:type w:val="continuous"/>
          <w:pgSz w:w="11900" w:h="16840"/>
          <w:pgMar w:top="298" w:right="650" w:bottom="444" w:left="666" w:header="720" w:footer="720" w:gutter="0"/>
          <w:cols w:space="720" w:equalWidth="0">
            <w:col w:w="10584"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rPr>
      </w:pPr>
    </w:p>
    <w:p w:rsidR="00225C9E" w:rsidRDefault="00225C9E">
      <w:pP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w:t>
      </w:r>
    </w:p>
    <w:p w:rsidR="002760E6" w:rsidRDefault="002760E6">
      <w:pPr>
        <w:rPr>
          <w:rFonts w:ascii="Times New Roman" w:eastAsia="Times New Roman" w:hAnsi="Times New Roman" w:cs="Times New Roman"/>
          <w:color w:val="000000"/>
          <w:sz w:val="24"/>
        </w:rPr>
      </w:pPr>
    </w:p>
    <w:p w:rsidR="002760E6" w:rsidRDefault="002760E6">
      <w:pPr>
        <w:rPr>
          <w:rFonts w:ascii="Times New Roman" w:eastAsia="Times New Roman" w:hAnsi="Times New Roman" w:cs="Times New Roman"/>
          <w:color w:val="000000"/>
          <w:sz w:val="24"/>
        </w:rPr>
      </w:pPr>
    </w:p>
    <w:p w:rsidR="002760E6" w:rsidRDefault="002760E6">
      <w:pPr>
        <w:rPr>
          <w:rFonts w:ascii="Times New Roman" w:eastAsia="Times New Roman" w:hAnsi="Times New Roman" w:cs="Times New Roman"/>
          <w:color w:val="000000"/>
          <w:sz w:val="24"/>
        </w:rPr>
      </w:pPr>
    </w:p>
    <w:p w:rsidR="002760E6" w:rsidRDefault="002760E6">
      <w:pPr>
        <w:rPr>
          <w:rFonts w:ascii="Times New Roman" w:eastAsia="Times New Roman" w:hAnsi="Times New Roman" w:cs="Times New Roman"/>
          <w:color w:val="000000"/>
          <w:sz w:val="24"/>
        </w:rPr>
      </w:pPr>
    </w:p>
    <w:p w:rsidR="002760E6" w:rsidRDefault="002760E6">
      <w:pPr>
        <w:rPr>
          <w:rFonts w:ascii="Times New Roman" w:eastAsia="Times New Roman" w:hAnsi="Times New Roman" w:cs="Times New Roman"/>
          <w:color w:val="000000"/>
          <w:sz w:val="24"/>
        </w:rPr>
      </w:pPr>
    </w:p>
    <w:p w:rsidR="002760E6" w:rsidRDefault="002760E6">
      <w:pPr>
        <w:rPr>
          <w:rFonts w:ascii="Times New Roman" w:eastAsia="Times New Roman" w:hAnsi="Times New Roman" w:cs="Times New Roman"/>
          <w:color w:val="000000"/>
          <w:sz w:val="24"/>
        </w:rPr>
      </w:pPr>
    </w:p>
    <w:p w:rsidR="002760E6" w:rsidRDefault="002760E6">
      <w:pPr>
        <w:rPr>
          <w:rFonts w:ascii="Times New Roman" w:eastAsia="Times New Roman" w:hAnsi="Times New Roman" w:cs="Times New Roman"/>
          <w:color w:val="000000"/>
          <w:sz w:val="24"/>
        </w:rPr>
      </w:pPr>
    </w:p>
    <w:p w:rsidR="002760E6" w:rsidRDefault="002760E6">
      <w:pPr>
        <w:rPr>
          <w:rFonts w:ascii="Times New Roman" w:eastAsia="Times New Roman" w:hAnsi="Times New Roman" w:cs="Times New Roman"/>
          <w:color w:val="000000"/>
          <w:sz w:val="24"/>
        </w:rPr>
      </w:pPr>
    </w:p>
    <w:p w:rsidR="002760E6" w:rsidRDefault="002760E6"/>
    <w:p w:rsidR="00225C9E" w:rsidRPr="00225C9E" w:rsidRDefault="001F5102" w:rsidP="00225C9E">
      <w:pPr>
        <w:autoSpaceDE w:val="0"/>
        <w:autoSpaceDN w:val="0"/>
        <w:spacing w:after="258" w:line="233" w:lineRule="auto"/>
        <w:rPr>
          <w:rFonts w:ascii="Cambria" w:eastAsia="MS Mincho" w:hAnsi="Cambria" w:cs="Times New Roman"/>
          <w:sz w:val="16"/>
          <w:szCs w:val="16"/>
          <w:lang w:val="en-US"/>
        </w:rPr>
      </w:pPr>
      <w:r>
        <w:rPr>
          <w:rFonts w:ascii="Times New Roman" w:eastAsia="Times New Roman" w:hAnsi="Times New Roman" w:cs="Times New Roman"/>
          <w:b/>
          <w:color w:val="000000"/>
          <w:w w:val="101"/>
          <w:sz w:val="16"/>
          <w:szCs w:val="16"/>
        </w:rPr>
        <w:t xml:space="preserve">                                                                                                                                      </w:t>
      </w:r>
      <w:r w:rsidR="00225C9E" w:rsidRPr="00225C9E">
        <w:rPr>
          <w:rFonts w:ascii="Times New Roman" w:eastAsia="Times New Roman" w:hAnsi="Times New Roman" w:cs="Times New Roman"/>
          <w:b/>
          <w:color w:val="000000"/>
          <w:w w:val="101"/>
          <w:sz w:val="16"/>
          <w:szCs w:val="16"/>
          <w:lang w:val="en-US"/>
        </w:rPr>
        <w:t xml:space="preserve">ТЕМАТИЧЕСКОЕ ПЛАНИРОВАНИЕ </w:t>
      </w:r>
    </w:p>
    <w:tbl>
      <w:tblPr>
        <w:tblW w:w="11057" w:type="dxa"/>
        <w:tblInd w:w="5" w:type="dxa"/>
        <w:tblLayout w:type="fixed"/>
        <w:tblLook w:val="04A0"/>
      </w:tblPr>
      <w:tblGrid>
        <w:gridCol w:w="462"/>
        <w:gridCol w:w="2922"/>
        <w:gridCol w:w="15"/>
        <w:gridCol w:w="554"/>
        <w:gridCol w:w="13"/>
        <w:gridCol w:w="557"/>
        <w:gridCol w:w="10"/>
        <w:gridCol w:w="702"/>
        <w:gridCol w:w="7"/>
        <w:gridCol w:w="992"/>
        <w:gridCol w:w="2124"/>
        <w:gridCol w:w="6"/>
        <w:gridCol w:w="1127"/>
        <w:gridCol w:w="7"/>
        <w:gridCol w:w="1551"/>
        <w:gridCol w:w="8"/>
      </w:tblGrid>
      <w:tr w:rsidR="00225C9E" w:rsidRPr="00225C9E" w:rsidTr="002760E6">
        <w:trPr>
          <w:trHeight w:hRule="exact" w:val="528"/>
        </w:trPr>
        <w:tc>
          <w:tcPr>
            <w:tcW w:w="46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right="144"/>
              <w:jc w:val="center"/>
              <w:rPr>
                <w:rFonts w:ascii="Cambria" w:eastAsia="MS Mincho" w:hAnsi="Cambria" w:cs="Times New Roman"/>
                <w:sz w:val="16"/>
                <w:szCs w:val="16"/>
                <w:lang w:val="en-US"/>
              </w:rPr>
            </w:pPr>
            <w:r w:rsidRPr="00225C9E">
              <w:rPr>
                <w:rFonts w:ascii="Times New Roman" w:eastAsia="Times New Roman" w:hAnsi="Times New Roman" w:cs="Times New Roman"/>
                <w:b/>
                <w:color w:val="000000"/>
                <w:w w:val="97"/>
                <w:sz w:val="16"/>
                <w:szCs w:val="16"/>
                <w:lang w:val="en-US"/>
              </w:rPr>
              <w:t>№</w:t>
            </w:r>
            <w:r w:rsidRPr="00225C9E">
              <w:rPr>
                <w:rFonts w:ascii="Cambria" w:eastAsia="MS Mincho" w:hAnsi="Cambria" w:cs="Times New Roman"/>
                <w:sz w:val="16"/>
                <w:szCs w:val="16"/>
                <w:lang w:val="en-US"/>
              </w:rPr>
              <w:br/>
            </w:r>
            <w:r w:rsidRPr="00225C9E">
              <w:rPr>
                <w:rFonts w:ascii="Times New Roman" w:eastAsia="Times New Roman" w:hAnsi="Times New Roman" w:cs="Times New Roman"/>
                <w:b/>
                <w:color w:val="000000"/>
                <w:w w:val="97"/>
                <w:sz w:val="16"/>
                <w:szCs w:val="16"/>
                <w:lang w:val="en-US"/>
              </w:rPr>
              <w:t>п/п</w:t>
            </w:r>
          </w:p>
        </w:tc>
        <w:tc>
          <w:tcPr>
            <w:tcW w:w="2937" w:type="dxa"/>
            <w:gridSpan w:val="2"/>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Наименование разделов и тем программы</w:t>
            </w:r>
          </w:p>
        </w:tc>
        <w:tc>
          <w:tcPr>
            <w:tcW w:w="1843"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Количество</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часов</w:t>
            </w:r>
            <w:proofErr w:type="spellEnd"/>
          </w:p>
        </w:tc>
        <w:tc>
          <w:tcPr>
            <w:tcW w:w="99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Дата</w:t>
            </w:r>
            <w:proofErr w:type="spellEnd"/>
            <w:r w:rsidRPr="00225C9E">
              <w:rPr>
                <w:rFonts w:ascii="Times New Roman" w:eastAsia="Times New Roman" w:hAnsi="Times New Roman" w:cs="Times New Roman"/>
                <w:b/>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b/>
                <w:color w:val="000000"/>
                <w:w w:val="97"/>
                <w:sz w:val="16"/>
                <w:szCs w:val="16"/>
                <w:lang w:val="en-US"/>
              </w:rPr>
              <w:t>изучения</w:t>
            </w:r>
            <w:proofErr w:type="spellEnd"/>
          </w:p>
        </w:tc>
        <w:tc>
          <w:tcPr>
            <w:tcW w:w="2130" w:type="dxa"/>
            <w:gridSpan w:val="2"/>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Виды</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деятельности</w:t>
            </w:r>
            <w:proofErr w:type="spellEnd"/>
          </w:p>
        </w:tc>
        <w:tc>
          <w:tcPr>
            <w:tcW w:w="1134" w:type="dxa"/>
            <w:gridSpan w:val="2"/>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4" w:right="288"/>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Виды</w:t>
            </w:r>
            <w:proofErr w:type="spellEnd"/>
            <w:r w:rsidRPr="00225C9E">
              <w:rPr>
                <w:rFonts w:ascii="Times New Roman" w:eastAsia="Times New Roman" w:hAnsi="Times New Roman" w:cs="Times New Roman"/>
                <w:b/>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b/>
                <w:color w:val="000000"/>
                <w:w w:val="97"/>
                <w:sz w:val="16"/>
                <w:szCs w:val="16"/>
                <w:lang w:val="en-US"/>
              </w:rPr>
              <w:t>формы</w:t>
            </w:r>
            <w:proofErr w:type="spellEnd"/>
            <w:r w:rsidRPr="00225C9E">
              <w:rPr>
                <w:rFonts w:ascii="Times New Roman" w:eastAsia="Times New Roman" w:hAnsi="Times New Roman" w:cs="Times New Roman"/>
                <w:b/>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b/>
                <w:color w:val="000000"/>
                <w:w w:val="97"/>
                <w:sz w:val="16"/>
                <w:szCs w:val="16"/>
                <w:lang w:val="en-US"/>
              </w:rPr>
              <w:t>контроля</w:t>
            </w:r>
            <w:proofErr w:type="spellEnd"/>
          </w:p>
        </w:tc>
        <w:tc>
          <w:tcPr>
            <w:tcW w:w="155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Электронные</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цифровые</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образовательные</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ресурсы</w:t>
            </w:r>
            <w:proofErr w:type="spellEnd"/>
          </w:p>
        </w:tc>
      </w:tr>
      <w:tr w:rsidR="003A3279" w:rsidRPr="00225C9E" w:rsidTr="002760E6">
        <w:trPr>
          <w:trHeight w:hRule="exact" w:val="540"/>
        </w:trPr>
        <w:tc>
          <w:tcPr>
            <w:tcW w:w="462"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c>
          <w:tcPr>
            <w:tcW w:w="2937" w:type="dxa"/>
            <w:gridSpan w:val="2"/>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c>
          <w:tcPr>
            <w:tcW w:w="567"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всего</w:t>
            </w:r>
            <w:proofErr w:type="spellEnd"/>
          </w:p>
        </w:tc>
        <w:tc>
          <w:tcPr>
            <w:tcW w:w="567"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0"/>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контрольные</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работы</w:t>
            </w:r>
            <w:proofErr w:type="spellEnd"/>
          </w:p>
        </w:tc>
        <w:tc>
          <w:tcPr>
            <w:tcW w:w="70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практические</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работы</w:t>
            </w:r>
            <w:proofErr w:type="spellEnd"/>
          </w:p>
        </w:tc>
        <w:tc>
          <w:tcPr>
            <w:tcW w:w="992"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30" w:type="dxa"/>
            <w:gridSpan w:val="2"/>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c>
          <w:tcPr>
            <w:tcW w:w="1134" w:type="dxa"/>
            <w:gridSpan w:val="2"/>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c>
          <w:tcPr>
            <w:tcW w:w="1559" w:type="dxa"/>
            <w:gridSpan w:val="2"/>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sz w:val="16"/>
                <w:szCs w:val="16"/>
                <w:lang w:val="en-US"/>
              </w:rPr>
            </w:pPr>
          </w:p>
        </w:tc>
      </w:tr>
      <w:tr w:rsidR="00225C9E" w:rsidRPr="00225C9E" w:rsidTr="002760E6">
        <w:trPr>
          <w:gridAfter w:val="1"/>
          <w:wAfter w:w="8" w:type="dxa"/>
          <w:trHeight w:hRule="exact" w:val="348"/>
        </w:trPr>
        <w:tc>
          <w:tcPr>
            <w:tcW w:w="11049" w:type="dxa"/>
            <w:gridSpan w:val="15"/>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Раздел 1. ЗНАНИЯ О ФИЗИЧЕСКОЙ КУЛЬТУРЕ</w:t>
            </w:r>
          </w:p>
        </w:tc>
      </w:tr>
      <w:tr w:rsidR="003A3279" w:rsidRPr="00B173CB" w:rsidTr="002760E6">
        <w:trPr>
          <w:trHeight w:hRule="exact" w:val="959"/>
        </w:trPr>
        <w:tc>
          <w:tcPr>
            <w:tcW w:w="46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1.1.</w:t>
            </w:r>
          </w:p>
        </w:tc>
        <w:tc>
          <w:tcPr>
            <w:tcW w:w="29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Знакомство с программным материалом и требованиями к его освоению</w:t>
            </w:r>
          </w:p>
        </w:tc>
        <w:tc>
          <w:tcPr>
            <w:tcW w:w="569"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80"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7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80" w:after="0" w:line="230" w:lineRule="auto"/>
              <w:ind w:left="70"/>
              <w:rPr>
                <w:rFonts w:ascii="Cambria" w:eastAsia="MS Mincho" w:hAnsi="Cambria" w:cs="Times New Roman"/>
                <w:sz w:val="16"/>
                <w:szCs w:val="16"/>
              </w:rPr>
            </w:pPr>
          </w:p>
        </w:tc>
        <w:tc>
          <w:tcPr>
            <w:tcW w:w="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80" w:after="0" w:line="230" w:lineRule="auto"/>
              <w:ind w:left="72"/>
              <w:rPr>
                <w:rFonts w:ascii="Cambria" w:eastAsia="MS Mincho" w:hAnsi="Cambria" w:cs="Times New Roman"/>
                <w:sz w:val="16"/>
                <w:szCs w:val="16"/>
              </w:rPr>
            </w:pPr>
          </w:p>
        </w:tc>
        <w:tc>
          <w:tcPr>
            <w:tcW w:w="99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обсуждают задачи и содержание занятий физической культурой на предстоящий учебный год</w:t>
            </w:r>
            <w:proofErr w:type="gramStart"/>
            <w:r w:rsidRPr="00225C9E">
              <w:rPr>
                <w:rFonts w:ascii="Times New Roman" w:eastAsia="Times New Roman" w:hAnsi="Times New Roman" w:cs="Times New Roman"/>
                <w:color w:val="000000"/>
                <w:w w:val="97"/>
                <w:sz w:val="16"/>
                <w:szCs w:val="16"/>
              </w:rPr>
              <w:t>;;</w:t>
            </w:r>
            <w:proofErr w:type="gramEnd"/>
          </w:p>
        </w:tc>
        <w:tc>
          <w:tcPr>
            <w:tcW w:w="11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50"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Устный</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опрос</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Объяснение</w:t>
            </w:r>
            <w:proofErr w:type="spellEnd"/>
            <w:r w:rsidRPr="00225C9E">
              <w:rPr>
                <w:rFonts w:ascii="Times New Roman" w:eastAsia="Times New Roman" w:hAnsi="Times New Roman" w:cs="Times New Roman"/>
                <w:color w:val="000000"/>
                <w:w w:val="97"/>
                <w:sz w:val="16"/>
                <w:szCs w:val="16"/>
                <w:lang w:val="en-US"/>
              </w:rPr>
              <w:t>.;</w:t>
            </w:r>
          </w:p>
        </w:tc>
        <w:tc>
          <w:tcPr>
            <w:tcW w:w="155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80"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3A3279" w:rsidRPr="00B173CB" w:rsidTr="002760E6">
        <w:trPr>
          <w:trHeight w:hRule="exact" w:val="1001"/>
        </w:trPr>
        <w:tc>
          <w:tcPr>
            <w:tcW w:w="46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1.2.</w:t>
            </w:r>
          </w:p>
        </w:tc>
        <w:tc>
          <w:tcPr>
            <w:tcW w:w="29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760E6">
            <w:pPr>
              <w:autoSpaceDE w:val="0"/>
              <w:autoSpaceDN w:val="0"/>
              <w:spacing w:before="76" w:after="0" w:line="250" w:lineRule="auto"/>
              <w:ind w:left="247" w:right="43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 xml:space="preserve">Знакомство с системой дополнительного обучения физической культуре и организацией спортивной работы </w:t>
            </w:r>
            <w:bookmarkStart w:id="4" w:name="_GoBack"/>
            <w:bookmarkEnd w:id="4"/>
            <w:r w:rsidRPr="00225C9E">
              <w:rPr>
                <w:rFonts w:ascii="Times New Roman" w:eastAsia="Times New Roman" w:hAnsi="Times New Roman" w:cs="Times New Roman"/>
                <w:b/>
                <w:color w:val="000000"/>
                <w:w w:val="97"/>
                <w:sz w:val="16"/>
                <w:szCs w:val="16"/>
              </w:rPr>
              <w:t>в школе</w:t>
            </w:r>
          </w:p>
        </w:tc>
        <w:tc>
          <w:tcPr>
            <w:tcW w:w="569"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7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ind w:left="70"/>
              <w:rPr>
                <w:rFonts w:ascii="Cambria" w:eastAsia="MS Mincho" w:hAnsi="Cambria" w:cs="Times New Roman"/>
                <w:sz w:val="16"/>
                <w:szCs w:val="16"/>
              </w:rPr>
            </w:pPr>
          </w:p>
        </w:tc>
        <w:tc>
          <w:tcPr>
            <w:tcW w:w="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ind w:left="72"/>
              <w:rPr>
                <w:rFonts w:ascii="Cambria" w:eastAsia="MS Mincho" w:hAnsi="Cambria" w:cs="Times New Roman"/>
                <w:sz w:val="16"/>
                <w:szCs w:val="16"/>
              </w:rPr>
            </w:pPr>
          </w:p>
        </w:tc>
        <w:tc>
          <w:tcPr>
            <w:tcW w:w="99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576"/>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интересуются работой спортивных секций и их расписанием</w:t>
            </w:r>
            <w:proofErr w:type="gramStart"/>
            <w:r w:rsidRPr="00225C9E">
              <w:rPr>
                <w:rFonts w:ascii="Times New Roman" w:eastAsia="Times New Roman" w:hAnsi="Times New Roman" w:cs="Times New Roman"/>
                <w:color w:val="000000"/>
                <w:w w:val="97"/>
                <w:sz w:val="16"/>
                <w:szCs w:val="16"/>
              </w:rPr>
              <w:t>;;</w:t>
            </w:r>
            <w:proofErr w:type="gramEnd"/>
          </w:p>
        </w:tc>
        <w:tc>
          <w:tcPr>
            <w:tcW w:w="11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Объяснение</w:t>
            </w:r>
            <w:proofErr w:type="spellEnd"/>
            <w:r w:rsidRPr="00225C9E">
              <w:rPr>
                <w:rFonts w:ascii="Times New Roman" w:eastAsia="Times New Roman" w:hAnsi="Times New Roman" w:cs="Times New Roman"/>
                <w:color w:val="000000"/>
                <w:w w:val="97"/>
                <w:sz w:val="16"/>
                <w:szCs w:val="16"/>
                <w:lang w:val="en-US"/>
              </w:rPr>
              <w:t>;</w:t>
            </w:r>
          </w:p>
        </w:tc>
        <w:tc>
          <w:tcPr>
            <w:tcW w:w="155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3A3279" w:rsidRPr="00B173CB" w:rsidTr="002760E6">
        <w:trPr>
          <w:trHeight w:hRule="exact" w:val="1308"/>
        </w:trPr>
        <w:tc>
          <w:tcPr>
            <w:tcW w:w="46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1.3.</w:t>
            </w:r>
          </w:p>
        </w:tc>
        <w:tc>
          <w:tcPr>
            <w:tcW w:w="29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 xml:space="preserve">Знакомство с понятием «здоровый образ жизни» и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значением здорового образа жизни в жизнедеятельности современного человека</w:t>
            </w:r>
          </w:p>
        </w:tc>
        <w:tc>
          <w:tcPr>
            <w:tcW w:w="569"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7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ind w:left="70"/>
              <w:rPr>
                <w:rFonts w:ascii="Cambria" w:eastAsia="MS Mincho" w:hAnsi="Cambria" w:cs="Times New Roman"/>
                <w:sz w:val="16"/>
                <w:szCs w:val="16"/>
              </w:rPr>
            </w:pPr>
          </w:p>
        </w:tc>
        <w:tc>
          <w:tcPr>
            <w:tcW w:w="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ind w:left="72"/>
              <w:rPr>
                <w:rFonts w:ascii="Cambria" w:eastAsia="MS Mincho" w:hAnsi="Cambria" w:cs="Times New Roman"/>
                <w:sz w:val="16"/>
                <w:szCs w:val="16"/>
              </w:rPr>
            </w:pPr>
          </w:p>
        </w:tc>
        <w:tc>
          <w:tcPr>
            <w:tcW w:w="99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2"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приводят примеры содержательного наполнения форм занятий физкультурно-оздоровительной и спортивно-оздоровительной направленности</w:t>
            </w:r>
            <w:proofErr w:type="gramStart"/>
            <w:r w:rsidRPr="00225C9E">
              <w:rPr>
                <w:rFonts w:ascii="Times New Roman" w:eastAsia="Times New Roman" w:hAnsi="Times New Roman" w:cs="Times New Roman"/>
                <w:color w:val="000000"/>
                <w:w w:val="97"/>
                <w:sz w:val="16"/>
                <w:szCs w:val="16"/>
              </w:rPr>
              <w:t xml:space="preserve">;; </w:t>
            </w:r>
            <w:r w:rsidRPr="00225C9E">
              <w:rPr>
                <w:rFonts w:ascii="Cambria" w:eastAsia="MS Mincho" w:hAnsi="Cambria" w:cs="Times New Roman"/>
                <w:sz w:val="16"/>
                <w:szCs w:val="16"/>
              </w:rPr>
              <w:br/>
            </w:r>
            <w:proofErr w:type="gramEnd"/>
            <w:r w:rsidRPr="00225C9E">
              <w:rPr>
                <w:rFonts w:ascii="Times New Roman" w:eastAsia="Times New Roman" w:hAnsi="Times New Roman" w:cs="Times New Roman"/>
                <w:color w:val="000000"/>
                <w:w w:val="97"/>
                <w:sz w:val="16"/>
                <w:szCs w:val="16"/>
              </w:rPr>
              <w:t xml:space="preserve">Знакомство с понятием «здоровый образ жизни» и значением здорового образа жизни в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жизнедеятельности современного человека;</w:t>
            </w:r>
          </w:p>
        </w:tc>
        <w:tc>
          <w:tcPr>
            <w:tcW w:w="11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Объяснение</w:t>
            </w:r>
            <w:proofErr w:type="spellEnd"/>
            <w:r w:rsidRPr="00225C9E">
              <w:rPr>
                <w:rFonts w:ascii="Times New Roman" w:eastAsia="Times New Roman" w:hAnsi="Times New Roman" w:cs="Times New Roman"/>
                <w:color w:val="000000"/>
                <w:w w:val="97"/>
                <w:sz w:val="16"/>
                <w:szCs w:val="16"/>
                <w:lang w:val="en-US"/>
              </w:rPr>
              <w:t>.;</w:t>
            </w:r>
          </w:p>
        </w:tc>
        <w:tc>
          <w:tcPr>
            <w:tcW w:w="155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3A3279" w:rsidRPr="00B173CB" w:rsidTr="002760E6">
        <w:trPr>
          <w:trHeight w:hRule="exact" w:val="1393"/>
        </w:trPr>
        <w:tc>
          <w:tcPr>
            <w:tcW w:w="46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1.4.</w:t>
            </w:r>
          </w:p>
        </w:tc>
        <w:tc>
          <w:tcPr>
            <w:tcW w:w="29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Знакомство с историей древних Олимпийских игр</w:t>
            </w:r>
          </w:p>
        </w:tc>
        <w:tc>
          <w:tcPr>
            <w:tcW w:w="569"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7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30" w:lineRule="auto"/>
              <w:ind w:left="70"/>
              <w:rPr>
                <w:rFonts w:ascii="Cambria" w:eastAsia="MS Mincho" w:hAnsi="Cambria" w:cs="Times New Roman"/>
                <w:sz w:val="16"/>
                <w:szCs w:val="16"/>
              </w:rPr>
            </w:pPr>
          </w:p>
        </w:tc>
        <w:tc>
          <w:tcPr>
            <w:tcW w:w="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30" w:lineRule="auto"/>
              <w:ind w:left="72"/>
              <w:rPr>
                <w:rFonts w:ascii="Cambria" w:eastAsia="MS Mincho" w:hAnsi="Cambria" w:cs="Times New Roman"/>
                <w:sz w:val="16"/>
                <w:szCs w:val="16"/>
              </w:rPr>
            </w:pPr>
          </w:p>
        </w:tc>
        <w:tc>
          <w:tcPr>
            <w:tcW w:w="99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3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характеризуют Олимпийские игры как яркое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культурное событие Древнего мира; излагают версию их появления и причины завершения</w:t>
            </w:r>
            <w:proofErr w:type="gramStart"/>
            <w:r w:rsidRPr="00225C9E">
              <w:rPr>
                <w:rFonts w:ascii="Times New Roman" w:eastAsia="Times New Roman" w:hAnsi="Times New Roman" w:cs="Times New Roman"/>
                <w:color w:val="000000"/>
                <w:w w:val="97"/>
                <w:sz w:val="16"/>
                <w:szCs w:val="16"/>
              </w:rPr>
              <w:t>;;</w:t>
            </w:r>
            <w:proofErr w:type="gramEnd"/>
          </w:p>
        </w:tc>
        <w:tc>
          <w:tcPr>
            <w:tcW w:w="113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155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225C9E" w:rsidTr="002760E6">
        <w:trPr>
          <w:gridAfter w:val="1"/>
          <w:wAfter w:w="8" w:type="dxa"/>
          <w:trHeight w:hRule="exact" w:val="297"/>
        </w:trPr>
        <w:tc>
          <w:tcPr>
            <w:tcW w:w="3384"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Итого</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по</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разделу</w:t>
            </w:r>
            <w:proofErr w:type="spellEnd"/>
          </w:p>
        </w:tc>
        <w:tc>
          <w:tcPr>
            <w:tcW w:w="569"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4</w:t>
            </w:r>
          </w:p>
        </w:tc>
        <w:tc>
          <w:tcPr>
            <w:tcW w:w="7096" w:type="dxa"/>
            <w:gridSpan w:val="11"/>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r>
      <w:tr w:rsidR="00225C9E" w:rsidRPr="00225C9E" w:rsidTr="002760E6">
        <w:trPr>
          <w:gridAfter w:val="1"/>
          <w:wAfter w:w="8" w:type="dxa"/>
          <w:trHeight w:hRule="exact" w:val="468"/>
        </w:trPr>
        <w:tc>
          <w:tcPr>
            <w:tcW w:w="11049" w:type="dxa"/>
            <w:gridSpan w:val="15"/>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Раздел</w:t>
            </w:r>
            <w:proofErr w:type="spellEnd"/>
            <w:r w:rsidRPr="00225C9E">
              <w:rPr>
                <w:rFonts w:ascii="Times New Roman" w:eastAsia="Times New Roman" w:hAnsi="Times New Roman" w:cs="Times New Roman"/>
                <w:b/>
                <w:color w:val="000000"/>
                <w:w w:val="97"/>
                <w:sz w:val="16"/>
                <w:szCs w:val="16"/>
                <w:lang w:val="en-US"/>
              </w:rPr>
              <w:t xml:space="preserve"> 2. СПОСОБЫ САМОСТОЯТЕЛЬНОЙ ДЕЯТЕЛЬНОСТИ</w:t>
            </w:r>
          </w:p>
        </w:tc>
      </w:tr>
      <w:tr w:rsidR="00225C9E" w:rsidRPr="00B173CB" w:rsidTr="002760E6">
        <w:trPr>
          <w:gridAfter w:val="1"/>
          <w:wAfter w:w="8" w:type="dxa"/>
          <w:trHeight w:hRule="exact" w:val="811"/>
        </w:trPr>
        <w:tc>
          <w:tcPr>
            <w:tcW w:w="46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2.1.</w:t>
            </w:r>
          </w:p>
        </w:tc>
        <w:tc>
          <w:tcPr>
            <w:tcW w:w="29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Режим дня и его значение для современного школьника</w:t>
            </w:r>
          </w:p>
        </w:tc>
        <w:tc>
          <w:tcPr>
            <w:tcW w:w="569"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7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p>
        </w:tc>
        <w:tc>
          <w:tcPr>
            <w:tcW w:w="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
        </w:tc>
        <w:tc>
          <w:tcPr>
            <w:tcW w:w="99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составляют индивидуальный режим дня и оформляют его в виде таблицы</w:t>
            </w:r>
            <w:proofErr w:type="gramStart"/>
            <w:r w:rsidRPr="00225C9E">
              <w:rPr>
                <w:rFonts w:ascii="Times New Roman" w:eastAsia="Times New Roman" w:hAnsi="Times New Roman" w:cs="Times New Roman"/>
                <w:color w:val="000000"/>
                <w:w w:val="97"/>
                <w:sz w:val="16"/>
                <w:szCs w:val="16"/>
              </w:rPr>
              <w:t>.;</w:t>
            </w:r>
            <w:proofErr w:type="gramEnd"/>
          </w:p>
        </w:tc>
        <w:tc>
          <w:tcPr>
            <w:tcW w:w="113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155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5B79E8" w:rsidTr="002760E6">
        <w:trPr>
          <w:gridAfter w:val="1"/>
          <w:wAfter w:w="8" w:type="dxa"/>
          <w:trHeight w:hRule="exact" w:val="924"/>
        </w:trPr>
        <w:tc>
          <w:tcPr>
            <w:tcW w:w="46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2.2.</w:t>
            </w:r>
          </w:p>
        </w:tc>
        <w:tc>
          <w:tcPr>
            <w:tcW w:w="29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Самостоятельное составление индивидуального режима дня</w:t>
            </w:r>
          </w:p>
        </w:tc>
        <w:tc>
          <w:tcPr>
            <w:tcW w:w="569"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7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p>
        </w:tc>
        <w:tc>
          <w:tcPr>
            <w:tcW w:w="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
        </w:tc>
        <w:tc>
          <w:tcPr>
            <w:tcW w:w="99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составляют индивидуальный режим дня и оформляют его в виде таблицы</w:t>
            </w:r>
            <w:proofErr w:type="gramStart"/>
            <w:r w:rsidRPr="00225C9E">
              <w:rPr>
                <w:rFonts w:ascii="Times New Roman" w:eastAsia="Times New Roman" w:hAnsi="Times New Roman" w:cs="Times New Roman"/>
                <w:color w:val="000000"/>
                <w:w w:val="97"/>
                <w:sz w:val="16"/>
                <w:szCs w:val="16"/>
              </w:rPr>
              <w:t>.;</w:t>
            </w:r>
            <w:proofErr w:type="gramEnd"/>
          </w:p>
        </w:tc>
        <w:tc>
          <w:tcPr>
            <w:tcW w:w="113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78768E" w:rsidRDefault="00225C9E" w:rsidP="0078768E">
            <w:pPr>
              <w:autoSpaceDE w:val="0"/>
              <w:autoSpaceDN w:val="0"/>
              <w:spacing w:before="76" w:after="0" w:line="250" w:lineRule="auto"/>
              <w:ind w:left="74"/>
              <w:rPr>
                <w:rFonts w:ascii="Cambria" w:eastAsia="MS Mincho" w:hAnsi="Cambria" w:cs="Times New Roman"/>
                <w:sz w:val="16"/>
                <w:szCs w:val="16"/>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r w:rsidR="0078768E">
              <w:rPr>
                <w:rFonts w:ascii="Times New Roman" w:eastAsia="Times New Roman" w:hAnsi="Times New Roman" w:cs="Times New Roman"/>
                <w:color w:val="000000"/>
                <w:w w:val="97"/>
                <w:sz w:val="16"/>
                <w:szCs w:val="16"/>
              </w:rPr>
              <w:t xml:space="preserve"> </w:t>
            </w:r>
          </w:p>
        </w:tc>
        <w:tc>
          <w:tcPr>
            <w:tcW w:w="155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78768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lang w:val="en-US"/>
              </w:rPr>
              <w:t>http</w:t>
            </w:r>
            <w:r w:rsidRPr="0078768E">
              <w:rPr>
                <w:rFonts w:ascii="Times New Roman" w:eastAsia="Times New Roman" w:hAnsi="Times New Roman" w:cs="Times New Roman"/>
                <w:color w:val="000000"/>
                <w:w w:val="97"/>
                <w:sz w:val="16"/>
                <w:szCs w:val="16"/>
              </w:rPr>
              <w:t>://</w:t>
            </w:r>
            <w:r w:rsidRPr="00225C9E">
              <w:rPr>
                <w:rFonts w:ascii="Times New Roman" w:eastAsia="Times New Roman" w:hAnsi="Times New Roman" w:cs="Times New Roman"/>
                <w:color w:val="000000"/>
                <w:w w:val="97"/>
                <w:sz w:val="16"/>
                <w:szCs w:val="16"/>
                <w:lang w:val="en-US"/>
              </w:rPr>
              <w:t>www</w:t>
            </w:r>
            <w:r w:rsidRPr="0078768E">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fizkulturavshkole</w:t>
            </w:r>
            <w:proofErr w:type="spellEnd"/>
            <w:r w:rsidRPr="0078768E">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ru</w:t>
            </w:r>
            <w:proofErr w:type="spellEnd"/>
            <w:r w:rsidRPr="0078768E">
              <w:rPr>
                <w:rFonts w:ascii="Times New Roman" w:eastAsia="Times New Roman" w:hAnsi="Times New Roman" w:cs="Times New Roman"/>
                <w:color w:val="000000"/>
                <w:w w:val="97"/>
                <w:sz w:val="16"/>
                <w:szCs w:val="16"/>
              </w:rPr>
              <w:t xml:space="preserve">/ </w:t>
            </w:r>
            <w:r w:rsidRPr="00225C9E">
              <w:rPr>
                <w:rFonts w:ascii="Times New Roman" w:eastAsia="Times New Roman" w:hAnsi="Times New Roman" w:cs="Times New Roman"/>
                <w:color w:val="000000"/>
                <w:w w:val="97"/>
                <w:sz w:val="16"/>
                <w:szCs w:val="16"/>
                <w:lang w:val="en-US"/>
              </w:rPr>
              <w:t>http</w:t>
            </w:r>
            <w:r w:rsidRPr="0078768E">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w:t>
            </w:r>
            <w:proofErr w:type="spellEnd"/>
            <w:r w:rsidRPr="0078768E">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na</w:t>
            </w:r>
            <w:proofErr w:type="spellEnd"/>
            <w:r w:rsidRPr="0078768E">
              <w:rPr>
                <w:rFonts w:ascii="Times New Roman" w:eastAsia="Times New Roman" w:hAnsi="Times New Roman" w:cs="Times New Roman"/>
                <w:color w:val="000000"/>
                <w:w w:val="97"/>
                <w:sz w:val="16"/>
                <w:szCs w:val="16"/>
              </w:rPr>
              <w:t>5.</w:t>
            </w:r>
            <w:proofErr w:type="spellStart"/>
            <w:r w:rsidRPr="00225C9E">
              <w:rPr>
                <w:rFonts w:ascii="Times New Roman" w:eastAsia="Times New Roman" w:hAnsi="Times New Roman" w:cs="Times New Roman"/>
                <w:color w:val="000000"/>
                <w:w w:val="97"/>
                <w:sz w:val="16"/>
                <w:szCs w:val="16"/>
                <w:lang w:val="en-US"/>
              </w:rPr>
              <w:t>ru</w:t>
            </w:r>
            <w:proofErr w:type="spellEnd"/>
            <w:r w:rsidRPr="0078768E">
              <w:rPr>
                <w:rFonts w:ascii="Times New Roman" w:eastAsia="Times New Roman" w:hAnsi="Times New Roman" w:cs="Times New Roman"/>
                <w:color w:val="000000"/>
                <w:w w:val="97"/>
                <w:sz w:val="16"/>
                <w:szCs w:val="16"/>
              </w:rPr>
              <w:t>/</w:t>
            </w:r>
          </w:p>
        </w:tc>
      </w:tr>
      <w:tr w:rsidR="00225C9E" w:rsidRPr="0078768E" w:rsidTr="002760E6">
        <w:trPr>
          <w:gridAfter w:val="1"/>
          <w:wAfter w:w="8" w:type="dxa"/>
          <w:trHeight w:hRule="exact" w:val="1051"/>
        </w:trPr>
        <w:tc>
          <w:tcPr>
            <w:tcW w:w="46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2.3.</w:t>
            </w:r>
          </w:p>
        </w:tc>
        <w:tc>
          <w:tcPr>
            <w:tcW w:w="29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Физическое развитие человека и факторы, влияющие на его показатели</w:t>
            </w:r>
          </w:p>
        </w:tc>
        <w:tc>
          <w:tcPr>
            <w:tcW w:w="569"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7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
        </w:tc>
        <w:tc>
          <w:tcPr>
            <w:tcW w:w="99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знакомятся с понятием «физическое развитие» в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значении «процесс взросления организма под влиянием наследственных программ</w:t>
            </w:r>
            <w:proofErr w:type="gramStart"/>
            <w:r w:rsidRPr="00225C9E">
              <w:rPr>
                <w:rFonts w:ascii="Times New Roman" w:eastAsia="Times New Roman" w:hAnsi="Times New Roman" w:cs="Times New Roman"/>
                <w:color w:val="000000"/>
                <w:w w:val="97"/>
                <w:sz w:val="16"/>
                <w:szCs w:val="16"/>
              </w:rPr>
              <w:t>»;;</w:t>
            </w:r>
            <w:proofErr w:type="gramEnd"/>
          </w:p>
        </w:tc>
        <w:tc>
          <w:tcPr>
            <w:tcW w:w="113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78768E" w:rsidRDefault="00225C9E" w:rsidP="0078768E">
            <w:pPr>
              <w:autoSpaceDE w:val="0"/>
              <w:autoSpaceDN w:val="0"/>
              <w:spacing w:before="78" w:after="0" w:line="250" w:lineRule="auto"/>
              <w:ind w:left="74"/>
              <w:rPr>
                <w:rFonts w:ascii="Cambria" w:eastAsia="MS Mincho" w:hAnsi="Cambria" w:cs="Times New Roman"/>
                <w:sz w:val="16"/>
                <w:szCs w:val="16"/>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r w:rsidR="0078768E">
              <w:rPr>
                <w:rFonts w:ascii="Times New Roman" w:eastAsia="Times New Roman" w:hAnsi="Times New Roman" w:cs="Times New Roman"/>
                <w:color w:val="000000"/>
                <w:w w:val="97"/>
                <w:sz w:val="16"/>
                <w:szCs w:val="16"/>
              </w:rPr>
              <w:t xml:space="preserve"> </w:t>
            </w:r>
          </w:p>
        </w:tc>
        <w:tc>
          <w:tcPr>
            <w:tcW w:w="155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1F5102" w:rsidRDefault="00225C9E" w:rsidP="00225C9E">
            <w:pPr>
              <w:autoSpaceDE w:val="0"/>
              <w:autoSpaceDN w:val="0"/>
              <w:spacing w:before="78"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lang w:val="en-US"/>
              </w:rPr>
              <w:t>http</w:t>
            </w:r>
            <w:r w:rsidRPr="001F5102">
              <w:rPr>
                <w:rFonts w:ascii="Times New Roman" w:eastAsia="Times New Roman" w:hAnsi="Times New Roman" w:cs="Times New Roman"/>
                <w:color w:val="000000"/>
                <w:w w:val="97"/>
                <w:sz w:val="16"/>
                <w:szCs w:val="16"/>
              </w:rPr>
              <w:t>://</w:t>
            </w:r>
            <w:r w:rsidRPr="00225C9E">
              <w:rPr>
                <w:rFonts w:ascii="Times New Roman" w:eastAsia="Times New Roman" w:hAnsi="Times New Roman" w:cs="Times New Roman"/>
                <w:color w:val="000000"/>
                <w:w w:val="97"/>
                <w:sz w:val="16"/>
                <w:szCs w:val="16"/>
                <w:lang w:val="en-US"/>
              </w:rPr>
              <w:t>www</w:t>
            </w:r>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fizkulturavshkole</w:t>
            </w:r>
            <w:proofErr w:type="spellEnd"/>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ru</w:t>
            </w:r>
            <w:proofErr w:type="spellEnd"/>
            <w:r w:rsidRPr="001F5102">
              <w:rPr>
                <w:rFonts w:ascii="Times New Roman" w:eastAsia="Times New Roman" w:hAnsi="Times New Roman" w:cs="Times New Roman"/>
                <w:color w:val="000000"/>
                <w:w w:val="97"/>
                <w:sz w:val="16"/>
                <w:szCs w:val="16"/>
              </w:rPr>
              <w:t xml:space="preserve">/ </w:t>
            </w:r>
            <w:r w:rsidRPr="00225C9E">
              <w:rPr>
                <w:rFonts w:ascii="Times New Roman" w:eastAsia="Times New Roman" w:hAnsi="Times New Roman" w:cs="Times New Roman"/>
                <w:color w:val="000000"/>
                <w:w w:val="97"/>
                <w:sz w:val="16"/>
                <w:szCs w:val="16"/>
                <w:lang w:val="en-US"/>
              </w:rPr>
              <w:t>http</w:t>
            </w:r>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w:t>
            </w:r>
            <w:proofErr w:type="spellEnd"/>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na</w:t>
            </w:r>
            <w:proofErr w:type="spellEnd"/>
            <w:r w:rsidRPr="001F5102">
              <w:rPr>
                <w:rFonts w:ascii="Times New Roman" w:eastAsia="Times New Roman" w:hAnsi="Times New Roman" w:cs="Times New Roman"/>
                <w:color w:val="000000"/>
                <w:w w:val="97"/>
                <w:sz w:val="16"/>
                <w:szCs w:val="16"/>
              </w:rPr>
              <w:t>5.</w:t>
            </w:r>
            <w:proofErr w:type="spellStart"/>
            <w:r w:rsidRPr="00225C9E">
              <w:rPr>
                <w:rFonts w:ascii="Times New Roman" w:eastAsia="Times New Roman" w:hAnsi="Times New Roman" w:cs="Times New Roman"/>
                <w:color w:val="000000"/>
                <w:w w:val="97"/>
                <w:sz w:val="16"/>
                <w:szCs w:val="16"/>
                <w:lang w:val="en-US"/>
              </w:rPr>
              <w:t>ru</w:t>
            </w:r>
            <w:proofErr w:type="spellEnd"/>
            <w:r w:rsidRPr="001F5102">
              <w:rPr>
                <w:rFonts w:ascii="Times New Roman" w:eastAsia="Times New Roman" w:hAnsi="Times New Roman" w:cs="Times New Roman"/>
                <w:color w:val="000000"/>
                <w:w w:val="97"/>
                <w:sz w:val="16"/>
                <w:szCs w:val="16"/>
              </w:rPr>
              <w:t>/</w:t>
            </w:r>
          </w:p>
        </w:tc>
      </w:tr>
      <w:tr w:rsidR="00225C9E" w:rsidRPr="0078768E" w:rsidTr="002760E6">
        <w:trPr>
          <w:gridAfter w:val="1"/>
          <w:wAfter w:w="8" w:type="dxa"/>
          <w:trHeight w:hRule="exact" w:val="1278"/>
        </w:trPr>
        <w:tc>
          <w:tcPr>
            <w:tcW w:w="46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lastRenderedPageBreak/>
              <w:t>2.4.</w:t>
            </w:r>
          </w:p>
        </w:tc>
        <w:tc>
          <w:tcPr>
            <w:tcW w:w="29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720"/>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Осанка как показатель физического развития и здоровья школьника</w:t>
            </w:r>
          </w:p>
        </w:tc>
        <w:tc>
          <w:tcPr>
            <w:tcW w:w="569"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7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
        </w:tc>
        <w:tc>
          <w:tcPr>
            <w:tcW w:w="99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знакомятся с понятиями «правильная осанка» и</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«неправильная осанка», видами осанки и возможными причинами нарушения</w:t>
            </w:r>
            <w:proofErr w:type="gramStart"/>
            <w:r w:rsidRPr="00225C9E">
              <w:rPr>
                <w:rFonts w:ascii="Times New Roman" w:eastAsia="Times New Roman" w:hAnsi="Times New Roman" w:cs="Times New Roman"/>
                <w:color w:val="000000"/>
                <w:w w:val="97"/>
                <w:sz w:val="16"/>
                <w:szCs w:val="16"/>
              </w:rPr>
              <w:t>;;</w:t>
            </w:r>
            <w:proofErr w:type="gramEnd"/>
          </w:p>
        </w:tc>
        <w:tc>
          <w:tcPr>
            <w:tcW w:w="113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78768E" w:rsidRDefault="00225C9E" w:rsidP="0078768E">
            <w:pPr>
              <w:autoSpaceDE w:val="0"/>
              <w:autoSpaceDN w:val="0"/>
              <w:spacing w:before="78" w:after="0" w:line="250" w:lineRule="auto"/>
              <w:ind w:left="74"/>
              <w:rPr>
                <w:rFonts w:ascii="Cambria" w:eastAsia="MS Mincho" w:hAnsi="Cambria" w:cs="Times New Roman"/>
                <w:sz w:val="16"/>
                <w:szCs w:val="16"/>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r w:rsidR="0078768E">
              <w:rPr>
                <w:rFonts w:ascii="Times New Roman" w:eastAsia="Times New Roman" w:hAnsi="Times New Roman" w:cs="Times New Roman"/>
                <w:color w:val="000000"/>
                <w:w w:val="97"/>
                <w:sz w:val="16"/>
                <w:szCs w:val="16"/>
              </w:rPr>
              <w:t xml:space="preserve"> </w:t>
            </w:r>
          </w:p>
        </w:tc>
        <w:tc>
          <w:tcPr>
            <w:tcW w:w="155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1F5102" w:rsidRDefault="00225C9E" w:rsidP="00225C9E">
            <w:pPr>
              <w:autoSpaceDE w:val="0"/>
              <w:autoSpaceDN w:val="0"/>
              <w:spacing w:before="78"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lang w:val="en-US"/>
              </w:rPr>
              <w:t>http</w:t>
            </w:r>
            <w:r w:rsidRPr="001F5102">
              <w:rPr>
                <w:rFonts w:ascii="Times New Roman" w:eastAsia="Times New Roman" w:hAnsi="Times New Roman" w:cs="Times New Roman"/>
                <w:color w:val="000000"/>
                <w:w w:val="97"/>
                <w:sz w:val="16"/>
                <w:szCs w:val="16"/>
              </w:rPr>
              <w:t>://</w:t>
            </w:r>
            <w:r w:rsidRPr="00225C9E">
              <w:rPr>
                <w:rFonts w:ascii="Times New Roman" w:eastAsia="Times New Roman" w:hAnsi="Times New Roman" w:cs="Times New Roman"/>
                <w:color w:val="000000"/>
                <w:w w:val="97"/>
                <w:sz w:val="16"/>
                <w:szCs w:val="16"/>
                <w:lang w:val="en-US"/>
              </w:rPr>
              <w:t>www</w:t>
            </w:r>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fizkulturavshkole</w:t>
            </w:r>
            <w:proofErr w:type="spellEnd"/>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ru</w:t>
            </w:r>
            <w:proofErr w:type="spellEnd"/>
            <w:r w:rsidRPr="001F5102">
              <w:rPr>
                <w:rFonts w:ascii="Times New Roman" w:eastAsia="Times New Roman" w:hAnsi="Times New Roman" w:cs="Times New Roman"/>
                <w:color w:val="000000"/>
                <w:w w:val="97"/>
                <w:sz w:val="16"/>
                <w:szCs w:val="16"/>
              </w:rPr>
              <w:t xml:space="preserve">/ </w:t>
            </w:r>
            <w:r w:rsidRPr="00225C9E">
              <w:rPr>
                <w:rFonts w:ascii="Times New Roman" w:eastAsia="Times New Roman" w:hAnsi="Times New Roman" w:cs="Times New Roman"/>
                <w:color w:val="000000"/>
                <w:w w:val="97"/>
                <w:sz w:val="16"/>
                <w:szCs w:val="16"/>
                <w:lang w:val="en-US"/>
              </w:rPr>
              <w:t>http</w:t>
            </w:r>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w:t>
            </w:r>
            <w:proofErr w:type="spellEnd"/>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na</w:t>
            </w:r>
            <w:proofErr w:type="spellEnd"/>
            <w:r w:rsidRPr="001F5102">
              <w:rPr>
                <w:rFonts w:ascii="Times New Roman" w:eastAsia="Times New Roman" w:hAnsi="Times New Roman" w:cs="Times New Roman"/>
                <w:color w:val="000000"/>
                <w:w w:val="97"/>
                <w:sz w:val="16"/>
                <w:szCs w:val="16"/>
              </w:rPr>
              <w:t>5.</w:t>
            </w:r>
            <w:proofErr w:type="spellStart"/>
            <w:r w:rsidRPr="00225C9E">
              <w:rPr>
                <w:rFonts w:ascii="Times New Roman" w:eastAsia="Times New Roman" w:hAnsi="Times New Roman" w:cs="Times New Roman"/>
                <w:color w:val="000000"/>
                <w:w w:val="97"/>
                <w:sz w:val="16"/>
                <w:szCs w:val="16"/>
                <w:lang w:val="en-US"/>
              </w:rPr>
              <w:t>ru</w:t>
            </w:r>
            <w:proofErr w:type="spellEnd"/>
            <w:r w:rsidRPr="001F5102">
              <w:rPr>
                <w:rFonts w:ascii="Times New Roman" w:eastAsia="Times New Roman" w:hAnsi="Times New Roman" w:cs="Times New Roman"/>
                <w:color w:val="000000"/>
                <w:w w:val="97"/>
                <w:sz w:val="16"/>
                <w:szCs w:val="16"/>
              </w:rPr>
              <w:t>/</w:t>
            </w:r>
          </w:p>
        </w:tc>
      </w:tr>
      <w:tr w:rsidR="00225C9E" w:rsidRPr="0078768E" w:rsidTr="002760E6">
        <w:trPr>
          <w:gridAfter w:val="1"/>
          <w:wAfter w:w="8" w:type="dxa"/>
          <w:trHeight w:hRule="exact" w:val="904"/>
        </w:trPr>
        <w:tc>
          <w:tcPr>
            <w:tcW w:w="46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2.5.</w:t>
            </w:r>
          </w:p>
        </w:tc>
        <w:tc>
          <w:tcPr>
            <w:tcW w:w="29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Измерение индивидуальных показателей физического развития</w:t>
            </w:r>
          </w:p>
        </w:tc>
        <w:tc>
          <w:tcPr>
            <w:tcW w:w="569"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70" w:type="dxa"/>
            <w:gridSpan w:val="2"/>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p>
        </w:tc>
        <w:tc>
          <w:tcPr>
            <w:tcW w:w="71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
        </w:tc>
        <w:tc>
          <w:tcPr>
            <w:tcW w:w="99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выявляют соответствие текущих индивидуальных показателей стандартным показателям с помощью стандартных таблиц</w:t>
            </w:r>
            <w:proofErr w:type="gramStart"/>
            <w:r w:rsidRPr="00225C9E">
              <w:rPr>
                <w:rFonts w:ascii="Times New Roman" w:eastAsia="Times New Roman" w:hAnsi="Times New Roman" w:cs="Times New Roman"/>
                <w:color w:val="000000"/>
                <w:w w:val="97"/>
                <w:sz w:val="16"/>
                <w:szCs w:val="16"/>
              </w:rPr>
              <w:t>;;</w:t>
            </w:r>
            <w:proofErr w:type="gramEnd"/>
          </w:p>
        </w:tc>
        <w:tc>
          <w:tcPr>
            <w:tcW w:w="113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78768E" w:rsidRDefault="00225C9E" w:rsidP="0078768E">
            <w:pPr>
              <w:autoSpaceDE w:val="0"/>
              <w:autoSpaceDN w:val="0"/>
              <w:spacing w:before="76" w:after="0" w:line="250" w:lineRule="auto"/>
              <w:ind w:left="74"/>
              <w:rPr>
                <w:rFonts w:ascii="Cambria" w:eastAsia="MS Mincho" w:hAnsi="Cambria" w:cs="Times New Roman"/>
                <w:sz w:val="16"/>
                <w:szCs w:val="16"/>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r w:rsidR="0078768E">
              <w:rPr>
                <w:rFonts w:ascii="Times New Roman" w:eastAsia="Times New Roman" w:hAnsi="Times New Roman" w:cs="Times New Roman"/>
                <w:color w:val="000000"/>
                <w:w w:val="97"/>
                <w:sz w:val="16"/>
                <w:szCs w:val="16"/>
              </w:rPr>
              <w:t xml:space="preserve"> </w:t>
            </w:r>
          </w:p>
        </w:tc>
        <w:tc>
          <w:tcPr>
            <w:tcW w:w="155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1F5102"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lang w:val="en-US"/>
              </w:rPr>
              <w:t>http</w:t>
            </w:r>
            <w:r w:rsidRPr="001F5102">
              <w:rPr>
                <w:rFonts w:ascii="Times New Roman" w:eastAsia="Times New Roman" w:hAnsi="Times New Roman" w:cs="Times New Roman"/>
                <w:color w:val="000000"/>
                <w:w w:val="97"/>
                <w:sz w:val="16"/>
                <w:szCs w:val="16"/>
              </w:rPr>
              <w:t>://</w:t>
            </w:r>
            <w:r w:rsidRPr="00225C9E">
              <w:rPr>
                <w:rFonts w:ascii="Times New Roman" w:eastAsia="Times New Roman" w:hAnsi="Times New Roman" w:cs="Times New Roman"/>
                <w:color w:val="000000"/>
                <w:w w:val="97"/>
                <w:sz w:val="16"/>
                <w:szCs w:val="16"/>
                <w:lang w:val="en-US"/>
              </w:rPr>
              <w:t>www</w:t>
            </w:r>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fizkulturavshkole</w:t>
            </w:r>
            <w:proofErr w:type="spellEnd"/>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ru</w:t>
            </w:r>
            <w:proofErr w:type="spellEnd"/>
            <w:r w:rsidRPr="001F5102">
              <w:rPr>
                <w:rFonts w:ascii="Times New Roman" w:eastAsia="Times New Roman" w:hAnsi="Times New Roman" w:cs="Times New Roman"/>
                <w:color w:val="000000"/>
                <w:w w:val="97"/>
                <w:sz w:val="16"/>
                <w:szCs w:val="16"/>
              </w:rPr>
              <w:t xml:space="preserve">/ </w:t>
            </w:r>
            <w:r w:rsidRPr="00225C9E">
              <w:rPr>
                <w:rFonts w:ascii="Times New Roman" w:eastAsia="Times New Roman" w:hAnsi="Times New Roman" w:cs="Times New Roman"/>
                <w:color w:val="000000"/>
                <w:w w:val="97"/>
                <w:sz w:val="16"/>
                <w:szCs w:val="16"/>
                <w:lang w:val="en-US"/>
              </w:rPr>
              <w:t>http</w:t>
            </w:r>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fizkultura</w:t>
            </w:r>
            <w:proofErr w:type="spellEnd"/>
            <w:r w:rsidRPr="001F5102">
              <w:rPr>
                <w:rFonts w:ascii="Times New Roman" w:eastAsia="Times New Roman" w:hAnsi="Times New Roman" w:cs="Times New Roman"/>
                <w:color w:val="000000"/>
                <w:w w:val="97"/>
                <w:sz w:val="16"/>
                <w:szCs w:val="16"/>
              </w:rPr>
              <w:t>-</w:t>
            </w:r>
            <w:proofErr w:type="spellStart"/>
            <w:r w:rsidRPr="00225C9E">
              <w:rPr>
                <w:rFonts w:ascii="Times New Roman" w:eastAsia="Times New Roman" w:hAnsi="Times New Roman" w:cs="Times New Roman"/>
                <w:color w:val="000000"/>
                <w:w w:val="97"/>
                <w:sz w:val="16"/>
                <w:szCs w:val="16"/>
                <w:lang w:val="en-US"/>
              </w:rPr>
              <w:t>na</w:t>
            </w:r>
            <w:proofErr w:type="spellEnd"/>
            <w:r w:rsidRPr="001F5102">
              <w:rPr>
                <w:rFonts w:ascii="Times New Roman" w:eastAsia="Times New Roman" w:hAnsi="Times New Roman" w:cs="Times New Roman"/>
                <w:color w:val="000000"/>
                <w:w w:val="97"/>
                <w:sz w:val="16"/>
                <w:szCs w:val="16"/>
              </w:rPr>
              <w:t>5.</w:t>
            </w:r>
            <w:proofErr w:type="spellStart"/>
            <w:r w:rsidRPr="00225C9E">
              <w:rPr>
                <w:rFonts w:ascii="Times New Roman" w:eastAsia="Times New Roman" w:hAnsi="Times New Roman" w:cs="Times New Roman"/>
                <w:color w:val="000000"/>
                <w:w w:val="97"/>
                <w:sz w:val="16"/>
                <w:szCs w:val="16"/>
                <w:lang w:val="en-US"/>
              </w:rPr>
              <w:t>ru</w:t>
            </w:r>
            <w:proofErr w:type="spellEnd"/>
            <w:r w:rsidRPr="001F5102">
              <w:rPr>
                <w:rFonts w:ascii="Times New Roman" w:eastAsia="Times New Roman" w:hAnsi="Times New Roman" w:cs="Times New Roman"/>
                <w:color w:val="000000"/>
                <w:w w:val="97"/>
                <w:sz w:val="16"/>
                <w:szCs w:val="16"/>
              </w:rPr>
              <w:t>/</w:t>
            </w:r>
          </w:p>
        </w:tc>
      </w:tr>
    </w:tbl>
    <w:p w:rsidR="00225C9E" w:rsidRPr="001F5102" w:rsidRDefault="00225C9E" w:rsidP="00225C9E">
      <w:pPr>
        <w:autoSpaceDE w:val="0"/>
        <w:autoSpaceDN w:val="0"/>
        <w:spacing w:after="66" w:line="220" w:lineRule="exact"/>
        <w:rPr>
          <w:rFonts w:ascii="Cambria" w:eastAsia="MS Mincho" w:hAnsi="Cambria" w:cs="Times New Roman"/>
          <w:sz w:val="16"/>
          <w:szCs w:val="16"/>
        </w:rPr>
      </w:pPr>
    </w:p>
    <w:tbl>
      <w:tblPr>
        <w:tblW w:w="11057" w:type="dxa"/>
        <w:tblInd w:w="5" w:type="dxa"/>
        <w:tblLayout w:type="fixed"/>
        <w:tblLook w:val="04A0"/>
      </w:tblPr>
      <w:tblGrid>
        <w:gridCol w:w="426"/>
        <w:gridCol w:w="34"/>
        <w:gridCol w:w="2942"/>
        <w:gridCol w:w="567"/>
        <w:gridCol w:w="567"/>
        <w:gridCol w:w="709"/>
        <w:gridCol w:w="992"/>
        <w:gridCol w:w="2127"/>
        <w:gridCol w:w="1134"/>
        <w:gridCol w:w="1559"/>
      </w:tblGrid>
      <w:tr w:rsidR="0047353F" w:rsidRPr="00B173CB" w:rsidTr="002760E6">
        <w:trPr>
          <w:trHeight w:hRule="exact" w:val="1642"/>
        </w:trPr>
        <w:tc>
          <w:tcPr>
            <w:tcW w:w="46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2.6.</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Упражнения для профилактики нарушения осанки</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устанавливают причинно-следственную связь между нарушением осанки и состоянием здоровья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(защемление нервов, смещение внутренних органов, нарушение кровообращения</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696"/>
        </w:trPr>
        <w:tc>
          <w:tcPr>
            <w:tcW w:w="46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2.7.</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Организация и проведение самостоятельных занятий</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2"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рассматривают возможные виды самостоятельных занятий на открытых площадках и в домашних условиях, приводят примеры их целевого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предназначения (оздоровительные мероприятия в режиме дня, спортивные игры и развлечения с использованием физических упражнений и др</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433"/>
        </w:trPr>
        <w:tc>
          <w:tcPr>
            <w:tcW w:w="46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2.8.</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Процедура определения состояния организма с помощью одномоментной функциональной пробы</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разучивают способ проведения одномоментной пробы в состоянии относительного покоя, определяют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состояние организма по определённой формуле</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985"/>
        </w:trPr>
        <w:tc>
          <w:tcPr>
            <w:tcW w:w="46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2.9.</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b/>
                <w:color w:val="000000"/>
                <w:w w:val="97"/>
                <w:sz w:val="16"/>
                <w:szCs w:val="16"/>
              </w:rPr>
              <w:t>Исследование влияния оздоровительных форм занятий физической культурой на работу сердца</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проводят анализ нагрузок самостоятельных занятий и делают вывод о различии их воздействий на организм</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787"/>
        </w:trPr>
        <w:tc>
          <w:tcPr>
            <w:tcW w:w="46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2.10</w:t>
            </w:r>
          </w:p>
        </w:tc>
        <w:tc>
          <w:tcPr>
            <w:tcW w:w="294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Ведение</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дневника</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физической</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культуры</w:t>
            </w:r>
            <w:proofErr w:type="spellEnd"/>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составляют</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дневник</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физической</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культуры</w:t>
            </w:r>
            <w:proofErr w:type="spellEnd"/>
            <w:r w:rsidRPr="00225C9E">
              <w:rPr>
                <w:rFonts w:ascii="Times New Roman" w:eastAsia="Times New Roman" w:hAnsi="Times New Roman" w:cs="Times New Roman"/>
                <w:color w:val="000000"/>
                <w:w w:val="97"/>
                <w:sz w:val="16"/>
                <w:szCs w:val="16"/>
                <w:lang w:val="en-US"/>
              </w:rPr>
              <w:t>;</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Тестирование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225C9E" w:rsidTr="002760E6">
        <w:trPr>
          <w:trHeight w:hRule="exact" w:val="348"/>
        </w:trPr>
        <w:tc>
          <w:tcPr>
            <w:tcW w:w="3402" w:type="dxa"/>
            <w:gridSpan w:val="3"/>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Итого</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по</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разделу</w:t>
            </w:r>
            <w:proofErr w:type="spellEnd"/>
          </w:p>
        </w:tc>
        <w:tc>
          <w:tcPr>
            <w:tcW w:w="567" w:type="dxa"/>
            <w:tcBorders>
              <w:top w:val="single" w:sz="4" w:space="0" w:color="000000"/>
              <w:left w:val="single" w:sz="4" w:space="0" w:color="000000"/>
              <w:bottom w:val="single" w:sz="5"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10</w:t>
            </w:r>
          </w:p>
        </w:tc>
        <w:tc>
          <w:tcPr>
            <w:tcW w:w="7088" w:type="dxa"/>
            <w:gridSpan w:val="6"/>
            <w:tcBorders>
              <w:top w:val="single" w:sz="4" w:space="0" w:color="000000"/>
              <w:left w:val="single" w:sz="5" w:space="0" w:color="000000"/>
              <w:bottom w:val="single" w:sz="5"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r>
      <w:tr w:rsidR="00225C9E" w:rsidRPr="00225C9E" w:rsidTr="002760E6">
        <w:trPr>
          <w:trHeight w:hRule="exact" w:val="350"/>
        </w:trPr>
        <w:tc>
          <w:tcPr>
            <w:tcW w:w="11057" w:type="dxa"/>
            <w:gridSpan w:val="10"/>
            <w:tcBorders>
              <w:top w:val="single" w:sz="5"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Раздел</w:t>
            </w:r>
            <w:proofErr w:type="spellEnd"/>
            <w:r w:rsidRPr="00225C9E">
              <w:rPr>
                <w:rFonts w:ascii="Times New Roman" w:eastAsia="Times New Roman" w:hAnsi="Times New Roman" w:cs="Times New Roman"/>
                <w:b/>
                <w:color w:val="000000"/>
                <w:w w:val="97"/>
                <w:sz w:val="16"/>
                <w:szCs w:val="16"/>
                <w:lang w:val="en-US"/>
              </w:rPr>
              <w:t xml:space="preserve"> 3. ФИЗИЧЕСКОЕ СОВЕРШЕНСТВОВАНИЕ</w:t>
            </w:r>
          </w:p>
        </w:tc>
      </w:tr>
      <w:tr w:rsidR="0047353F" w:rsidRPr="00B173CB" w:rsidTr="002760E6">
        <w:trPr>
          <w:trHeight w:hRule="exact" w:val="2010"/>
        </w:trPr>
        <w:tc>
          <w:tcPr>
            <w:tcW w:w="426"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4" w:after="0" w:line="230" w:lineRule="auto"/>
              <w:jc w:val="center"/>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3.1.</w:t>
            </w:r>
          </w:p>
        </w:tc>
        <w:tc>
          <w:tcPr>
            <w:tcW w:w="2976"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4" w:after="0" w:line="245" w:lineRule="auto"/>
              <w:ind w:left="72"/>
              <w:rPr>
                <w:rFonts w:ascii="Cambria" w:eastAsia="MS Mincho" w:hAnsi="Cambria" w:cs="Times New Roman"/>
                <w:sz w:val="16"/>
                <w:szCs w:val="16"/>
              </w:rPr>
            </w:pPr>
            <w:r w:rsidRPr="00984353">
              <w:rPr>
                <w:rFonts w:ascii="Times New Roman" w:eastAsia="Times New Roman" w:hAnsi="Times New Roman" w:cs="Times New Roman"/>
                <w:b/>
                <w:color w:val="000000"/>
                <w:w w:val="97"/>
                <w:sz w:val="16"/>
                <w:szCs w:val="16"/>
              </w:rPr>
              <w:t>Знакомство с понятием «физкультурно-оздоровительная деятельность</w:t>
            </w:r>
          </w:p>
        </w:tc>
        <w:tc>
          <w:tcPr>
            <w:tcW w:w="567" w:type="dxa"/>
            <w:tcBorders>
              <w:top w:val="single" w:sz="5" w:space="0" w:color="000000"/>
              <w:left w:val="single" w:sz="4" w:space="0" w:color="000000"/>
              <w:bottom w:val="single" w:sz="4" w:space="0" w:color="000000"/>
              <w:right w:val="single" w:sz="5" w:space="0" w:color="000000"/>
            </w:tcBorders>
            <w:tcMar>
              <w:left w:w="0" w:type="dxa"/>
              <w:right w:w="0" w:type="dxa"/>
            </w:tcMar>
          </w:tcPr>
          <w:p w:rsidR="00225C9E" w:rsidRPr="00984353" w:rsidRDefault="00225C9E" w:rsidP="00225C9E">
            <w:pPr>
              <w:autoSpaceDE w:val="0"/>
              <w:autoSpaceDN w:val="0"/>
              <w:spacing w:before="74" w:after="0" w:line="230"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1</w:t>
            </w:r>
          </w:p>
        </w:tc>
        <w:tc>
          <w:tcPr>
            <w:tcW w:w="567" w:type="dxa"/>
            <w:tcBorders>
              <w:top w:val="single" w:sz="5" w:space="0" w:color="000000"/>
              <w:left w:val="single" w:sz="5"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4" w:after="0" w:line="230" w:lineRule="auto"/>
              <w:ind w:left="70"/>
              <w:rPr>
                <w:rFonts w:ascii="Cambria" w:eastAsia="MS Mincho" w:hAnsi="Cambria" w:cs="Times New Roman"/>
                <w:sz w:val="16"/>
                <w:szCs w:val="16"/>
                <w:lang w:val="en-US"/>
              </w:rPr>
            </w:pPr>
          </w:p>
        </w:tc>
        <w:tc>
          <w:tcPr>
            <w:tcW w:w="709"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4" w:after="0" w:line="230" w:lineRule="auto"/>
              <w:ind w:left="72"/>
              <w:rPr>
                <w:rFonts w:ascii="Cambria" w:eastAsia="MS Mincho" w:hAnsi="Cambria" w:cs="Times New Roman"/>
                <w:sz w:val="16"/>
                <w:szCs w:val="16"/>
                <w:lang w:val="en-US"/>
              </w:rPr>
            </w:pPr>
          </w:p>
        </w:tc>
        <w:tc>
          <w:tcPr>
            <w:tcW w:w="992"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4" w:after="0" w:line="250" w:lineRule="auto"/>
              <w:ind w:left="72"/>
              <w:rPr>
                <w:rFonts w:ascii="Cambria" w:eastAsia="MS Mincho" w:hAnsi="Cambria" w:cs="Times New Roman"/>
                <w:sz w:val="16"/>
                <w:szCs w:val="16"/>
              </w:rPr>
            </w:pPr>
            <w:r w:rsidRPr="00984353">
              <w:rPr>
                <w:rFonts w:ascii="Times New Roman" w:eastAsia="Times New Roman" w:hAnsi="Times New Roman" w:cs="Times New Roman"/>
                <w:color w:val="000000"/>
                <w:w w:val="97"/>
                <w:sz w:val="16"/>
                <w:szCs w:val="16"/>
              </w:rPr>
              <w:t>знакомятся с понятием «физкультурно-оздоровительная деятельность», ролью и значением физкультурн</w:t>
            </w:r>
            <w:proofErr w:type="gramStart"/>
            <w:r w:rsidRPr="00984353">
              <w:rPr>
                <w:rFonts w:ascii="Times New Roman" w:eastAsia="Times New Roman" w:hAnsi="Times New Roman" w:cs="Times New Roman"/>
                <w:color w:val="000000"/>
                <w:w w:val="97"/>
                <w:sz w:val="16"/>
                <w:szCs w:val="16"/>
              </w:rPr>
              <w:t>о-</w:t>
            </w:r>
            <w:proofErr w:type="gramEnd"/>
            <w:r w:rsidRPr="00984353">
              <w:rPr>
                <w:rFonts w:ascii="Cambria" w:eastAsia="MS Mincho" w:hAnsi="Cambria" w:cs="Times New Roman"/>
                <w:sz w:val="16"/>
                <w:szCs w:val="16"/>
              </w:rPr>
              <w:br/>
            </w:r>
            <w:r w:rsidRPr="00984353">
              <w:rPr>
                <w:rFonts w:ascii="Times New Roman" w:eastAsia="Times New Roman" w:hAnsi="Times New Roman" w:cs="Times New Roman"/>
                <w:color w:val="000000"/>
                <w:w w:val="97"/>
                <w:sz w:val="16"/>
                <w:szCs w:val="16"/>
              </w:rPr>
              <w:t xml:space="preserve">оздоровительной деятельности в здоровом образе </w:t>
            </w:r>
            <w:r w:rsidRPr="00984353">
              <w:rPr>
                <w:rFonts w:ascii="Cambria" w:eastAsia="MS Mincho" w:hAnsi="Cambria" w:cs="Times New Roman"/>
                <w:sz w:val="16"/>
                <w:szCs w:val="16"/>
              </w:rPr>
              <w:br/>
            </w:r>
            <w:r w:rsidRPr="00984353">
              <w:rPr>
                <w:rFonts w:ascii="Times New Roman" w:eastAsia="Times New Roman" w:hAnsi="Times New Roman" w:cs="Times New Roman"/>
                <w:color w:val="000000"/>
                <w:w w:val="97"/>
                <w:sz w:val="16"/>
                <w:szCs w:val="16"/>
              </w:rPr>
              <w:t>жизни современного человека.;</w:t>
            </w:r>
          </w:p>
        </w:tc>
        <w:tc>
          <w:tcPr>
            <w:tcW w:w="1134"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4" w:after="0" w:line="250" w:lineRule="auto"/>
              <w:ind w:left="74"/>
              <w:rPr>
                <w:rFonts w:ascii="Cambria" w:eastAsia="MS Mincho" w:hAnsi="Cambria" w:cs="Times New Roman"/>
                <w:sz w:val="16"/>
                <w:szCs w:val="16"/>
                <w:lang w:val="en-US"/>
              </w:rPr>
            </w:pPr>
            <w:proofErr w:type="spellStart"/>
            <w:r w:rsidRPr="00984353">
              <w:rPr>
                <w:rFonts w:ascii="Times New Roman" w:eastAsia="Times New Roman" w:hAnsi="Times New Roman" w:cs="Times New Roman"/>
                <w:color w:val="000000"/>
                <w:w w:val="97"/>
                <w:sz w:val="16"/>
                <w:szCs w:val="16"/>
                <w:lang w:val="en-US"/>
              </w:rPr>
              <w:t>Практическая</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работа</w:t>
            </w:r>
            <w:proofErr w:type="spellEnd"/>
            <w:r w:rsidRPr="00984353">
              <w:rPr>
                <w:rFonts w:ascii="Times New Roman" w:eastAsia="Times New Roman" w:hAnsi="Times New Roman" w:cs="Times New Roman"/>
                <w:color w:val="000000"/>
                <w:w w:val="97"/>
                <w:sz w:val="16"/>
                <w:szCs w:val="16"/>
                <w:lang w:val="en-US"/>
              </w:rPr>
              <w:t xml:space="preserve">; </w:t>
            </w:r>
            <w:r w:rsidRPr="00984353">
              <w:rPr>
                <w:rFonts w:ascii="Cambria" w:eastAsia="MS Mincho" w:hAnsi="Cambria" w:cs="Times New Roman"/>
                <w:sz w:val="16"/>
                <w:szCs w:val="16"/>
                <w:lang w:val="en-US"/>
              </w:rPr>
              <w:br/>
            </w:r>
            <w:proofErr w:type="spellStart"/>
            <w:r w:rsidRPr="00984353">
              <w:rPr>
                <w:rFonts w:ascii="Times New Roman" w:eastAsia="Times New Roman" w:hAnsi="Times New Roman" w:cs="Times New Roman"/>
                <w:color w:val="000000"/>
                <w:w w:val="97"/>
                <w:sz w:val="16"/>
                <w:szCs w:val="16"/>
                <w:lang w:val="en-US"/>
              </w:rPr>
              <w:t>Практическое</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занятие</w:t>
            </w:r>
            <w:proofErr w:type="spellEnd"/>
            <w:r w:rsidRPr="00984353">
              <w:rPr>
                <w:rFonts w:ascii="Times New Roman" w:eastAsia="Times New Roman" w:hAnsi="Times New Roman" w:cs="Times New Roman"/>
                <w:color w:val="000000"/>
                <w:w w:val="97"/>
                <w:sz w:val="16"/>
                <w:szCs w:val="16"/>
                <w:lang w:val="en-US"/>
              </w:rPr>
              <w:t>;</w:t>
            </w:r>
          </w:p>
        </w:tc>
        <w:tc>
          <w:tcPr>
            <w:tcW w:w="1559"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4" w:after="0" w:line="245"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838"/>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3.2.</w:t>
            </w:r>
          </w:p>
        </w:tc>
        <w:tc>
          <w:tcPr>
            <w:tcW w:w="297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ind w:left="72"/>
              <w:rPr>
                <w:rFonts w:ascii="Cambria" w:eastAsia="MS Mincho" w:hAnsi="Cambria" w:cs="Times New Roman"/>
                <w:sz w:val="16"/>
                <w:szCs w:val="16"/>
                <w:lang w:val="en-US"/>
              </w:rPr>
            </w:pPr>
            <w:proofErr w:type="spellStart"/>
            <w:r w:rsidRPr="00984353">
              <w:rPr>
                <w:rFonts w:ascii="Times New Roman" w:eastAsia="Times New Roman" w:hAnsi="Times New Roman" w:cs="Times New Roman"/>
                <w:b/>
                <w:color w:val="000000"/>
                <w:w w:val="97"/>
                <w:sz w:val="16"/>
                <w:szCs w:val="16"/>
                <w:lang w:val="en-US"/>
              </w:rPr>
              <w:t>Упражнения</w:t>
            </w:r>
            <w:proofErr w:type="spellEnd"/>
            <w:r w:rsidRPr="00984353">
              <w:rPr>
                <w:rFonts w:ascii="Times New Roman" w:eastAsia="Times New Roman" w:hAnsi="Times New Roman" w:cs="Times New Roman"/>
                <w:b/>
                <w:color w:val="000000"/>
                <w:w w:val="97"/>
                <w:sz w:val="16"/>
                <w:szCs w:val="16"/>
                <w:lang w:val="en-US"/>
              </w:rPr>
              <w:t xml:space="preserve"> </w:t>
            </w:r>
            <w:proofErr w:type="spellStart"/>
            <w:r w:rsidRPr="00984353">
              <w:rPr>
                <w:rFonts w:ascii="Times New Roman" w:eastAsia="Times New Roman" w:hAnsi="Times New Roman" w:cs="Times New Roman"/>
                <w:b/>
                <w:color w:val="000000"/>
                <w:w w:val="97"/>
                <w:sz w:val="16"/>
                <w:szCs w:val="16"/>
                <w:lang w:val="en-US"/>
              </w:rPr>
              <w:t>утренней</w:t>
            </w:r>
            <w:proofErr w:type="spellEnd"/>
            <w:r w:rsidRPr="00984353">
              <w:rPr>
                <w:rFonts w:ascii="Times New Roman" w:eastAsia="Times New Roman" w:hAnsi="Times New Roman" w:cs="Times New Roman"/>
                <w:b/>
                <w:color w:val="000000"/>
                <w:w w:val="97"/>
                <w:sz w:val="16"/>
                <w:szCs w:val="16"/>
                <w:lang w:val="en-US"/>
              </w:rPr>
              <w:t xml:space="preserve"> </w:t>
            </w:r>
            <w:proofErr w:type="spellStart"/>
            <w:r w:rsidRPr="00984353">
              <w:rPr>
                <w:rFonts w:ascii="Times New Roman" w:eastAsia="Times New Roman" w:hAnsi="Times New Roman" w:cs="Times New Roman"/>
                <w:b/>
                <w:color w:val="000000"/>
                <w:w w:val="97"/>
                <w:sz w:val="16"/>
                <w:szCs w:val="16"/>
                <w:lang w:val="en-US"/>
              </w:rPr>
              <w:t>зарядки</w:t>
            </w:r>
            <w:proofErr w:type="spellEnd"/>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984353"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50" w:lineRule="auto"/>
              <w:ind w:left="72" w:right="144"/>
              <w:rPr>
                <w:rFonts w:ascii="Cambria" w:eastAsia="MS Mincho" w:hAnsi="Cambria" w:cs="Times New Roman"/>
                <w:sz w:val="16"/>
                <w:szCs w:val="16"/>
              </w:rPr>
            </w:pPr>
            <w:r w:rsidRPr="00984353">
              <w:rPr>
                <w:rFonts w:ascii="Times New Roman" w:eastAsia="Times New Roman" w:hAnsi="Times New Roman" w:cs="Times New Roman"/>
                <w:color w:val="000000"/>
                <w:w w:val="97"/>
                <w:sz w:val="16"/>
                <w:szCs w:val="16"/>
              </w:rPr>
              <w:t xml:space="preserve">отбирают и составляют комплексы упражнений </w:t>
            </w:r>
            <w:r w:rsidRPr="00984353">
              <w:rPr>
                <w:rFonts w:ascii="Cambria" w:eastAsia="MS Mincho" w:hAnsi="Cambria" w:cs="Times New Roman"/>
                <w:sz w:val="16"/>
                <w:szCs w:val="16"/>
              </w:rPr>
              <w:br/>
            </w:r>
            <w:r w:rsidRPr="00984353">
              <w:rPr>
                <w:rFonts w:ascii="Times New Roman" w:eastAsia="Times New Roman" w:hAnsi="Times New Roman" w:cs="Times New Roman"/>
                <w:color w:val="000000"/>
                <w:w w:val="97"/>
                <w:sz w:val="16"/>
                <w:szCs w:val="16"/>
              </w:rPr>
              <w:t>утренней зарядки и физкультминуток для занятий в домашних условиях без предметов, с гимнастической палкой и гантелями, с использованием стула</w:t>
            </w:r>
            <w:proofErr w:type="gramStart"/>
            <w:r w:rsidRPr="00984353">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984353">
              <w:rPr>
                <w:rFonts w:ascii="Times New Roman" w:eastAsia="Times New Roman" w:hAnsi="Times New Roman" w:cs="Times New Roman"/>
                <w:color w:val="000000"/>
                <w:w w:val="97"/>
                <w:sz w:val="16"/>
                <w:szCs w:val="16"/>
                <w:lang w:val="en-US"/>
              </w:rPr>
              <w:t>Практическая</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работа</w:t>
            </w:r>
            <w:proofErr w:type="spellEnd"/>
            <w:r w:rsidRPr="00984353">
              <w:rPr>
                <w:rFonts w:ascii="Times New Roman" w:eastAsia="Times New Roman" w:hAnsi="Times New Roman" w:cs="Times New Roman"/>
                <w:color w:val="000000"/>
                <w:w w:val="97"/>
                <w:sz w:val="16"/>
                <w:szCs w:val="16"/>
                <w:lang w:val="en-US"/>
              </w:rPr>
              <w:t xml:space="preserve">; </w:t>
            </w:r>
            <w:r w:rsidRPr="00984353">
              <w:rPr>
                <w:rFonts w:ascii="Cambria" w:eastAsia="MS Mincho" w:hAnsi="Cambria" w:cs="Times New Roman"/>
                <w:sz w:val="16"/>
                <w:szCs w:val="16"/>
                <w:lang w:val="en-US"/>
              </w:rPr>
              <w:br/>
            </w:r>
            <w:proofErr w:type="spellStart"/>
            <w:r w:rsidRPr="00984353">
              <w:rPr>
                <w:rFonts w:ascii="Times New Roman" w:eastAsia="Times New Roman" w:hAnsi="Times New Roman" w:cs="Times New Roman"/>
                <w:color w:val="000000"/>
                <w:w w:val="97"/>
                <w:sz w:val="16"/>
                <w:szCs w:val="16"/>
                <w:lang w:val="en-US"/>
              </w:rPr>
              <w:t>Практическое</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занятие</w:t>
            </w:r>
            <w:proofErr w:type="spellEnd"/>
            <w:r w:rsidRPr="00984353">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268"/>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3.3.</w:t>
            </w:r>
          </w:p>
        </w:tc>
        <w:tc>
          <w:tcPr>
            <w:tcW w:w="297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30" w:lineRule="auto"/>
              <w:ind w:left="72"/>
              <w:rPr>
                <w:rFonts w:ascii="Cambria" w:eastAsia="MS Mincho" w:hAnsi="Cambria" w:cs="Times New Roman"/>
                <w:sz w:val="16"/>
                <w:szCs w:val="16"/>
              </w:rPr>
            </w:pPr>
            <w:r w:rsidRPr="00984353">
              <w:rPr>
                <w:rFonts w:ascii="Times New Roman" w:eastAsia="Times New Roman" w:hAnsi="Times New Roman" w:cs="Times New Roman"/>
                <w:b/>
                <w:color w:val="000000"/>
                <w:w w:val="97"/>
                <w:sz w:val="16"/>
                <w:szCs w:val="16"/>
              </w:rPr>
              <w:t>Упражнения дыхательной и зрительной гимнастики</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984353"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47" w:lineRule="auto"/>
              <w:ind w:left="72" w:right="288"/>
              <w:rPr>
                <w:rFonts w:ascii="Cambria" w:eastAsia="MS Mincho" w:hAnsi="Cambria" w:cs="Times New Roman"/>
                <w:sz w:val="16"/>
                <w:szCs w:val="16"/>
              </w:rPr>
            </w:pPr>
            <w:r w:rsidRPr="00984353">
              <w:rPr>
                <w:rFonts w:ascii="Times New Roman" w:eastAsia="Times New Roman" w:hAnsi="Times New Roman" w:cs="Times New Roman"/>
                <w:color w:val="000000"/>
                <w:w w:val="97"/>
                <w:sz w:val="16"/>
                <w:szCs w:val="16"/>
              </w:rPr>
              <w:t>разучивают упражнения дыхательной и зрительной гимнастики для профилактики утомления во время учебных занятий</w:t>
            </w:r>
            <w:proofErr w:type="gramStart"/>
            <w:r w:rsidRPr="00984353">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984353">
              <w:rPr>
                <w:rFonts w:ascii="Times New Roman" w:eastAsia="Times New Roman" w:hAnsi="Times New Roman" w:cs="Times New Roman"/>
                <w:color w:val="000000"/>
                <w:w w:val="97"/>
                <w:sz w:val="16"/>
                <w:szCs w:val="16"/>
                <w:lang w:val="en-US"/>
              </w:rPr>
              <w:t>Практическая</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работа</w:t>
            </w:r>
            <w:proofErr w:type="spellEnd"/>
            <w:r w:rsidRPr="00984353">
              <w:rPr>
                <w:rFonts w:ascii="Times New Roman" w:eastAsia="Times New Roman" w:hAnsi="Times New Roman" w:cs="Times New Roman"/>
                <w:color w:val="000000"/>
                <w:w w:val="97"/>
                <w:sz w:val="16"/>
                <w:szCs w:val="16"/>
                <w:lang w:val="en-US"/>
              </w:rPr>
              <w:t xml:space="preserve">; </w:t>
            </w:r>
            <w:r w:rsidRPr="00984353">
              <w:rPr>
                <w:rFonts w:ascii="Cambria" w:eastAsia="MS Mincho" w:hAnsi="Cambria" w:cs="Times New Roman"/>
                <w:sz w:val="16"/>
                <w:szCs w:val="16"/>
                <w:lang w:val="en-US"/>
              </w:rPr>
              <w:br/>
            </w:r>
            <w:proofErr w:type="spellStart"/>
            <w:r w:rsidRPr="00984353">
              <w:rPr>
                <w:rFonts w:ascii="Times New Roman" w:eastAsia="Times New Roman" w:hAnsi="Times New Roman" w:cs="Times New Roman"/>
                <w:color w:val="000000"/>
                <w:w w:val="97"/>
                <w:sz w:val="16"/>
                <w:szCs w:val="16"/>
                <w:lang w:val="en-US"/>
              </w:rPr>
              <w:t>Практическое</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занятие</w:t>
            </w:r>
            <w:proofErr w:type="spellEnd"/>
            <w:r w:rsidRPr="00984353">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27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lastRenderedPageBreak/>
              <w:t>3.4.</w:t>
            </w:r>
          </w:p>
        </w:tc>
        <w:tc>
          <w:tcPr>
            <w:tcW w:w="297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30" w:lineRule="auto"/>
              <w:ind w:left="72"/>
              <w:rPr>
                <w:rFonts w:ascii="Cambria" w:eastAsia="MS Mincho" w:hAnsi="Cambria" w:cs="Times New Roman"/>
                <w:sz w:val="16"/>
                <w:szCs w:val="16"/>
              </w:rPr>
            </w:pPr>
            <w:r w:rsidRPr="00984353">
              <w:rPr>
                <w:rFonts w:ascii="Times New Roman" w:eastAsia="Times New Roman" w:hAnsi="Times New Roman" w:cs="Times New Roman"/>
                <w:b/>
                <w:color w:val="000000"/>
                <w:w w:val="97"/>
                <w:sz w:val="16"/>
                <w:szCs w:val="16"/>
              </w:rPr>
              <w:t>Водные процедуры после утренней зарядки</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984353"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45" w:lineRule="auto"/>
              <w:ind w:left="72" w:right="432"/>
              <w:rPr>
                <w:rFonts w:ascii="Cambria" w:eastAsia="MS Mincho" w:hAnsi="Cambria" w:cs="Times New Roman"/>
                <w:sz w:val="16"/>
                <w:szCs w:val="16"/>
              </w:rPr>
            </w:pPr>
            <w:r w:rsidRPr="00984353">
              <w:rPr>
                <w:rFonts w:ascii="Times New Roman" w:eastAsia="Times New Roman" w:hAnsi="Times New Roman" w:cs="Times New Roman"/>
                <w:color w:val="000000"/>
                <w:w w:val="97"/>
                <w:sz w:val="16"/>
                <w:szCs w:val="16"/>
              </w:rPr>
              <w:t>закрепляют и совершенствуют навыки проведения закаливающей процедуры способом обливания</w:t>
            </w:r>
            <w:proofErr w:type="gramStart"/>
            <w:r w:rsidRPr="00984353">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984353">
              <w:rPr>
                <w:rFonts w:ascii="Times New Roman" w:eastAsia="Times New Roman" w:hAnsi="Times New Roman" w:cs="Times New Roman"/>
                <w:color w:val="000000"/>
                <w:w w:val="97"/>
                <w:sz w:val="16"/>
                <w:szCs w:val="16"/>
                <w:lang w:val="en-US"/>
              </w:rPr>
              <w:t>Практическая</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работа</w:t>
            </w:r>
            <w:proofErr w:type="spellEnd"/>
            <w:r w:rsidRPr="00984353">
              <w:rPr>
                <w:rFonts w:ascii="Times New Roman" w:eastAsia="Times New Roman" w:hAnsi="Times New Roman" w:cs="Times New Roman"/>
                <w:color w:val="000000"/>
                <w:w w:val="97"/>
                <w:sz w:val="16"/>
                <w:szCs w:val="16"/>
                <w:lang w:val="en-US"/>
              </w:rPr>
              <w:t xml:space="preserve">; </w:t>
            </w:r>
            <w:r w:rsidRPr="00984353">
              <w:rPr>
                <w:rFonts w:ascii="Cambria" w:eastAsia="MS Mincho" w:hAnsi="Cambria" w:cs="Times New Roman"/>
                <w:sz w:val="16"/>
                <w:szCs w:val="16"/>
                <w:lang w:val="en-US"/>
              </w:rPr>
              <w:br/>
            </w:r>
            <w:proofErr w:type="spellStart"/>
            <w:r w:rsidRPr="00984353">
              <w:rPr>
                <w:rFonts w:ascii="Times New Roman" w:eastAsia="Times New Roman" w:hAnsi="Times New Roman" w:cs="Times New Roman"/>
                <w:color w:val="000000"/>
                <w:w w:val="97"/>
                <w:sz w:val="16"/>
                <w:szCs w:val="16"/>
                <w:lang w:val="en-US"/>
              </w:rPr>
              <w:t>Практическое</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занятие</w:t>
            </w:r>
            <w:proofErr w:type="spellEnd"/>
            <w:r w:rsidRPr="00984353">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97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3.5.</w:t>
            </w:r>
          </w:p>
        </w:tc>
        <w:tc>
          <w:tcPr>
            <w:tcW w:w="297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ind w:left="72"/>
              <w:rPr>
                <w:rFonts w:ascii="Cambria" w:eastAsia="MS Mincho" w:hAnsi="Cambria" w:cs="Times New Roman"/>
                <w:sz w:val="16"/>
                <w:szCs w:val="16"/>
                <w:lang w:val="en-US"/>
              </w:rPr>
            </w:pPr>
            <w:proofErr w:type="spellStart"/>
            <w:r w:rsidRPr="00984353">
              <w:rPr>
                <w:rFonts w:ascii="Times New Roman" w:eastAsia="Times New Roman" w:hAnsi="Times New Roman" w:cs="Times New Roman"/>
                <w:b/>
                <w:color w:val="000000"/>
                <w:w w:val="97"/>
                <w:sz w:val="16"/>
                <w:szCs w:val="16"/>
                <w:lang w:val="en-US"/>
              </w:rPr>
              <w:t>Упражнения</w:t>
            </w:r>
            <w:proofErr w:type="spellEnd"/>
            <w:r w:rsidRPr="00984353">
              <w:rPr>
                <w:rFonts w:ascii="Times New Roman" w:eastAsia="Times New Roman" w:hAnsi="Times New Roman" w:cs="Times New Roman"/>
                <w:b/>
                <w:color w:val="000000"/>
                <w:w w:val="97"/>
                <w:sz w:val="16"/>
                <w:szCs w:val="16"/>
                <w:lang w:val="en-US"/>
              </w:rPr>
              <w:t xml:space="preserve"> </w:t>
            </w:r>
            <w:proofErr w:type="spellStart"/>
            <w:r w:rsidRPr="00984353">
              <w:rPr>
                <w:rFonts w:ascii="Times New Roman" w:eastAsia="Times New Roman" w:hAnsi="Times New Roman" w:cs="Times New Roman"/>
                <w:b/>
                <w:color w:val="000000"/>
                <w:w w:val="97"/>
                <w:sz w:val="16"/>
                <w:szCs w:val="16"/>
                <w:lang w:val="en-US"/>
              </w:rPr>
              <w:t>на</w:t>
            </w:r>
            <w:proofErr w:type="spellEnd"/>
            <w:r w:rsidRPr="00984353">
              <w:rPr>
                <w:rFonts w:ascii="Times New Roman" w:eastAsia="Times New Roman" w:hAnsi="Times New Roman" w:cs="Times New Roman"/>
                <w:b/>
                <w:color w:val="000000"/>
                <w:w w:val="97"/>
                <w:sz w:val="16"/>
                <w:szCs w:val="16"/>
                <w:lang w:val="en-US"/>
              </w:rPr>
              <w:t xml:space="preserve"> </w:t>
            </w:r>
            <w:proofErr w:type="spellStart"/>
            <w:r w:rsidRPr="00984353">
              <w:rPr>
                <w:rFonts w:ascii="Times New Roman" w:eastAsia="Times New Roman" w:hAnsi="Times New Roman" w:cs="Times New Roman"/>
                <w:b/>
                <w:color w:val="000000"/>
                <w:w w:val="97"/>
                <w:sz w:val="16"/>
                <w:szCs w:val="16"/>
                <w:lang w:val="en-US"/>
              </w:rPr>
              <w:t>развитие</w:t>
            </w:r>
            <w:proofErr w:type="spellEnd"/>
            <w:r w:rsidRPr="00984353">
              <w:rPr>
                <w:rFonts w:ascii="Times New Roman" w:eastAsia="Times New Roman" w:hAnsi="Times New Roman" w:cs="Times New Roman"/>
                <w:b/>
                <w:color w:val="000000"/>
                <w:w w:val="97"/>
                <w:sz w:val="16"/>
                <w:szCs w:val="16"/>
                <w:lang w:val="en-US"/>
              </w:rPr>
              <w:t xml:space="preserve"> </w:t>
            </w:r>
            <w:proofErr w:type="spellStart"/>
            <w:r w:rsidRPr="00984353">
              <w:rPr>
                <w:rFonts w:ascii="Times New Roman" w:eastAsia="Times New Roman" w:hAnsi="Times New Roman" w:cs="Times New Roman"/>
                <w:b/>
                <w:color w:val="000000"/>
                <w:w w:val="97"/>
                <w:sz w:val="16"/>
                <w:szCs w:val="16"/>
                <w:lang w:val="en-US"/>
              </w:rPr>
              <w:t>гибкости</w:t>
            </w:r>
            <w:proofErr w:type="spellEnd"/>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984353"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33"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50" w:lineRule="auto"/>
              <w:ind w:left="72" w:right="288"/>
              <w:rPr>
                <w:rFonts w:ascii="Cambria" w:eastAsia="MS Mincho" w:hAnsi="Cambria" w:cs="Times New Roman"/>
                <w:sz w:val="16"/>
                <w:szCs w:val="16"/>
              </w:rPr>
            </w:pPr>
            <w:r w:rsidRPr="00984353">
              <w:rPr>
                <w:rFonts w:ascii="Times New Roman" w:eastAsia="Times New Roman" w:hAnsi="Times New Roman" w:cs="Times New Roman"/>
                <w:color w:val="000000"/>
                <w:w w:val="97"/>
                <w:sz w:val="16"/>
                <w:szCs w:val="16"/>
              </w:rPr>
              <w:t>разучивают упражнения на подвижность суставов, выполняют их из разных исходных положений, с одноимёнными и разно​имёнными движениями рук и ног, вращением туловища с большой амплитудой</w:t>
            </w:r>
            <w:proofErr w:type="gramStart"/>
            <w:r w:rsidRPr="00984353">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984353">
              <w:rPr>
                <w:rFonts w:ascii="Times New Roman" w:eastAsia="Times New Roman" w:hAnsi="Times New Roman" w:cs="Times New Roman"/>
                <w:color w:val="000000"/>
                <w:w w:val="97"/>
                <w:sz w:val="16"/>
                <w:szCs w:val="16"/>
                <w:lang w:val="en-US"/>
              </w:rPr>
              <w:t>Практическая</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работа</w:t>
            </w:r>
            <w:proofErr w:type="spellEnd"/>
            <w:r w:rsidRPr="00984353">
              <w:rPr>
                <w:rFonts w:ascii="Times New Roman" w:eastAsia="Times New Roman" w:hAnsi="Times New Roman" w:cs="Times New Roman"/>
                <w:color w:val="000000"/>
                <w:w w:val="97"/>
                <w:sz w:val="16"/>
                <w:szCs w:val="16"/>
                <w:lang w:val="en-US"/>
              </w:rPr>
              <w:t xml:space="preserve">; </w:t>
            </w:r>
            <w:r w:rsidRPr="00984353">
              <w:rPr>
                <w:rFonts w:ascii="Cambria" w:eastAsia="MS Mincho" w:hAnsi="Cambria" w:cs="Times New Roman"/>
                <w:sz w:val="16"/>
                <w:szCs w:val="16"/>
                <w:lang w:val="en-US"/>
              </w:rPr>
              <w:br/>
            </w:r>
            <w:proofErr w:type="spellStart"/>
            <w:r w:rsidRPr="00984353">
              <w:rPr>
                <w:rFonts w:ascii="Times New Roman" w:eastAsia="Times New Roman" w:hAnsi="Times New Roman" w:cs="Times New Roman"/>
                <w:color w:val="000000"/>
                <w:w w:val="97"/>
                <w:sz w:val="16"/>
                <w:szCs w:val="16"/>
                <w:lang w:val="en-US"/>
              </w:rPr>
              <w:t>Практическое</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занятие</w:t>
            </w:r>
            <w:proofErr w:type="spellEnd"/>
            <w:r w:rsidRPr="00984353">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984353"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http://www.fizkulturavshkole.ru/ http://fizkultura-na5.ru/</w:t>
            </w:r>
          </w:p>
        </w:tc>
      </w:tr>
    </w:tbl>
    <w:p w:rsidR="00225C9E" w:rsidRPr="00225C9E" w:rsidRDefault="00225C9E" w:rsidP="00225C9E">
      <w:pPr>
        <w:autoSpaceDE w:val="0"/>
        <w:autoSpaceDN w:val="0"/>
        <w:spacing w:after="0" w:line="14" w:lineRule="exact"/>
        <w:rPr>
          <w:rFonts w:ascii="Cambria" w:eastAsia="MS Mincho" w:hAnsi="Cambria" w:cs="Times New Roman"/>
          <w:sz w:val="16"/>
          <w:szCs w:val="16"/>
          <w:lang w:val="en-US"/>
        </w:rPr>
      </w:pPr>
    </w:p>
    <w:p w:rsidR="00225C9E" w:rsidRPr="00225C9E" w:rsidRDefault="00225C9E" w:rsidP="00225C9E">
      <w:pPr>
        <w:spacing w:after="200" w:line="276" w:lineRule="auto"/>
        <w:rPr>
          <w:rFonts w:ascii="Cambria" w:eastAsia="MS Mincho" w:hAnsi="Cambria" w:cs="Times New Roman"/>
          <w:sz w:val="16"/>
          <w:szCs w:val="16"/>
          <w:lang w:val="en-US"/>
        </w:rPr>
        <w:sectPr w:rsidR="00225C9E" w:rsidRPr="00225C9E" w:rsidSect="003A3279">
          <w:type w:val="continuous"/>
          <w:pgSz w:w="11900" w:h="16840"/>
          <w:pgMar w:top="640" w:right="640" w:bottom="666" w:left="666" w:header="720" w:footer="720" w:gutter="0"/>
          <w:cols w:space="720" w:equalWidth="0">
            <w:col w:w="15178"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sz w:val="16"/>
          <w:szCs w:val="16"/>
          <w:lang w:val="en-US"/>
        </w:rPr>
      </w:pPr>
    </w:p>
    <w:tbl>
      <w:tblPr>
        <w:tblW w:w="11057" w:type="dxa"/>
        <w:tblInd w:w="5" w:type="dxa"/>
        <w:tblLayout w:type="fixed"/>
        <w:tblLook w:val="04A0"/>
      </w:tblPr>
      <w:tblGrid>
        <w:gridCol w:w="426"/>
        <w:gridCol w:w="2976"/>
        <w:gridCol w:w="567"/>
        <w:gridCol w:w="567"/>
        <w:gridCol w:w="709"/>
        <w:gridCol w:w="992"/>
        <w:gridCol w:w="2127"/>
        <w:gridCol w:w="1134"/>
        <w:gridCol w:w="1559"/>
      </w:tblGrid>
      <w:tr w:rsidR="0047353F" w:rsidRPr="00B173CB" w:rsidTr="002760E6">
        <w:trPr>
          <w:trHeight w:hRule="exact" w:val="1281"/>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3.6.</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Упражнения</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на</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развитие</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координации</w:t>
            </w:r>
            <w:proofErr w:type="spellEnd"/>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записывают в дневник физической культуры комплекс упражнений для занятий на развитие координации и разучивают его</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83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3.7.</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roofErr w:type="spellStart"/>
            <w:r w:rsidRPr="00225C9E">
              <w:rPr>
                <w:rFonts w:ascii="Times New Roman" w:eastAsia="Times New Roman" w:hAnsi="Times New Roman" w:cs="Times New Roman"/>
                <w:b/>
                <w:color w:val="000000"/>
                <w:w w:val="97"/>
                <w:sz w:val="16"/>
                <w:szCs w:val="16"/>
                <w:lang w:val="en-US"/>
              </w:rPr>
              <w:t>Упражнения</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на</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формирование</w:t>
            </w:r>
            <w:proofErr w:type="spellEnd"/>
            <w:r w:rsidRPr="00225C9E">
              <w:rPr>
                <w:rFonts w:ascii="Times New Roman" w:eastAsia="Times New Roman" w:hAnsi="Times New Roman" w:cs="Times New Roman"/>
                <w:b/>
                <w:color w:val="000000"/>
                <w:w w:val="97"/>
                <w:sz w:val="16"/>
                <w:szCs w:val="16"/>
                <w:lang w:val="en-US"/>
              </w:rPr>
              <w:t xml:space="preserve"> </w:t>
            </w:r>
            <w:proofErr w:type="spellStart"/>
            <w:r w:rsidRPr="00225C9E">
              <w:rPr>
                <w:rFonts w:ascii="Times New Roman" w:eastAsia="Times New Roman" w:hAnsi="Times New Roman" w:cs="Times New Roman"/>
                <w:b/>
                <w:color w:val="000000"/>
                <w:w w:val="97"/>
                <w:sz w:val="16"/>
                <w:szCs w:val="16"/>
                <w:lang w:val="en-US"/>
              </w:rPr>
              <w:t>телосложения</w:t>
            </w:r>
            <w:proofErr w:type="spellEnd"/>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разучивают упражнения в равновесии, точности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движений, жонглировании малым (теннисным) мячом</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55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3.8.</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86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Знакомство с понятием</w:t>
            </w:r>
            <w:proofErr w:type="gramStart"/>
            <w:r w:rsidRPr="00225C9E">
              <w:rPr>
                <w:rFonts w:ascii="Times New Roman" w:eastAsia="Times New Roman" w:hAnsi="Times New Roman" w:cs="Times New Roman"/>
                <w:b/>
                <w:color w:val="000000"/>
                <w:w w:val="97"/>
                <w:sz w:val="16"/>
                <w:szCs w:val="16"/>
              </w:rPr>
              <w:t>«с</w:t>
            </w:r>
            <w:proofErr w:type="gramEnd"/>
            <w:r w:rsidRPr="00225C9E">
              <w:rPr>
                <w:rFonts w:ascii="Times New Roman" w:eastAsia="Times New Roman" w:hAnsi="Times New Roman" w:cs="Times New Roman"/>
                <w:b/>
                <w:color w:val="000000"/>
                <w:w w:val="97"/>
                <w:sz w:val="16"/>
                <w:szCs w:val="16"/>
              </w:rPr>
              <w:t>портивно-оздоровительная деятельность</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8" w:after="0" w:line="230"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8" w:after="0" w:line="230"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знакомятся с понятием «спортивно-оздоровительная деятельность», ролью и значением спортивн</w:t>
            </w:r>
            <w:proofErr w:type="gramStart"/>
            <w:r w:rsidRPr="00225C9E">
              <w:rPr>
                <w:rFonts w:ascii="Times New Roman" w:eastAsia="Times New Roman" w:hAnsi="Times New Roman" w:cs="Times New Roman"/>
                <w:color w:val="000000"/>
                <w:w w:val="97"/>
                <w:sz w:val="16"/>
                <w:szCs w:val="16"/>
              </w:rPr>
              <w:t>о-</w:t>
            </w:r>
            <w:proofErr w:type="gramEnd"/>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оздоровительной деятельности в здоровом образе жизни современного человека.;</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99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3.9.</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Кувырок вперёд в группировке</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рассматривают, обсуждают и анализируют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иллюстративный образец техники выполнения кувырка вперёд в группировке</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13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3.10.</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Кувырок назад в группировке</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8" w:after="0" w:line="230"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8" w:after="0" w:line="230"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рассматривают, обсуждают и анализируют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иллюстративный образец техники выполнения кувырка назад в группировке</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99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3.11.</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00086C09">
              <w:rPr>
                <w:rFonts w:ascii="Times New Roman" w:eastAsia="Times New Roman" w:hAnsi="Times New Roman" w:cs="Times New Roman"/>
                <w:b/>
                <w:color w:val="000000"/>
                <w:w w:val="97"/>
                <w:sz w:val="16"/>
                <w:szCs w:val="16"/>
              </w:rPr>
              <w:t>Кувырок вперёд ноги «</w:t>
            </w:r>
            <w:proofErr w:type="spellStart"/>
            <w:r w:rsidR="00086C09">
              <w:rPr>
                <w:rFonts w:ascii="Times New Roman" w:eastAsia="Times New Roman" w:hAnsi="Times New Roman" w:cs="Times New Roman"/>
                <w:b/>
                <w:color w:val="000000"/>
                <w:w w:val="97"/>
                <w:sz w:val="16"/>
                <w:szCs w:val="16"/>
              </w:rPr>
              <w:t>скре</w:t>
            </w:r>
            <w:r w:rsidRPr="00225C9E">
              <w:rPr>
                <w:rFonts w:ascii="Times New Roman" w:eastAsia="Times New Roman" w:hAnsi="Times New Roman" w:cs="Times New Roman"/>
                <w:b/>
                <w:color w:val="000000"/>
                <w:w w:val="97"/>
                <w:sz w:val="16"/>
                <w:szCs w:val="16"/>
              </w:rPr>
              <w:t>стно</w:t>
            </w:r>
            <w:proofErr w:type="spellEnd"/>
            <w:r w:rsidRPr="00225C9E">
              <w:rPr>
                <w:rFonts w:ascii="Times New Roman" w:eastAsia="Times New Roman" w:hAnsi="Times New Roman" w:cs="Times New Roman"/>
                <w:b/>
                <w:color w:val="000000"/>
                <w:w w:val="97"/>
                <w:sz w:val="16"/>
                <w:szCs w:val="16"/>
              </w:rPr>
              <w:t>»</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8" w:after="0" w:line="230"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8" w:after="0" w:line="230"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рассматривают, обсуждают и анализируют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иллюстративный образец техники выполнения кувырка вперёд, ноги «</w:t>
            </w:r>
            <w:proofErr w:type="spellStart"/>
            <w:r w:rsidRPr="00225C9E">
              <w:rPr>
                <w:rFonts w:ascii="Times New Roman" w:eastAsia="Times New Roman" w:hAnsi="Times New Roman" w:cs="Times New Roman"/>
                <w:color w:val="000000"/>
                <w:w w:val="97"/>
                <w:sz w:val="16"/>
                <w:szCs w:val="16"/>
              </w:rPr>
              <w:t>скрёстно</w:t>
            </w:r>
            <w:proofErr w:type="spellEnd"/>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840"/>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3.12.</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43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Кувырок назад из стойки на лопатках</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6" w:after="0" w:line="233"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6" w:after="0" w:line="233"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описывают технику выполнения кувырка из стойки на лопатках по фазам движения</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86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3.13.</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ight="1008"/>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Опорный прыжок на гимнастического козла</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6" w:after="0" w:line="233"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6" w:after="0" w:line="233"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определяют задачи и последовательность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самостоятельного обучения технике опорного прыжка</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001"/>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3.14.</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Гимнастическая комбинация на низком гимнастическом бревне</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78" w:after="0" w:line="230"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ight="86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Разучивают гимнастические комбинации на гимнастическом бревне</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26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3.15.</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Default="00225C9E" w:rsidP="00225C9E">
            <w:pPr>
              <w:autoSpaceDE w:val="0"/>
              <w:autoSpaceDN w:val="0"/>
              <w:spacing w:before="78" w:after="0" w:line="245" w:lineRule="auto"/>
              <w:ind w:left="72" w:right="720"/>
              <w:rPr>
                <w:rFonts w:ascii="Times New Roman" w:eastAsia="Times New Roman" w:hAnsi="Times New Roman" w:cs="Times New Roman"/>
                <w:b/>
                <w:color w:val="000000"/>
                <w:w w:val="97"/>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 xml:space="preserve">Лазанье и </w:t>
            </w:r>
            <w:proofErr w:type="spellStart"/>
            <w:r w:rsidRPr="00225C9E">
              <w:rPr>
                <w:rFonts w:ascii="Times New Roman" w:eastAsia="Times New Roman" w:hAnsi="Times New Roman" w:cs="Times New Roman"/>
                <w:b/>
                <w:color w:val="000000"/>
                <w:w w:val="97"/>
                <w:sz w:val="16"/>
                <w:szCs w:val="16"/>
              </w:rPr>
              <w:t>перелезание</w:t>
            </w:r>
            <w:proofErr w:type="spellEnd"/>
            <w:r w:rsidRPr="00225C9E">
              <w:rPr>
                <w:rFonts w:ascii="Times New Roman" w:eastAsia="Times New Roman" w:hAnsi="Times New Roman" w:cs="Times New Roman"/>
                <w:b/>
                <w:color w:val="000000"/>
                <w:w w:val="97"/>
                <w:sz w:val="16"/>
                <w:szCs w:val="16"/>
              </w:rPr>
              <w:t xml:space="preserve"> на гимнастической стенке</w:t>
            </w: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Default="00B947D1" w:rsidP="00225C9E">
            <w:pPr>
              <w:autoSpaceDE w:val="0"/>
              <w:autoSpaceDN w:val="0"/>
              <w:spacing w:before="78" w:after="0" w:line="245" w:lineRule="auto"/>
              <w:ind w:left="72" w:right="720"/>
              <w:rPr>
                <w:rFonts w:ascii="Cambria" w:eastAsia="MS Mincho" w:hAnsi="Cambria" w:cs="Times New Roman"/>
                <w:sz w:val="16"/>
                <w:szCs w:val="16"/>
              </w:rPr>
            </w:pPr>
          </w:p>
          <w:p w:rsidR="00B947D1" w:rsidRPr="00225C9E" w:rsidRDefault="00B947D1" w:rsidP="00225C9E">
            <w:pPr>
              <w:autoSpaceDE w:val="0"/>
              <w:autoSpaceDN w:val="0"/>
              <w:spacing w:before="78" w:after="0" w:line="245" w:lineRule="auto"/>
              <w:ind w:left="72" w:right="720"/>
              <w:rPr>
                <w:rFonts w:ascii="Cambria" w:eastAsia="MS Mincho" w:hAnsi="Cambria" w:cs="Times New Roman"/>
                <w:sz w:val="16"/>
                <w:szCs w:val="16"/>
              </w:rPr>
            </w:pP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575871" w:rsidRDefault="00225C9E" w:rsidP="00225C9E">
            <w:pPr>
              <w:autoSpaceDE w:val="0"/>
              <w:autoSpaceDN w:val="0"/>
              <w:spacing w:before="78" w:after="0" w:line="230"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575871" w:rsidRDefault="00225C9E" w:rsidP="00225C9E">
            <w:pPr>
              <w:autoSpaceDE w:val="0"/>
              <w:autoSpaceDN w:val="0"/>
              <w:spacing w:before="78" w:after="0" w:line="230"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лазанья по гимнастической стенке разноимённым способом, передвижение приставным шагом</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28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lastRenderedPageBreak/>
              <w:t>3.16.</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Default="00225C9E" w:rsidP="00225C9E">
            <w:pPr>
              <w:autoSpaceDE w:val="0"/>
              <w:autoSpaceDN w:val="0"/>
              <w:spacing w:before="76" w:after="0" w:line="245" w:lineRule="auto"/>
              <w:ind w:left="72" w:right="144"/>
              <w:rPr>
                <w:rFonts w:ascii="Times New Roman" w:eastAsia="Times New Roman" w:hAnsi="Times New Roman" w:cs="Times New Roman"/>
                <w:b/>
                <w:color w:val="000000"/>
                <w:w w:val="97"/>
                <w:sz w:val="16"/>
                <w:szCs w:val="16"/>
              </w:rPr>
            </w:pPr>
            <w:r w:rsidRPr="00225C9E">
              <w:rPr>
                <w:rFonts w:ascii="Times New Roman" w:eastAsia="Times New Roman" w:hAnsi="Times New Roman" w:cs="Times New Roman"/>
                <w:i/>
                <w:color w:val="000000"/>
                <w:w w:val="97"/>
                <w:sz w:val="16"/>
                <w:szCs w:val="16"/>
              </w:rPr>
              <w:t xml:space="preserve">Модуль «Гимнастика». </w:t>
            </w:r>
            <w:r w:rsidRPr="00225C9E">
              <w:rPr>
                <w:rFonts w:ascii="Times New Roman" w:eastAsia="Times New Roman" w:hAnsi="Times New Roman" w:cs="Times New Roman"/>
                <w:b/>
                <w:color w:val="000000"/>
                <w:w w:val="97"/>
                <w:sz w:val="16"/>
                <w:szCs w:val="16"/>
              </w:rPr>
              <w:t>Расхождение на гимнастической скамейке в парах</w:t>
            </w:r>
          </w:p>
          <w:p w:rsidR="00B947D1" w:rsidRPr="00225C9E" w:rsidRDefault="00B947D1" w:rsidP="00225C9E">
            <w:pPr>
              <w:autoSpaceDE w:val="0"/>
              <w:autoSpaceDN w:val="0"/>
              <w:spacing w:before="76" w:after="0" w:line="245" w:lineRule="auto"/>
              <w:ind w:left="72" w:right="144"/>
              <w:rPr>
                <w:rFonts w:ascii="Cambria" w:eastAsia="MS Mincho" w:hAnsi="Cambria" w:cs="Times New Roman"/>
                <w:sz w:val="16"/>
                <w:szCs w:val="16"/>
              </w:rPr>
            </w:pP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575871" w:rsidRDefault="00225C9E" w:rsidP="00225C9E">
            <w:pPr>
              <w:autoSpaceDE w:val="0"/>
              <w:autoSpaceDN w:val="0"/>
              <w:spacing w:before="76" w:after="0" w:line="233"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575871" w:rsidRDefault="00225C9E" w:rsidP="00225C9E">
            <w:pPr>
              <w:autoSpaceDE w:val="0"/>
              <w:autoSpaceDN w:val="0"/>
              <w:spacing w:before="76" w:after="0" w:line="233"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разучивают технику расхождения правым и левым боком при передвижении на полу и на гимнастической скамейке (обучение в парах</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27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Pr="00C87F7C" w:rsidRDefault="00C87F7C" w:rsidP="00C87F7C">
            <w:pPr>
              <w:autoSpaceDE w:val="0"/>
              <w:autoSpaceDN w:val="0"/>
              <w:spacing w:before="76" w:after="0" w:line="233" w:lineRule="auto"/>
              <w:jc w:val="center"/>
              <w:rPr>
                <w:rFonts w:ascii="Times New Roman" w:eastAsia="Times New Roman" w:hAnsi="Times New Roman" w:cs="Times New Roman"/>
                <w:color w:val="000000"/>
                <w:w w:val="97"/>
                <w:sz w:val="16"/>
                <w:szCs w:val="16"/>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17</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Pr="00B947D1" w:rsidRDefault="00B947D1" w:rsidP="00B947D1">
            <w:pPr>
              <w:autoSpaceDE w:val="0"/>
              <w:autoSpaceDN w:val="0"/>
              <w:spacing w:before="76" w:after="0" w:line="245" w:lineRule="auto"/>
              <w:ind w:left="72" w:right="144"/>
              <w:rPr>
                <w:rFonts w:ascii="Times New Roman" w:eastAsia="Times New Roman" w:hAnsi="Times New Roman" w:cs="Times New Roman"/>
                <w:i/>
                <w:color w:val="000000"/>
                <w:w w:val="97"/>
                <w:sz w:val="16"/>
                <w:szCs w:val="16"/>
              </w:rPr>
            </w:pPr>
            <w:r w:rsidRPr="00B947D1">
              <w:rPr>
                <w:rFonts w:ascii="Times New Roman" w:eastAsia="Times New Roman" w:hAnsi="Times New Roman" w:cs="Times New Roman"/>
                <w:i/>
                <w:color w:val="000000"/>
                <w:w w:val="97"/>
                <w:sz w:val="16"/>
                <w:szCs w:val="16"/>
              </w:rPr>
              <w:t xml:space="preserve">Модуль «Зимние виды спорта». Знакомство с </w:t>
            </w:r>
            <w:r w:rsidRPr="00B947D1">
              <w:rPr>
                <w:rFonts w:ascii="Times New Roman" w:eastAsia="Times New Roman" w:hAnsi="Times New Roman" w:cs="Times New Roman"/>
                <w:i/>
                <w:color w:val="000000"/>
                <w:w w:val="97"/>
                <w:sz w:val="16"/>
                <w:szCs w:val="16"/>
              </w:rPr>
              <w:br/>
              <w:t>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B947D1" w:rsidRPr="00AA4A69" w:rsidRDefault="00701CD0" w:rsidP="00B947D1">
            <w:pPr>
              <w:autoSpaceDE w:val="0"/>
              <w:autoSpaceDN w:val="0"/>
              <w:spacing w:before="76" w:after="0" w:line="233" w:lineRule="auto"/>
              <w:ind w:left="72"/>
              <w:rPr>
                <w:rFonts w:ascii="Times New Roman" w:eastAsia="Times New Roman" w:hAnsi="Times New Roman" w:cs="Times New Roman"/>
                <w:color w:val="000000"/>
                <w:w w:val="97"/>
                <w:sz w:val="16"/>
                <w:szCs w:val="16"/>
              </w:rPr>
            </w:pPr>
            <w:r>
              <w:rPr>
                <w:rFonts w:ascii="Times New Roman" w:eastAsia="Times New Roman" w:hAnsi="Times New Roman" w:cs="Times New Roman"/>
                <w:color w:val="000000"/>
                <w:w w:val="97"/>
                <w:sz w:val="16"/>
                <w:szCs w:val="16"/>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B947D1" w:rsidRPr="00B947D1" w:rsidRDefault="00B947D1" w:rsidP="00B947D1">
            <w:pPr>
              <w:autoSpaceDE w:val="0"/>
              <w:autoSpaceDN w:val="0"/>
              <w:spacing w:before="76" w:after="0" w:line="233" w:lineRule="auto"/>
              <w:ind w:left="70"/>
              <w:rPr>
                <w:rFonts w:ascii="Times New Roman" w:eastAsia="Times New Roman" w:hAnsi="Times New Roman" w:cs="Times New Roman"/>
                <w:color w:val="000000"/>
                <w:w w:val="97"/>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Pr="00575871" w:rsidRDefault="00B947D1" w:rsidP="00B947D1">
            <w:pPr>
              <w:autoSpaceDE w:val="0"/>
              <w:autoSpaceDN w:val="0"/>
              <w:spacing w:before="76" w:after="0" w:line="233" w:lineRule="auto"/>
              <w:ind w:left="72"/>
              <w:rPr>
                <w:rFonts w:ascii="Times New Roman" w:eastAsia="Times New Roman" w:hAnsi="Times New Roman" w:cs="Times New Roman"/>
                <w:color w:val="000000"/>
                <w:w w:val="97"/>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Pr="00225C9E" w:rsidRDefault="00B947D1" w:rsidP="00B947D1">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Pr="00B947D1" w:rsidRDefault="00B947D1" w:rsidP="00B947D1">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r w:rsidRPr="00225C9E">
              <w:rPr>
                <w:rFonts w:ascii="Times New Roman" w:eastAsia="Times New Roman" w:hAnsi="Times New Roman" w:cs="Times New Roman"/>
                <w:color w:val="000000"/>
                <w:w w:val="97"/>
                <w:sz w:val="16"/>
                <w:szCs w:val="16"/>
              </w:rPr>
              <w:t xml:space="preserve">знакомятся с рекомендациями учителя по технике безопасности на занятиях лыжной подготовкой; </w:t>
            </w:r>
            <w:r w:rsidRPr="00B947D1">
              <w:rPr>
                <w:rFonts w:ascii="Times New Roman" w:eastAsia="Times New Roman" w:hAnsi="Times New Roman" w:cs="Times New Roman"/>
                <w:color w:val="000000"/>
                <w:w w:val="97"/>
                <w:sz w:val="16"/>
                <w:szCs w:val="16"/>
              </w:rPr>
              <w:br/>
            </w:r>
            <w:r w:rsidRPr="00225C9E">
              <w:rPr>
                <w:rFonts w:ascii="Times New Roman" w:eastAsia="Times New Roman" w:hAnsi="Times New Roman" w:cs="Times New Roman"/>
                <w:color w:val="000000"/>
                <w:w w:val="97"/>
                <w:sz w:val="16"/>
                <w:szCs w:val="16"/>
              </w:rPr>
              <w:t>способами использования упражнений в передвижении на лыжах для развития выносливости</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Pr="00B947D1" w:rsidRDefault="00B947D1" w:rsidP="00B947D1">
            <w:pPr>
              <w:autoSpaceDE w:val="0"/>
              <w:autoSpaceDN w:val="0"/>
              <w:spacing w:before="76" w:after="0" w:line="250" w:lineRule="auto"/>
              <w:ind w:left="74"/>
              <w:rPr>
                <w:rFonts w:ascii="Times New Roman" w:eastAsia="Times New Roman" w:hAnsi="Times New Roman" w:cs="Times New Roman"/>
                <w:color w:val="000000"/>
                <w:w w:val="97"/>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Pr="00B947D1" w:rsidRDefault="00B947D1" w:rsidP="00B947D1">
            <w:pPr>
              <w:autoSpaceDE w:val="0"/>
              <w:autoSpaceDN w:val="0"/>
              <w:spacing w:before="76" w:after="0" w:line="245" w:lineRule="auto"/>
              <w:ind w:left="72"/>
              <w:rPr>
                <w:rFonts w:ascii="Times New Roman" w:eastAsia="Times New Roman" w:hAnsi="Times New Roman" w:cs="Times New Roman"/>
                <w:color w:val="000000"/>
                <w:w w:val="97"/>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90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C87F7C">
            <w:pPr>
              <w:autoSpaceDE w:val="0"/>
              <w:autoSpaceDN w:val="0"/>
              <w:spacing w:before="76" w:after="0" w:line="233" w:lineRule="auto"/>
              <w:jc w:val="center"/>
              <w:rPr>
                <w:rFonts w:ascii="Times New Roman" w:eastAsia="Times New Roman" w:hAnsi="Times New Roman" w:cs="Times New Roman"/>
                <w:color w:val="000000"/>
                <w:w w:val="97"/>
                <w:sz w:val="16"/>
                <w:szCs w:val="16"/>
                <w:lang w:val="en-US"/>
              </w:rPr>
            </w:pPr>
            <w:r>
              <w:rPr>
                <w:rFonts w:ascii="Times New Roman" w:eastAsia="Times New Roman" w:hAnsi="Times New Roman" w:cs="Times New Roman"/>
                <w:color w:val="000000"/>
                <w:w w:val="97"/>
                <w:sz w:val="16"/>
                <w:szCs w:val="16"/>
                <w:lang w:val="en-US"/>
              </w:rPr>
              <w:t>.</w:t>
            </w:r>
            <w:r>
              <w:rPr>
                <w:rFonts w:ascii="Times New Roman" w:eastAsia="Times New Roman" w:hAnsi="Times New Roman" w:cs="Times New Roman"/>
                <w:color w:val="000000"/>
                <w:w w:val="97"/>
                <w:sz w:val="16"/>
                <w:szCs w:val="16"/>
              </w:rPr>
              <w:t>3.18</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C87F7C">
            <w:pPr>
              <w:autoSpaceDE w:val="0"/>
              <w:autoSpaceDN w:val="0"/>
              <w:spacing w:before="76" w:after="0" w:line="245" w:lineRule="auto"/>
              <w:ind w:left="72" w:right="144"/>
              <w:rPr>
                <w:rFonts w:ascii="Times New Roman" w:eastAsia="Times New Roman" w:hAnsi="Times New Roman" w:cs="Times New Roman"/>
                <w:i/>
                <w:color w:val="000000"/>
                <w:w w:val="97"/>
                <w:sz w:val="16"/>
                <w:szCs w:val="16"/>
              </w:rPr>
            </w:pPr>
            <w:r w:rsidRPr="00C87F7C">
              <w:rPr>
                <w:rFonts w:ascii="Times New Roman" w:eastAsia="Times New Roman" w:hAnsi="Times New Roman" w:cs="Times New Roman"/>
                <w:i/>
                <w:color w:val="000000"/>
                <w:w w:val="97"/>
                <w:sz w:val="16"/>
                <w:szCs w:val="16"/>
              </w:rPr>
              <w:t>Модуль «Зимние виды спорта». Повороты на лыжах способом переступания</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C87F7C" w:rsidRPr="00C87F7C" w:rsidRDefault="00C87F7C" w:rsidP="00C87F7C">
            <w:pPr>
              <w:autoSpaceDE w:val="0"/>
              <w:autoSpaceDN w:val="0"/>
              <w:spacing w:before="76" w:after="0" w:line="233" w:lineRule="auto"/>
              <w:ind w:left="72"/>
              <w:rPr>
                <w:rFonts w:ascii="Times New Roman" w:eastAsia="Times New Roman" w:hAnsi="Times New Roman" w:cs="Times New Roman"/>
                <w:color w:val="000000"/>
                <w:w w:val="97"/>
                <w:sz w:val="16"/>
                <w:szCs w:val="16"/>
                <w:lang w:val="en-US"/>
              </w:rPr>
            </w:pPr>
            <w:r w:rsidRPr="00225C9E">
              <w:rPr>
                <w:rFonts w:ascii="Times New Roman" w:eastAsia="Times New Roman" w:hAnsi="Times New Roman" w:cs="Times New Roman"/>
                <w:color w:val="000000"/>
                <w:w w:val="97"/>
                <w:sz w:val="16"/>
                <w:szCs w:val="16"/>
                <w:lang w:val="en-US"/>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C87F7C" w:rsidRPr="00701CD0" w:rsidRDefault="00C87F7C" w:rsidP="00C87F7C">
            <w:pPr>
              <w:autoSpaceDE w:val="0"/>
              <w:autoSpaceDN w:val="0"/>
              <w:spacing w:before="76" w:after="0" w:line="233" w:lineRule="auto"/>
              <w:ind w:left="70"/>
              <w:rPr>
                <w:rFonts w:ascii="Times New Roman" w:eastAsia="Times New Roman" w:hAnsi="Times New Roman" w:cs="Times New Roman"/>
                <w:color w:val="000000"/>
                <w:w w:val="97"/>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575871" w:rsidRDefault="00C87F7C" w:rsidP="00C87F7C">
            <w:pPr>
              <w:autoSpaceDE w:val="0"/>
              <w:autoSpaceDN w:val="0"/>
              <w:spacing w:before="76" w:after="0" w:line="233" w:lineRule="auto"/>
              <w:ind w:left="72"/>
              <w:rPr>
                <w:rFonts w:ascii="Times New Roman" w:eastAsia="Times New Roman" w:hAnsi="Times New Roman" w:cs="Times New Roman"/>
                <w:color w:val="000000"/>
                <w:w w:val="97"/>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225C9E" w:rsidRDefault="00C87F7C"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C87F7C">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r w:rsidRPr="00C87F7C">
              <w:rPr>
                <w:rFonts w:ascii="Times New Roman" w:eastAsia="Times New Roman" w:hAnsi="Times New Roman" w:cs="Times New Roman"/>
                <w:color w:val="000000"/>
                <w:w w:val="97"/>
                <w:sz w:val="16"/>
                <w:szCs w:val="16"/>
              </w:rPr>
              <w:t>разучивают технику переступания шагом на лыжах правым и левым боком по ровной поверхности и по небольшому пологому склону</w:t>
            </w:r>
            <w:proofErr w:type="gramStart"/>
            <w:r w:rsidRPr="00C87F7C">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C87F7C">
            <w:pPr>
              <w:autoSpaceDE w:val="0"/>
              <w:autoSpaceDN w:val="0"/>
              <w:spacing w:before="76" w:after="0" w:line="250" w:lineRule="auto"/>
              <w:ind w:left="74"/>
              <w:rPr>
                <w:rFonts w:ascii="Times New Roman" w:eastAsia="Times New Roman" w:hAnsi="Times New Roman" w:cs="Times New Roman"/>
                <w:color w:val="000000"/>
                <w:w w:val="97"/>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C87F7C">
            <w:pPr>
              <w:autoSpaceDE w:val="0"/>
              <w:autoSpaceDN w:val="0"/>
              <w:spacing w:before="76" w:after="0" w:line="245" w:lineRule="auto"/>
              <w:ind w:left="72"/>
              <w:rPr>
                <w:rFonts w:ascii="Times New Roman" w:eastAsia="Times New Roman" w:hAnsi="Times New Roman" w:cs="Times New Roman"/>
                <w:color w:val="000000"/>
                <w:w w:val="97"/>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90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D8013E">
            <w:pPr>
              <w:autoSpaceDE w:val="0"/>
              <w:autoSpaceDN w:val="0"/>
              <w:spacing w:before="76" w:after="0" w:line="233" w:lineRule="auto"/>
              <w:jc w:val="center"/>
              <w:rPr>
                <w:rFonts w:ascii="Times New Roman" w:eastAsia="Times New Roman" w:hAnsi="Times New Roman" w:cs="Times New Roman"/>
                <w:color w:val="000000"/>
                <w:w w:val="97"/>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19</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D8013E">
            <w:pPr>
              <w:autoSpaceDE w:val="0"/>
              <w:autoSpaceDN w:val="0"/>
              <w:spacing w:before="76" w:after="0" w:line="245" w:lineRule="auto"/>
              <w:ind w:left="72" w:right="144"/>
              <w:rPr>
                <w:rFonts w:ascii="Times New Roman" w:eastAsia="Times New Roman" w:hAnsi="Times New Roman" w:cs="Times New Roman"/>
                <w:i/>
                <w:color w:val="000000"/>
                <w:w w:val="97"/>
                <w:sz w:val="16"/>
                <w:szCs w:val="16"/>
              </w:rPr>
            </w:pPr>
            <w:r w:rsidRPr="00C87F7C">
              <w:rPr>
                <w:rFonts w:ascii="Times New Roman" w:eastAsia="Times New Roman" w:hAnsi="Times New Roman" w:cs="Times New Roman"/>
                <w:i/>
                <w:color w:val="000000"/>
                <w:w w:val="97"/>
                <w:sz w:val="16"/>
                <w:szCs w:val="16"/>
              </w:rPr>
              <w:t>Модуль «Зимние виды спорта». Подъём в горку на лыжах способом «лесенка»</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C87F7C" w:rsidRPr="00AA4A69" w:rsidRDefault="00701CD0" w:rsidP="00D8013E">
            <w:pPr>
              <w:autoSpaceDE w:val="0"/>
              <w:autoSpaceDN w:val="0"/>
              <w:spacing w:before="76" w:after="0" w:line="233" w:lineRule="auto"/>
              <w:ind w:left="72"/>
              <w:rPr>
                <w:rFonts w:ascii="Times New Roman" w:eastAsia="Times New Roman" w:hAnsi="Times New Roman" w:cs="Times New Roman"/>
                <w:color w:val="000000"/>
                <w:w w:val="97"/>
                <w:sz w:val="16"/>
                <w:szCs w:val="16"/>
              </w:rPr>
            </w:pPr>
            <w:r>
              <w:rPr>
                <w:rFonts w:ascii="Times New Roman" w:eastAsia="Times New Roman" w:hAnsi="Times New Roman" w:cs="Times New Roman"/>
                <w:color w:val="000000"/>
                <w:w w:val="97"/>
                <w:sz w:val="16"/>
                <w:szCs w:val="16"/>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C87F7C" w:rsidRPr="00C87F7C" w:rsidRDefault="00C87F7C" w:rsidP="00D8013E">
            <w:pPr>
              <w:autoSpaceDE w:val="0"/>
              <w:autoSpaceDN w:val="0"/>
              <w:spacing w:before="76" w:after="0" w:line="233" w:lineRule="auto"/>
              <w:ind w:left="70"/>
              <w:rPr>
                <w:rFonts w:ascii="Times New Roman" w:eastAsia="Times New Roman" w:hAnsi="Times New Roman" w:cs="Times New Roman"/>
                <w:color w:val="000000"/>
                <w:w w:val="97"/>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575871" w:rsidRDefault="00C87F7C" w:rsidP="00D8013E">
            <w:pPr>
              <w:autoSpaceDE w:val="0"/>
              <w:autoSpaceDN w:val="0"/>
              <w:spacing w:before="76" w:after="0" w:line="233" w:lineRule="auto"/>
              <w:ind w:left="72"/>
              <w:rPr>
                <w:rFonts w:ascii="Times New Roman" w:eastAsia="Times New Roman" w:hAnsi="Times New Roman" w:cs="Times New Roman"/>
                <w:color w:val="000000"/>
                <w:w w:val="97"/>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225C9E" w:rsidRDefault="00C87F7C"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C87F7C">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r w:rsidRPr="00C87F7C">
              <w:rPr>
                <w:rFonts w:ascii="Times New Roman" w:eastAsia="Times New Roman" w:hAnsi="Times New Roman" w:cs="Times New Roman"/>
                <w:color w:val="000000"/>
                <w:w w:val="97"/>
                <w:sz w:val="16"/>
                <w:szCs w:val="16"/>
              </w:rPr>
              <w:t>разучивают технику подъёма на лыжах способо</w:t>
            </w:r>
            <w:proofErr w:type="gramStart"/>
            <w:r w:rsidRPr="00C87F7C">
              <w:rPr>
                <w:rFonts w:ascii="Times New Roman" w:eastAsia="Times New Roman" w:hAnsi="Times New Roman" w:cs="Times New Roman"/>
                <w:color w:val="000000"/>
                <w:w w:val="97"/>
                <w:sz w:val="16"/>
                <w:szCs w:val="16"/>
              </w:rPr>
              <w:t>м«</w:t>
            </w:r>
            <w:proofErr w:type="gramEnd"/>
            <w:r w:rsidRPr="00C87F7C">
              <w:rPr>
                <w:rFonts w:ascii="Times New Roman" w:eastAsia="Times New Roman" w:hAnsi="Times New Roman" w:cs="Times New Roman"/>
                <w:color w:val="000000"/>
                <w:w w:val="97"/>
                <w:sz w:val="16"/>
                <w:szCs w:val="16"/>
              </w:rPr>
              <w:t>лесенка» на небольшую горку;;</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C87F7C">
            <w:pPr>
              <w:autoSpaceDE w:val="0"/>
              <w:autoSpaceDN w:val="0"/>
              <w:spacing w:before="76" w:after="0" w:line="250" w:lineRule="auto"/>
              <w:ind w:left="74"/>
              <w:rPr>
                <w:rFonts w:ascii="Times New Roman" w:eastAsia="Times New Roman" w:hAnsi="Times New Roman" w:cs="Times New Roman"/>
                <w:color w:val="000000"/>
                <w:w w:val="97"/>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D8013E">
            <w:pPr>
              <w:autoSpaceDE w:val="0"/>
              <w:autoSpaceDN w:val="0"/>
              <w:spacing w:before="76" w:after="0" w:line="245" w:lineRule="auto"/>
              <w:ind w:left="72"/>
              <w:rPr>
                <w:rFonts w:ascii="Times New Roman" w:eastAsia="Times New Roman" w:hAnsi="Times New Roman" w:cs="Times New Roman"/>
                <w:color w:val="000000"/>
                <w:w w:val="97"/>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90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D8013E">
            <w:pPr>
              <w:autoSpaceDE w:val="0"/>
              <w:autoSpaceDN w:val="0"/>
              <w:spacing w:before="76" w:after="0" w:line="233" w:lineRule="auto"/>
              <w:jc w:val="center"/>
              <w:rPr>
                <w:rFonts w:ascii="Times New Roman" w:eastAsia="Times New Roman" w:hAnsi="Times New Roman" w:cs="Times New Roman"/>
                <w:color w:val="000000"/>
                <w:w w:val="97"/>
                <w:sz w:val="16"/>
                <w:szCs w:val="16"/>
                <w:lang w:val="en-US"/>
              </w:rPr>
            </w:pPr>
            <w:r>
              <w:rPr>
                <w:rFonts w:ascii="Times New Roman" w:eastAsia="Times New Roman" w:hAnsi="Times New Roman" w:cs="Times New Roman"/>
                <w:color w:val="000000"/>
                <w:w w:val="97"/>
                <w:sz w:val="16"/>
                <w:szCs w:val="16"/>
                <w:lang w:val="en-US"/>
              </w:rPr>
              <w:t>3.2</w:t>
            </w:r>
            <w:r>
              <w:rPr>
                <w:rFonts w:ascii="Times New Roman" w:eastAsia="Times New Roman" w:hAnsi="Times New Roman" w:cs="Times New Roman"/>
                <w:color w:val="000000"/>
                <w:w w:val="97"/>
                <w:sz w:val="16"/>
                <w:szCs w:val="16"/>
              </w:rPr>
              <w:t>0</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D8013E">
            <w:pPr>
              <w:autoSpaceDE w:val="0"/>
              <w:autoSpaceDN w:val="0"/>
              <w:spacing w:before="76" w:after="0" w:line="245" w:lineRule="auto"/>
              <w:ind w:left="72" w:right="144"/>
              <w:rPr>
                <w:rFonts w:ascii="Times New Roman" w:eastAsia="Times New Roman" w:hAnsi="Times New Roman" w:cs="Times New Roman"/>
                <w:i/>
                <w:color w:val="000000"/>
                <w:w w:val="97"/>
                <w:sz w:val="16"/>
                <w:szCs w:val="16"/>
              </w:rPr>
            </w:pPr>
            <w:r w:rsidRPr="00C87F7C">
              <w:rPr>
                <w:rFonts w:ascii="Times New Roman" w:eastAsia="Times New Roman" w:hAnsi="Times New Roman" w:cs="Times New Roman"/>
                <w:i/>
                <w:color w:val="000000"/>
                <w:w w:val="97"/>
                <w:sz w:val="16"/>
                <w:szCs w:val="16"/>
              </w:rPr>
              <w:t>Модуль «Зимние виды спорта». Спуск на лыжах с пологого склона</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C87F7C" w:rsidRPr="00AA4A69" w:rsidRDefault="00701CD0" w:rsidP="00D8013E">
            <w:pPr>
              <w:autoSpaceDE w:val="0"/>
              <w:autoSpaceDN w:val="0"/>
              <w:spacing w:before="76" w:after="0" w:line="233" w:lineRule="auto"/>
              <w:ind w:left="72"/>
              <w:rPr>
                <w:rFonts w:ascii="Times New Roman" w:eastAsia="Times New Roman" w:hAnsi="Times New Roman" w:cs="Times New Roman"/>
                <w:color w:val="000000"/>
                <w:w w:val="97"/>
                <w:sz w:val="16"/>
                <w:szCs w:val="16"/>
              </w:rPr>
            </w:pPr>
            <w:r>
              <w:rPr>
                <w:rFonts w:ascii="Times New Roman" w:eastAsia="Times New Roman" w:hAnsi="Times New Roman" w:cs="Times New Roman"/>
                <w:color w:val="000000"/>
                <w:w w:val="97"/>
                <w:sz w:val="16"/>
                <w:szCs w:val="16"/>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C87F7C" w:rsidRPr="00701CD0" w:rsidRDefault="00C87F7C" w:rsidP="00D8013E">
            <w:pPr>
              <w:autoSpaceDE w:val="0"/>
              <w:autoSpaceDN w:val="0"/>
              <w:spacing w:before="76" w:after="0" w:line="233" w:lineRule="auto"/>
              <w:ind w:left="70"/>
              <w:rPr>
                <w:rFonts w:ascii="Times New Roman" w:eastAsia="Times New Roman" w:hAnsi="Times New Roman" w:cs="Times New Roman"/>
                <w:color w:val="000000"/>
                <w:w w:val="97"/>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575871" w:rsidRDefault="00C87F7C" w:rsidP="00D8013E">
            <w:pPr>
              <w:autoSpaceDE w:val="0"/>
              <w:autoSpaceDN w:val="0"/>
              <w:spacing w:before="76" w:after="0" w:line="233" w:lineRule="auto"/>
              <w:ind w:left="72"/>
              <w:rPr>
                <w:rFonts w:ascii="Times New Roman" w:eastAsia="Times New Roman" w:hAnsi="Times New Roman" w:cs="Times New Roman"/>
                <w:color w:val="000000"/>
                <w:w w:val="97"/>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225C9E" w:rsidRDefault="00C87F7C"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C87F7C">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r w:rsidRPr="00C87F7C">
              <w:rPr>
                <w:rFonts w:ascii="Times New Roman" w:eastAsia="Times New Roman" w:hAnsi="Times New Roman" w:cs="Times New Roman"/>
                <w:color w:val="000000"/>
                <w:w w:val="97"/>
                <w:sz w:val="16"/>
                <w:szCs w:val="16"/>
              </w:rPr>
              <w:t>закрепляют и совершенствуют технику спуска на лыжах с пологого склона в основной стойке</w:t>
            </w:r>
            <w:proofErr w:type="gramStart"/>
            <w:r w:rsidRPr="00C87F7C">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C87F7C">
            <w:pPr>
              <w:autoSpaceDE w:val="0"/>
              <w:autoSpaceDN w:val="0"/>
              <w:spacing w:before="76" w:after="0" w:line="250" w:lineRule="auto"/>
              <w:ind w:left="74"/>
              <w:rPr>
                <w:rFonts w:ascii="Times New Roman" w:eastAsia="Times New Roman" w:hAnsi="Times New Roman" w:cs="Times New Roman"/>
                <w:color w:val="000000"/>
                <w:w w:val="97"/>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C87F7C" w:rsidRDefault="00C87F7C" w:rsidP="00D8013E">
            <w:pPr>
              <w:autoSpaceDE w:val="0"/>
              <w:autoSpaceDN w:val="0"/>
              <w:spacing w:before="76" w:after="0" w:line="245" w:lineRule="auto"/>
              <w:ind w:left="72"/>
              <w:rPr>
                <w:rFonts w:ascii="Times New Roman" w:eastAsia="Times New Roman" w:hAnsi="Times New Roman" w:cs="Times New Roman"/>
                <w:color w:val="000000"/>
                <w:w w:val="97"/>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90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225C9E" w:rsidRDefault="00AA4A69" w:rsidP="00D8013E">
            <w:pPr>
              <w:autoSpaceDE w:val="0"/>
              <w:autoSpaceDN w:val="0"/>
              <w:spacing w:before="78" w:after="0" w:line="230"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21</w:t>
            </w:r>
            <w:r w:rsidR="00C87F7C"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225C9E" w:rsidRDefault="00C87F7C" w:rsidP="00D8013E">
            <w:pPr>
              <w:autoSpaceDE w:val="0"/>
              <w:autoSpaceDN w:val="0"/>
              <w:spacing w:before="78" w:after="0" w:line="245"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Модуль «Зимние виды спорта». Преодоление небольших препятствий при спуске с пологого склона</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C87F7C" w:rsidRPr="00AA4A69" w:rsidRDefault="00B93C56" w:rsidP="00D8013E">
            <w:pPr>
              <w:autoSpaceDE w:val="0"/>
              <w:autoSpaceDN w:val="0"/>
              <w:spacing w:before="78" w:after="0" w:line="230" w:lineRule="auto"/>
              <w:ind w:left="72"/>
              <w:rPr>
                <w:rFonts w:ascii="Cambria" w:eastAsia="MS Mincho" w:hAnsi="Cambria" w:cs="Times New Roman"/>
                <w:sz w:val="16"/>
                <w:szCs w:val="16"/>
              </w:rPr>
            </w:pPr>
            <w:r>
              <w:rPr>
                <w:rFonts w:ascii="Times New Roman" w:eastAsia="Times New Roman" w:hAnsi="Times New Roman" w:cs="Times New Roman"/>
                <w:color w:val="000000"/>
                <w:w w:val="97"/>
                <w:sz w:val="16"/>
                <w:szCs w:val="16"/>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C87F7C" w:rsidRPr="00225C9E" w:rsidRDefault="00C87F7C" w:rsidP="00D8013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575871" w:rsidRDefault="00C87F7C" w:rsidP="00D8013E">
            <w:pPr>
              <w:autoSpaceDE w:val="0"/>
              <w:autoSpaceDN w:val="0"/>
              <w:spacing w:before="78" w:after="0" w:line="230"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225C9E" w:rsidRDefault="00C87F7C"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225C9E" w:rsidRDefault="00C87F7C" w:rsidP="00D8013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рассматривают, обсуждают и анализируют образец техники учителя в преодолении бугров и впадин при спуске с пологого склона в низкой стойке</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225C9E" w:rsidRDefault="00C87F7C" w:rsidP="00D8013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C87F7C" w:rsidRPr="00225C9E" w:rsidRDefault="00C87F7C" w:rsidP="00D8013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904"/>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225C9E" w:rsidRDefault="00AA4A69" w:rsidP="00D8013E">
            <w:pPr>
              <w:autoSpaceDE w:val="0"/>
              <w:autoSpaceDN w:val="0"/>
              <w:spacing w:before="76" w:after="0" w:line="233"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3.2</w:t>
            </w:r>
            <w:r>
              <w:rPr>
                <w:rFonts w:ascii="Times New Roman" w:eastAsia="Times New Roman" w:hAnsi="Times New Roman" w:cs="Times New Roman"/>
                <w:color w:val="000000"/>
                <w:w w:val="97"/>
                <w:sz w:val="16"/>
                <w:szCs w:val="16"/>
              </w:rPr>
              <w:t>2</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225C9E" w:rsidRDefault="00AA4A69" w:rsidP="00D8013E">
            <w:pPr>
              <w:autoSpaceDE w:val="0"/>
              <w:autoSpaceDN w:val="0"/>
              <w:spacing w:before="76" w:after="0" w:line="245"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Модуль «Зимние виды спорта». Передвижение на лыжах попеременным </w:t>
            </w:r>
            <w:proofErr w:type="spellStart"/>
            <w:r w:rsidRPr="00225C9E">
              <w:rPr>
                <w:rFonts w:ascii="Times New Roman" w:eastAsia="Times New Roman" w:hAnsi="Times New Roman" w:cs="Times New Roman"/>
                <w:color w:val="000000"/>
                <w:w w:val="97"/>
                <w:sz w:val="16"/>
                <w:szCs w:val="16"/>
              </w:rPr>
              <w:t>двухшажным</w:t>
            </w:r>
            <w:proofErr w:type="spellEnd"/>
            <w:r w:rsidRPr="00225C9E">
              <w:rPr>
                <w:rFonts w:ascii="Times New Roman" w:eastAsia="Times New Roman" w:hAnsi="Times New Roman" w:cs="Times New Roman"/>
                <w:color w:val="000000"/>
                <w:w w:val="97"/>
                <w:sz w:val="16"/>
                <w:szCs w:val="16"/>
              </w:rPr>
              <w:t xml:space="preserve"> ходом</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AA4A69" w:rsidRPr="00AA4A69" w:rsidRDefault="00B93C56" w:rsidP="00D8013E">
            <w:pPr>
              <w:autoSpaceDE w:val="0"/>
              <w:autoSpaceDN w:val="0"/>
              <w:spacing w:before="76" w:after="0" w:line="233" w:lineRule="auto"/>
              <w:ind w:left="72"/>
              <w:rPr>
                <w:rFonts w:ascii="Cambria" w:eastAsia="MS Mincho" w:hAnsi="Cambria" w:cs="Times New Roman"/>
                <w:sz w:val="16"/>
                <w:szCs w:val="16"/>
              </w:rPr>
            </w:pPr>
            <w:r>
              <w:rPr>
                <w:rFonts w:ascii="Times New Roman" w:eastAsia="Times New Roman" w:hAnsi="Times New Roman" w:cs="Times New Roman"/>
                <w:color w:val="000000"/>
                <w:w w:val="97"/>
                <w:sz w:val="16"/>
                <w:szCs w:val="16"/>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AA4A69" w:rsidRPr="00B93C56" w:rsidRDefault="00AA4A69" w:rsidP="00D8013E">
            <w:pPr>
              <w:autoSpaceDE w:val="0"/>
              <w:autoSpaceDN w:val="0"/>
              <w:spacing w:before="76" w:after="0" w:line="233"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575871" w:rsidRDefault="00AA4A69" w:rsidP="00D8013E">
            <w:pPr>
              <w:autoSpaceDE w:val="0"/>
              <w:autoSpaceDN w:val="0"/>
              <w:spacing w:before="76" w:after="0" w:line="233"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225C9E" w:rsidRDefault="00AA4A69"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225C9E" w:rsidRDefault="00AA4A69" w:rsidP="00D8013E">
            <w:pPr>
              <w:autoSpaceDE w:val="0"/>
              <w:autoSpaceDN w:val="0"/>
              <w:spacing w:before="76"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закрепляют и совершенствуют технику передвижения на лыжах попеременным </w:t>
            </w:r>
            <w:proofErr w:type="spellStart"/>
            <w:r w:rsidRPr="00225C9E">
              <w:rPr>
                <w:rFonts w:ascii="Times New Roman" w:eastAsia="Times New Roman" w:hAnsi="Times New Roman" w:cs="Times New Roman"/>
                <w:color w:val="000000"/>
                <w:w w:val="97"/>
                <w:sz w:val="16"/>
                <w:szCs w:val="16"/>
              </w:rPr>
              <w:t>двухшажным</w:t>
            </w:r>
            <w:proofErr w:type="spellEnd"/>
            <w:r w:rsidRPr="00225C9E">
              <w:rPr>
                <w:rFonts w:ascii="Times New Roman" w:eastAsia="Times New Roman" w:hAnsi="Times New Roman" w:cs="Times New Roman"/>
                <w:color w:val="000000"/>
                <w:w w:val="97"/>
                <w:sz w:val="16"/>
                <w:szCs w:val="16"/>
              </w:rPr>
              <w:t xml:space="preserve"> ходом</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225C9E" w:rsidRDefault="00AA4A69" w:rsidP="00D8013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225C9E" w:rsidRDefault="00AA4A69" w:rsidP="00D8013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15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33" w:lineRule="auto"/>
              <w:jc w:val="center"/>
              <w:rPr>
                <w:rFonts w:ascii="Times New Roman" w:eastAsia="Times New Roman" w:hAnsi="Times New Roman" w:cs="Times New Roman"/>
                <w:color w:val="000000"/>
                <w:w w:val="97"/>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23</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45" w:lineRule="auto"/>
              <w:ind w:left="72" w:right="144"/>
              <w:rPr>
                <w:rFonts w:ascii="Times New Roman" w:eastAsia="Times New Roman" w:hAnsi="Times New Roman" w:cs="Times New Roman"/>
                <w:i/>
                <w:color w:val="000000"/>
                <w:w w:val="97"/>
                <w:sz w:val="16"/>
                <w:szCs w:val="16"/>
              </w:rPr>
            </w:pPr>
            <w:r w:rsidRPr="00AA4A69">
              <w:rPr>
                <w:rFonts w:ascii="Times New Roman" w:eastAsia="Times New Roman" w:hAnsi="Times New Roman" w:cs="Times New Roman"/>
                <w:i/>
                <w:color w:val="000000"/>
                <w:w w:val="97"/>
                <w:sz w:val="16"/>
                <w:szCs w:val="16"/>
              </w:rPr>
              <w:t xml:space="preserve"> Модуль «Плавание».</w:t>
            </w:r>
          </w:p>
          <w:p w:rsidR="00AA4A69" w:rsidRPr="00AA4A69" w:rsidRDefault="00AA4A69" w:rsidP="00AA4A69">
            <w:pPr>
              <w:autoSpaceDE w:val="0"/>
              <w:autoSpaceDN w:val="0"/>
              <w:spacing w:before="76" w:after="0" w:line="245" w:lineRule="auto"/>
              <w:ind w:left="72" w:right="144"/>
              <w:rPr>
                <w:rFonts w:ascii="Times New Roman" w:eastAsia="Times New Roman" w:hAnsi="Times New Roman" w:cs="Times New Roman"/>
                <w:i/>
                <w:color w:val="000000"/>
                <w:w w:val="97"/>
                <w:sz w:val="16"/>
                <w:szCs w:val="16"/>
                <w:lang w:val="en-US"/>
              </w:rPr>
            </w:pPr>
            <w:r w:rsidRPr="00AA4A69">
              <w:rPr>
                <w:rFonts w:ascii="Times New Roman" w:eastAsia="Times New Roman" w:hAnsi="Times New Roman" w:cs="Times New Roman"/>
                <w:i/>
                <w:color w:val="000000"/>
                <w:w w:val="97"/>
                <w:sz w:val="16"/>
                <w:szCs w:val="16"/>
              </w:rPr>
              <w:t xml:space="preserve">Краткая характеристика вида спорта. Требования к технике безопасности. Координационные упражнения на суше.   </w:t>
            </w:r>
            <w:proofErr w:type="spellStart"/>
            <w:r w:rsidRPr="00AA4A69">
              <w:rPr>
                <w:rFonts w:ascii="Times New Roman" w:eastAsia="Times New Roman" w:hAnsi="Times New Roman" w:cs="Times New Roman"/>
                <w:i/>
                <w:color w:val="000000"/>
                <w:w w:val="97"/>
                <w:sz w:val="16"/>
                <w:szCs w:val="16"/>
                <w:lang w:val="en-US"/>
              </w:rPr>
              <w:t>Развитие</w:t>
            </w:r>
            <w:proofErr w:type="spellEnd"/>
            <w:r w:rsidRPr="00AA4A69">
              <w:rPr>
                <w:rFonts w:ascii="Times New Roman" w:eastAsia="Times New Roman" w:hAnsi="Times New Roman" w:cs="Times New Roman"/>
                <w:i/>
                <w:color w:val="000000"/>
                <w:w w:val="97"/>
                <w:sz w:val="16"/>
                <w:szCs w:val="16"/>
                <w:lang w:val="en-US"/>
              </w:rPr>
              <w:t xml:space="preserve"> </w:t>
            </w:r>
            <w:proofErr w:type="spellStart"/>
            <w:r w:rsidRPr="00AA4A69">
              <w:rPr>
                <w:rFonts w:ascii="Times New Roman" w:eastAsia="Times New Roman" w:hAnsi="Times New Roman" w:cs="Times New Roman"/>
                <w:i/>
                <w:color w:val="000000"/>
                <w:w w:val="97"/>
                <w:sz w:val="16"/>
                <w:szCs w:val="16"/>
                <w:lang w:val="en-US"/>
              </w:rPr>
              <w:t>физических</w:t>
            </w:r>
            <w:proofErr w:type="spellEnd"/>
            <w:r w:rsidRPr="00AA4A69">
              <w:rPr>
                <w:rFonts w:ascii="Times New Roman" w:eastAsia="Times New Roman" w:hAnsi="Times New Roman" w:cs="Times New Roman"/>
                <w:i/>
                <w:color w:val="000000"/>
                <w:w w:val="97"/>
                <w:sz w:val="16"/>
                <w:szCs w:val="16"/>
                <w:lang w:val="en-US"/>
              </w:rPr>
              <w:t xml:space="preserve"> </w:t>
            </w:r>
            <w:proofErr w:type="spellStart"/>
            <w:r w:rsidRPr="00AA4A69">
              <w:rPr>
                <w:rFonts w:ascii="Times New Roman" w:eastAsia="Times New Roman" w:hAnsi="Times New Roman" w:cs="Times New Roman"/>
                <w:i/>
                <w:color w:val="000000"/>
                <w:w w:val="97"/>
                <w:sz w:val="16"/>
                <w:szCs w:val="16"/>
                <w:lang w:val="en-US"/>
              </w:rPr>
              <w:t>качеств</w:t>
            </w:r>
            <w:proofErr w:type="spellEnd"/>
            <w:r w:rsidRPr="00AA4A69">
              <w:rPr>
                <w:rFonts w:ascii="Times New Roman" w:eastAsia="Times New Roman" w:hAnsi="Times New Roman" w:cs="Times New Roman"/>
                <w:i/>
                <w:color w:val="000000"/>
                <w:w w:val="97"/>
                <w:sz w:val="16"/>
                <w:szCs w:val="16"/>
                <w:lang w:val="en-US"/>
              </w:rPr>
              <w:t>.</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AA4A69" w:rsidRPr="00AA4A69" w:rsidRDefault="00AA4A69" w:rsidP="00AA4A69">
            <w:pPr>
              <w:autoSpaceDE w:val="0"/>
              <w:autoSpaceDN w:val="0"/>
              <w:spacing w:before="76" w:after="0" w:line="233" w:lineRule="auto"/>
              <w:ind w:left="72"/>
              <w:rPr>
                <w:rFonts w:ascii="Times New Roman" w:eastAsia="Times New Roman" w:hAnsi="Times New Roman" w:cs="Times New Roman"/>
                <w:color w:val="000000"/>
                <w:w w:val="97"/>
                <w:sz w:val="16"/>
                <w:szCs w:val="16"/>
                <w:lang w:val="en-US"/>
              </w:rPr>
            </w:pPr>
            <w:r w:rsidRPr="00AA4A69">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33" w:lineRule="auto"/>
              <w:ind w:left="70"/>
              <w:rPr>
                <w:rFonts w:ascii="Times New Roman" w:eastAsia="Times New Roman" w:hAnsi="Times New Roman" w:cs="Times New Roman"/>
                <w:color w:val="000000"/>
                <w:w w:val="97"/>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722E3B" w:rsidRDefault="00AA4A69" w:rsidP="00AA4A69">
            <w:pPr>
              <w:autoSpaceDE w:val="0"/>
              <w:autoSpaceDN w:val="0"/>
              <w:spacing w:before="76" w:after="0" w:line="233" w:lineRule="auto"/>
              <w:ind w:left="72"/>
              <w:rPr>
                <w:rFonts w:ascii="Times New Roman" w:eastAsia="Times New Roman" w:hAnsi="Times New Roman" w:cs="Times New Roman"/>
                <w:color w:val="000000"/>
                <w:w w:val="97"/>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r w:rsidRPr="00AA4A69">
              <w:rPr>
                <w:rFonts w:ascii="Times New Roman" w:eastAsia="Times New Roman" w:hAnsi="Times New Roman" w:cs="Times New Roman"/>
                <w:color w:val="000000"/>
                <w:w w:val="97"/>
                <w:sz w:val="16"/>
                <w:szCs w:val="16"/>
              </w:rPr>
              <w:t xml:space="preserve">     знакомятся с рекомендациями учителя </w:t>
            </w:r>
            <w:proofErr w:type="gramStart"/>
            <w:r w:rsidRPr="00AA4A69">
              <w:rPr>
                <w:rFonts w:ascii="Times New Roman" w:eastAsia="Times New Roman" w:hAnsi="Times New Roman" w:cs="Times New Roman"/>
                <w:color w:val="000000"/>
                <w:w w:val="97"/>
                <w:sz w:val="16"/>
                <w:szCs w:val="16"/>
              </w:rPr>
              <w:t>по</w:t>
            </w:r>
            <w:proofErr w:type="gramEnd"/>
          </w:p>
          <w:p w:rsidR="00AA4A69" w:rsidRPr="00AA4A69" w:rsidRDefault="00AA4A69" w:rsidP="00AA4A69">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r w:rsidRPr="00AA4A69">
              <w:rPr>
                <w:rFonts w:ascii="Times New Roman" w:eastAsia="Times New Roman" w:hAnsi="Times New Roman" w:cs="Times New Roman"/>
                <w:color w:val="000000"/>
                <w:w w:val="97"/>
                <w:sz w:val="16"/>
                <w:szCs w:val="16"/>
              </w:rPr>
              <w:t xml:space="preserve">использованию подготовительных и подводящих упражнений для освоения </w:t>
            </w:r>
            <w:proofErr w:type="spellStart"/>
            <w:r w:rsidRPr="00AA4A69">
              <w:rPr>
                <w:rFonts w:ascii="Times New Roman" w:eastAsia="Times New Roman" w:hAnsi="Times New Roman" w:cs="Times New Roman"/>
                <w:color w:val="000000"/>
                <w:w w:val="97"/>
                <w:sz w:val="16"/>
                <w:szCs w:val="16"/>
              </w:rPr>
              <w:t>сп</w:t>
            </w:r>
            <w:proofErr w:type="spellEnd"/>
            <w:r w:rsidRPr="00AA4A69">
              <w:rPr>
                <w:rFonts w:ascii="Times New Roman" w:eastAsia="Times New Roman" w:hAnsi="Times New Roman" w:cs="Times New Roman"/>
                <w:color w:val="000000"/>
                <w:w w:val="97"/>
                <w:sz w:val="16"/>
                <w:szCs w:val="16"/>
              </w:rPr>
              <w:t>. плавания</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50" w:lineRule="auto"/>
              <w:ind w:left="74"/>
              <w:rPr>
                <w:rFonts w:ascii="Times New Roman" w:eastAsia="Times New Roman" w:hAnsi="Times New Roman" w:cs="Times New Roman"/>
                <w:color w:val="000000"/>
                <w:w w:val="97"/>
                <w:sz w:val="16"/>
                <w:szCs w:val="16"/>
                <w:lang w:val="en-US"/>
              </w:rPr>
            </w:pPr>
            <w:proofErr w:type="spellStart"/>
            <w:r w:rsidRPr="00AA4A69">
              <w:rPr>
                <w:rFonts w:ascii="Times New Roman" w:eastAsia="Times New Roman" w:hAnsi="Times New Roman" w:cs="Times New Roman"/>
                <w:color w:val="000000"/>
                <w:w w:val="97"/>
                <w:sz w:val="16"/>
                <w:szCs w:val="16"/>
                <w:lang w:val="en-US"/>
              </w:rPr>
              <w:t>Беседа</w:t>
            </w:r>
            <w:proofErr w:type="spellEnd"/>
            <w:r w:rsidRPr="00AA4A69">
              <w:rPr>
                <w:rFonts w:ascii="Times New Roman" w:eastAsia="Times New Roman" w:hAnsi="Times New Roman" w:cs="Times New Roman"/>
                <w:color w:val="000000"/>
                <w:w w:val="97"/>
                <w:sz w:val="16"/>
                <w:szCs w:val="16"/>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45" w:lineRule="auto"/>
              <w:ind w:left="72"/>
              <w:rPr>
                <w:rFonts w:ascii="Times New Roman" w:eastAsia="Times New Roman" w:hAnsi="Times New Roman" w:cs="Times New Roman"/>
                <w:color w:val="000000"/>
                <w:w w:val="97"/>
                <w:sz w:val="16"/>
                <w:szCs w:val="16"/>
                <w:lang w:val="en-US"/>
              </w:rPr>
            </w:pPr>
            <w:r w:rsidRPr="00225C9E">
              <w:rPr>
                <w:rFonts w:ascii="Times New Roman" w:eastAsia="Times New Roman" w:hAnsi="Times New Roman" w:cs="Times New Roman"/>
                <w:color w:val="000000"/>
                <w:w w:val="97"/>
                <w:sz w:val="16"/>
                <w:szCs w:val="16"/>
                <w:lang w:val="en-US"/>
              </w:rPr>
              <w:t>http</w:t>
            </w:r>
            <w:r w:rsidRPr="00AA4A69">
              <w:rPr>
                <w:rFonts w:ascii="Times New Roman" w:eastAsia="Times New Roman" w:hAnsi="Times New Roman" w:cs="Times New Roman"/>
                <w:color w:val="000000"/>
                <w:w w:val="97"/>
                <w:sz w:val="16"/>
                <w:szCs w:val="16"/>
                <w:lang w:val="en-US"/>
              </w:rPr>
              <w:t>://</w:t>
            </w:r>
            <w:r w:rsidRPr="00225C9E">
              <w:rPr>
                <w:rFonts w:ascii="Times New Roman" w:eastAsia="Times New Roman" w:hAnsi="Times New Roman" w:cs="Times New Roman"/>
                <w:color w:val="000000"/>
                <w:w w:val="97"/>
                <w:sz w:val="16"/>
                <w:szCs w:val="16"/>
                <w:lang w:val="en-US"/>
              </w:rPr>
              <w:t>www</w:t>
            </w:r>
            <w:r w:rsidRPr="00AA4A69">
              <w:rPr>
                <w:rFonts w:ascii="Times New Roman" w:eastAsia="Times New Roman" w:hAnsi="Times New Roman" w:cs="Times New Roman"/>
                <w:color w:val="000000"/>
                <w:w w:val="97"/>
                <w:sz w:val="16"/>
                <w:szCs w:val="16"/>
                <w:lang w:val="en-US"/>
              </w:rPr>
              <w:t>.</w:t>
            </w:r>
            <w:r w:rsidRPr="00225C9E">
              <w:rPr>
                <w:rFonts w:ascii="Times New Roman" w:eastAsia="Times New Roman" w:hAnsi="Times New Roman" w:cs="Times New Roman"/>
                <w:color w:val="000000"/>
                <w:w w:val="97"/>
                <w:sz w:val="16"/>
                <w:szCs w:val="16"/>
                <w:lang w:val="en-US"/>
              </w:rPr>
              <w:t>fizkulturavshkole</w:t>
            </w:r>
            <w:r w:rsidRPr="00AA4A69">
              <w:rPr>
                <w:rFonts w:ascii="Times New Roman" w:eastAsia="Times New Roman" w:hAnsi="Times New Roman" w:cs="Times New Roman"/>
                <w:color w:val="000000"/>
                <w:w w:val="97"/>
                <w:sz w:val="16"/>
                <w:szCs w:val="16"/>
                <w:lang w:val="en-US"/>
              </w:rPr>
              <w:t>.</w:t>
            </w:r>
            <w:r w:rsidRPr="00225C9E">
              <w:rPr>
                <w:rFonts w:ascii="Times New Roman" w:eastAsia="Times New Roman" w:hAnsi="Times New Roman" w:cs="Times New Roman"/>
                <w:color w:val="000000"/>
                <w:w w:val="97"/>
                <w:sz w:val="16"/>
                <w:szCs w:val="16"/>
                <w:lang w:val="en-US"/>
              </w:rPr>
              <w:t>ru</w:t>
            </w:r>
            <w:r w:rsidRPr="00AA4A69">
              <w:rPr>
                <w:rFonts w:ascii="Times New Roman" w:eastAsia="Times New Roman" w:hAnsi="Times New Roman" w:cs="Times New Roman"/>
                <w:color w:val="000000"/>
                <w:w w:val="97"/>
                <w:sz w:val="16"/>
                <w:szCs w:val="16"/>
                <w:lang w:val="en-US"/>
              </w:rPr>
              <w:t xml:space="preserve">/ </w:t>
            </w:r>
            <w:r w:rsidRPr="00225C9E">
              <w:rPr>
                <w:rFonts w:ascii="Times New Roman" w:eastAsia="Times New Roman" w:hAnsi="Times New Roman" w:cs="Times New Roman"/>
                <w:color w:val="000000"/>
                <w:w w:val="97"/>
                <w:sz w:val="16"/>
                <w:szCs w:val="16"/>
                <w:lang w:val="en-US"/>
              </w:rPr>
              <w:t>http</w:t>
            </w:r>
            <w:r w:rsidRPr="00AA4A69">
              <w:rPr>
                <w:rFonts w:ascii="Times New Roman" w:eastAsia="Times New Roman" w:hAnsi="Times New Roman" w:cs="Times New Roman"/>
                <w:color w:val="000000"/>
                <w:w w:val="97"/>
                <w:sz w:val="16"/>
                <w:szCs w:val="16"/>
                <w:lang w:val="en-US"/>
              </w:rPr>
              <w:t>://</w:t>
            </w:r>
            <w:r w:rsidRPr="00225C9E">
              <w:rPr>
                <w:rFonts w:ascii="Times New Roman" w:eastAsia="Times New Roman" w:hAnsi="Times New Roman" w:cs="Times New Roman"/>
                <w:color w:val="000000"/>
                <w:w w:val="97"/>
                <w:sz w:val="16"/>
                <w:szCs w:val="16"/>
                <w:lang w:val="en-US"/>
              </w:rPr>
              <w:t>fizkultura</w:t>
            </w:r>
            <w:r w:rsidRPr="00AA4A69">
              <w:rPr>
                <w:rFonts w:ascii="Times New Roman" w:eastAsia="Times New Roman" w:hAnsi="Times New Roman" w:cs="Times New Roman"/>
                <w:color w:val="000000"/>
                <w:w w:val="97"/>
                <w:sz w:val="16"/>
                <w:szCs w:val="16"/>
                <w:lang w:val="en-US"/>
              </w:rPr>
              <w:t>-</w:t>
            </w:r>
            <w:r w:rsidRPr="00225C9E">
              <w:rPr>
                <w:rFonts w:ascii="Times New Roman" w:eastAsia="Times New Roman" w:hAnsi="Times New Roman" w:cs="Times New Roman"/>
                <w:color w:val="000000"/>
                <w:w w:val="97"/>
                <w:sz w:val="16"/>
                <w:szCs w:val="16"/>
                <w:lang w:val="en-US"/>
              </w:rPr>
              <w:t>na</w:t>
            </w:r>
            <w:r w:rsidRPr="00AA4A69">
              <w:rPr>
                <w:rFonts w:ascii="Times New Roman" w:eastAsia="Times New Roman" w:hAnsi="Times New Roman" w:cs="Times New Roman"/>
                <w:color w:val="000000"/>
                <w:w w:val="97"/>
                <w:sz w:val="16"/>
                <w:szCs w:val="16"/>
                <w:lang w:val="en-US"/>
              </w:rPr>
              <w:t>5.</w:t>
            </w:r>
            <w:r w:rsidRPr="00225C9E">
              <w:rPr>
                <w:rFonts w:ascii="Times New Roman" w:eastAsia="Times New Roman" w:hAnsi="Times New Roman" w:cs="Times New Roman"/>
                <w:color w:val="000000"/>
                <w:w w:val="97"/>
                <w:sz w:val="16"/>
                <w:szCs w:val="16"/>
                <w:lang w:val="en-US"/>
              </w:rPr>
              <w:t>ru</w:t>
            </w:r>
            <w:r w:rsidRPr="00AA4A69">
              <w:rPr>
                <w:rFonts w:ascii="Times New Roman" w:eastAsia="Times New Roman" w:hAnsi="Times New Roman" w:cs="Times New Roman"/>
                <w:color w:val="000000"/>
                <w:w w:val="97"/>
                <w:sz w:val="16"/>
                <w:szCs w:val="16"/>
                <w:lang w:val="en-US"/>
              </w:rPr>
              <w:t>/</w:t>
            </w:r>
          </w:p>
        </w:tc>
      </w:tr>
      <w:tr w:rsidR="0047353F" w:rsidRPr="00B173CB" w:rsidTr="002760E6">
        <w:trPr>
          <w:trHeight w:hRule="exact" w:val="1279"/>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33" w:lineRule="auto"/>
              <w:jc w:val="center"/>
              <w:rPr>
                <w:rFonts w:ascii="Times New Roman" w:eastAsia="Times New Roman" w:hAnsi="Times New Roman" w:cs="Times New Roman"/>
                <w:color w:val="000000"/>
                <w:w w:val="97"/>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24</w:t>
            </w:r>
            <w:r w:rsidRPr="00AA4A69">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45" w:lineRule="auto"/>
              <w:ind w:left="72" w:right="144"/>
              <w:rPr>
                <w:rFonts w:ascii="Times New Roman" w:eastAsia="Times New Roman" w:hAnsi="Times New Roman" w:cs="Times New Roman"/>
                <w:i/>
                <w:color w:val="000000"/>
                <w:w w:val="97"/>
                <w:sz w:val="16"/>
                <w:szCs w:val="16"/>
              </w:rPr>
            </w:pPr>
            <w:r w:rsidRPr="00AA4A69">
              <w:rPr>
                <w:rFonts w:ascii="Times New Roman" w:eastAsia="Times New Roman" w:hAnsi="Times New Roman" w:cs="Times New Roman"/>
                <w:i/>
                <w:color w:val="000000"/>
                <w:w w:val="97"/>
                <w:sz w:val="16"/>
                <w:szCs w:val="16"/>
              </w:rPr>
              <w:t xml:space="preserve"> Модуль «Плавание».</w:t>
            </w:r>
          </w:p>
          <w:p w:rsidR="00AA4A69" w:rsidRPr="00AA4A69" w:rsidRDefault="00AA4A69" w:rsidP="00AA4A69">
            <w:pPr>
              <w:autoSpaceDE w:val="0"/>
              <w:autoSpaceDN w:val="0"/>
              <w:spacing w:before="76" w:after="0" w:line="245" w:lineRule="auto"/>
              <w:ind w:left="72" w:right="144"/>
              <w:rPr>
                <w:rFonts w:ascii="Times New Roman" w:eastAsia="Times New Roman" w:hAnsi="Times New Roman" w:cs="Times New Roman"/>
                <w:i/>
                <w:color w:val="000000"/>
                <w:w w:val="97"/>
                <w:sz w:val="16"/>
                <w:szCs w:val="16"/>
              </w:rPr>
            </w:pPr>
            <w:r w:rsidRPr="00AA4A69">
              <w:rPr>
                <w:rFonts w:ascii="Times New Roman" w:eastAsia="Times New Roman" w:hAnsi="Times New Roman" w:cs="Times New Roman"/>
                <w:i/>
                <w:color w:val="000000"/>
                <w:w w:val="97"/>
                <w:sz w:val="16"/>
                <w:szCs w:val="16"/>
              </w:rPr>
              <w:t>Физические упражнения и комплексы упражнений, ориентированные на развитие силы, быстроты, выносливости, координации, гибкости и ловкости</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AA4A69" w:rsidRPr="00AA4A69" w:rsidRDefault="00AA4A69" w:rsidP="00AA4A69">
            <w:pPr>
              <w:autoSpaceDE w:val="0"/>
              <w:autoSpaceDN w:val="0"/>
              <w:spacing w:before="76" w:after="0" w:line="233" w:lineRule="auto"/>
              <w:ind w:left="72"/>
              <w:rPr>
                <w:rFonts w:ascii="Times New Roman" w:eastAsia="Times New Roman" w:hAnsi="Times New Roman" w:cs="Times New Roman"/>
                <w:color w:val="000000"/>
                <w:w w:val="97"/>
                <w:sz w:val="16"/>
                <w:szCs w:val="16"/>
                <w:lang w:val="en-US"/>
              </w:rPr>
            </w:pPr>
            <w:r w:rsidRPr="00AA4A69">
              <w:rPr>
                <w:rFonts w:ascii="Times New Roman" w:eastAsia="Times New Roman" w:hAnsi="Times New Roman" w:cs="Times New Roman"/>
                <w:color w:val="000000"/>
                <w:w w:val="97"/>
                <w:sz w:val="16"/>
                <w:szCs w:val="16"/>
                <w:lang w:val="en-US"/>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AA4A69" w:rsidRPr="00722E3B" w:rsidRDefault="00AA4A69" w:rsidP="00AA4A69">
            <w:pPr>
              <w:autoSpaceDE w:val="0"/>
              <w:autoSpaceDN w:val="0"/>
              <w:spacing w:before="76" w:after="0" w:line="233" w:lineRule="auto"/>
              <w:ind w:left="70"/>
              <w:rPr>
                <w:rFonts w:ascii="Times New Roman" w:eastAsia="Times New Roman" w:hAnsi="Times New Roman" w:cs="Times New Roman"/>
                <w:color w:val="000000"/>
                <w:w w:val="97"/>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33" w:lineRule="auto"/>
              <w:ind w:left="72"/>
              <w:rPr>
                <w:rFonts w:ascii="Times New Roman" w:eastAsia="Times New Roman" w:hAnsi="Times New Roman" w:cs="Times New Roman"/>
                <w:color w:val="000000"/>
                <w:w w:val="97"/>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225C9E" w:rsidRDefault="00AA4A69"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r w:rsidRPr="00AA4A69">
              <w:rPr>
                <w:rFonts w:ascii="Times New Roman" w:eastAsia="Times New Roman" w:hAnsi="Times New Roman" w:cs="Times New Roman"/>
                <w:color w:val="000000"/>
                <w:w w:val="97"/>
                <w:sz w:val="16"/>
                <w:szCs w:val="16"/>
              </w:rPr>
              <w:t xml:space="preserve"> знакомятся с рекомендациями учителя </w:t>
            </w:r>
            <w:proofErr w:type="gramStart"/>
            <w:r w:rsidRPr="00AA4A69">
              <w:rPr>
                <w:rFonts w:ascii="Times New Roman" w:eastAsia="Times New Roman" w:hAnsi="Times New Roman" w:cs="Times New Roman"/>
                <w:color w:val="000000"/>
                <w:w w:val="97"/>
                <w:sz w:val="16"/>
                <w:szCs w:val="16"/>
              </w:rPr>
              <w:t>по</w:t>
            </w:r>
            <w:proofErr w:type="gramEnd"/>
            <w:r w:rsidRPr="00AA4A69">
              <w:rPr>
                <w:rFonts w:ascii="Times New Roman" w:eastAsia="Times New Roman" w:hAnsi="Times New Roman" w:cs="Times New Roman"/>
                <w:color w:val="000000"/>
                <w:w w:val="97"/>
                <w:sz w:val="16"/>
                <w:szCs w:val="16"/>
              </w:rPr>
              <w:t xml:space="preserve"> </w:t>
            </w:r>
          </w:p>
          <w:p w:rsidR="00AA4A69" w:rsidRPr="00AA4A69" w:rsidRDefault="00AA4A69" w:rsidP="00AA4A69">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r w:rsidRPr="00AA4A69">
              <w:rPr>
                <w:rFonts w:ascii="Times New Roman" w:eastAsia="Times New Roman" w:hAnsi="Times New Roman" w:cs="Times New Roman"/>
                <w:color w:val="000000"/>
                <w:w w:val="97"/>
                <w:sz w:val="16"/>
                <w:szCs w:val="16"/>
              </w:rPr>
              <w:t xml:space="preserve">использованию подготовительных и подводящих упражнений для освоения  </w:t>
            </w:r>
            <w:proofErr w:type="spellStart"/>
            <w:r w:rsidRPr="00AA4A69">
              <w:rPr>
                <w:rFonts w:ascii="Times New Roman" w:eastAsia="Times New Roman" w:hAnsi="Times New Roman" w:cs="Times New Roman"/>
                <w:color w:val="000000"/>
                <w:w w:val="97"/>
                <w:sz w:val="16"/>
                <w:szCs w:val="16"/>
              </w:rPr>
              <w:t>сп</w:t>
            </w:r>
            <w:proofErr w:type="spellEnd"/>
            <w:r w:rsidRPr="00AA4A69">
              <w:rPr>
                <w:rFonts w:ascii="Times New Roman" w:eastAsia="Times New Roman" w:hAnsi="Times New Roman" w:cs="Times New Roman"/>
                <w:color w:val="000000"/>
                <w:w w:val="97"/>
                <w:sz w:val="16"/>
                <w:szCs w:val="16"/>
              </w:rPr>
              <w:t>. плавания</w:t>
            </w:r>
            <w:r w:rsidRPr="00AA4A69">
              <w:rPr>
                <w:rFonts w:ascii="Times New Roman" w:eastAsia="Times New Roman" w:hAnsi="Times New Roman" w:cs="Times New Roman"/>
                <w:color w:val="000000"/>
                <w:w w:val="97"/>
                <w:sz w:val="16"/>
                <w:szCs w:val="16"/>
              </w:rPr>
              <w:br/>
              <w:t xml:space="preserve"> </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50" w:lineRule="auto"/>
              <w:ind w:left="74"/>
              <w:rPr>
                <w:rFonts w:ascii="Times New Roman" w:eastAsia="Times New Roman" w:hAnsi="Times New Roman" w:cs="Times New Roman"/>
                <w:color w:val="000000"/>
                <w:w w:val="97"/>
                <w:sz w:val="16"/>
                <w:szCs w:val="16"/>
                <w:lang w:val="en-US"/>
              </w:rPr>
            </w:pPr>
            <w:proofErr w:type="spellStart"/>
            <w:r w:rsidRPr="00AA4A69">
              <w:rPr>
                <w:rFonts w:ascii="Times New Roman" w:eastAsia="Times New Roman" w:hAnsi="Times New Roman" w:cs="Times New Roman"/>
                <w:color w:val="000000"/>
                <w:w w:val="97"/>
                <w:sz w:val="16"/>
                <w:szCs w:val="16"/>
                <w:lang w:val="en-US"/>
              </w:rPr>
              <w:t>Практическое</w:t>
            </w:r>
            <w:proofErr w:type="spellEnd"/>
            <w:r w:rsidRPr="00AA4A69">
              <w:rPr>
                <w:rFonts w:ascii="Times New Roman" w:eastAsia="Times New Roman" w:hAnsi="Times New Roman" w:cs="Times New Roman"/>
                <w:color w:val="000000"/>
                <w:w w:val="97"/>
                <w:sz w:val="16"/>
                <w:szCs w:val="16"/>
                <w:lang w:val="en-US"/>
              </w:rPr>
              <w:t xml:space="preserve"> </w:t>
            </w:r>
            <w:proofErr w:type="spellStart"/>
            <w:r w:rsidRPr="00AA4A69">
              <w:rPr>
                <w:rFonts w:ascii="Times New Roman" w:eastAsia="Times New Roman" w:hAnsi="Times New Roman" w:cs="Times New Roman"/>
                <w:color w:val="000000"/>
                <w:w w:val="97"/>
                <w:sz w:val="16"/>
                <w:szCs w:val="16"/>
                <w:lang w:val="en-US"/>
              </w:rPr>
              <w:t>занятие</w:t>
            </w:r>
            <w:proofErr w:type="spellEnd"/>
            <w:r w:rsidRPr="00AA4A69">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45" w:lineRule="auto"/>
              <w:ind w:left="72"/>
              <w:rPr>
                <w:rFonts w:ascii="Times New Roman" w:eastAsia="Times New Roman" w:hAnsi="Times New Roman" w:cs="Times New Roman"/>
                <w:color w:val="000000"/>
                <w:w w:val="97"/>
                <w:sz w:val="16"/>
                <w:szCs w:val="16"/>
                <w:lang w:val="en-US"/>
              </w:rPr>
            </w:pPr>
            <w:r w:rsidRPr="00225C9E">
              <w:rPr>
                <w:rFonts w:ascii="Times New Roman" w:eastAsia="Times New Roman" w:hAnsi="Times New Roman" w:cs="Times New Roman"/>
                <w:color w:val="000000"/>
                <w:w w:val="97"/>
                <w:sz w:val="16"/>
                <w:szCs w:val="16"/>
                <w:lang w:val="en-US"/>
              </w:rPr>
              <w:t>http</w:t>
            </w:r>
            <w:r w:rsidRPr="00AA4A69">
              <w:rPr>
                <w:rFonts w:ascii="Times New Roman" w:eastAsia="Times New Roman" w:hAnsi="Times New Roman" w:cs="Times New Roman"/>
                <w:color w:val="000000"/>
                <w:w w:val="97"/>
                <w:sz w:val="16"/>
                <w:szCs w:val="16"/>
                <w:lang w:val="en-US"/>
              </w:rPr>
              <w:t>://</w:t>
            </w:r>
            <w:r w:rsidRPr="00225C9E">
              <w:rPr>
                <w:rFonts w:ascii="Times New Roman" w:eastAsia="Times New Roman" w:hAnsi="Times New Roman" w:cs="Times New Roman"/>
                <w:color w:val="000000"/>
                <w:w w:val="97"/>
                <w:sz w:val="16"/>
                <w:szCs w:val="16"/>
                <w:lang w:val="en-US"/>
              </w:rPr>
              <w:t>www</w:t>
            </w:r>
            <w:r w:rsidRPr="00AA4A69">
              <w:rPr>
                <w:rFonts w:ascii="Times New Roman" w:eastAsia="Times New Roman" w:hAnsi="Times New Roman" w:cs="Times New Roman"/>
                <w:color w:val="000000"/>
                <w:w w:val="97"/>
                <w:sz w:val="16"/>
                <w:szCs w:val="16"/>
                <w:lang w:val="en-US"/>
              </w:rPr>
              <w:t>.</w:t>
            </w:r>
            <w:r w:rsidRPr="00225C9E">
              <w:rPr>
                <w:rFonts w:ascii="Times New Roman" w:eastAsia="Times New Roman" w:hAnsi="Times New Roman" w:cs="Times New Roman"/>
                <w:color w:val="000000"/>
                <w:w w:val="97"/>
                <w:sz w:val="16"/>
                <w:szCs w:val="16"/>
                <w:lang w:val="en-US"/>
              </w:rPr>
              <w:t>fizkulturavshkole</w:t>
            </w:r>
            <w:r w:rsidRPr="00AA4A69">
              <w:rPr>
                <w:rFonts w:ascii="Times New Roman" w:eastAsia="Times New Roman" w:hAnsi="Times New Roman" w:cs="Times New Roman"/>
                <w:color w:val="000000"/>
                <w:w w:val="97"/>
                <w:sz w:val="16"/>
                <w:szCs w:val="16"/>
                <w:lang w:val="en-US"/>
              </w:rPr>
              <w:t>.</w:t>
            </w:r>
            <w:r w:rsidRPr="00225C9E">
              <w:rPr>
                <w:rFonts w:ascii="Times New Roman" w:eastAsia="Times New Roman" w:hAnsi="Times New Roman" w:cs="Times New Roman"/>
                <w:color w:val="000000"/>
                <w:w w:val="97"/>
                <w:sz w:val="16"/>
                <w:szCs w:val="16"/>
                <w:lang w:val="en-US"/>
              </w:rPr>
              <w:t>ru</w:t>
            </w:r>
            <w:r w:rsidRPr="00AA4A69">
              <w:rPr>
                <w:rFonts w:ascii="Times New Roman" w:eastAsia="Times New Roman" w:hAnsi="Times New Roman" w:cs="Times New Roman"/>
                <w:color w:val="000000"/>
                <w:w w:val="97"/>
                <w:sz w:val="16"/>
                <w:szCs w:val="16"/>
                <w:lang w:val="en-US"/>
              </w:rPr>
              <w:t xml:space="preserve">/ </w:t>
            </w:r>
            <w:r w:rsidRPr="00225C9E">
              <w:rPr>
                <w:rFonts w:ascii="Times New Roman" w:eastAsia="Times New Roman" w:hAnsi="Times New Roman" w:cs="Times New Roman"/>
                <w:color w:val="000000"/>
                <w:w w:val="97"/>
                <w:sz w:val="16"/>
                <w:szCs w:val="16"/>
                <w:lang w:val="en-US"/>
              </w:rPr>
              <w:t>http</w:t>
            </w:r>
            <w:r w:rsidRPr="00AA4A69">
              <w:rPr>
                <w:rFonts w:ascii="Times New Roman" w:eastAsia="Times New Roman" w:hAnsi="Times New Roman" w:cs="Times New Roman"/>
                <w:color w:val="000000"/>
                <w:w w:val="97"/>
                <w:sz w:val="16"/>
                <w:szCs w:val="16"/>
                <w:lang w:val="en-US"/>
              </w:rPr>
              <w:t>://</w:t>
            </w:r>
            <w:r w:rsidRPr="00225C9E">
              <w:rPr>
                <w:rFonts w:ascii="Times New Roman" w:eastAsia="Times New Roman" w:hAnsi="Times New Roman" w:cs="Times New Roman"/>
                <w:color w:val="000000"/>
                <w:w w:val="97"/>
                <w:sz w:val="16"/>
                <w:szCs w:val="16"/>
                <w:lang w:val="en-US"/>
              </w:rPr>
              <w:t>fizkultura</w:t>
            </w:r>
            <w:r w:rsidRPr="00AA4A69">
              <w:rPr>
                <w:rFonts w:ascii="Times New Roman" w:eastAsia="Times New Roman" w:hAnsi="Times New Roman" w:cs="Times New Roman"/>
                <w:color w:val="000000"/>
                <w:w w:val="97"/>
                <w:sz w:val="16"/>
                <w:szCs w:val="16"/>
                <w:lang w:val="en-US"/>
              </w:rPr>
              <w:t>-</w:t>
            </w:r>
            <w:r w:rsidRPr="00225C9E">
              <w:rPr>
                <w:rFonts w:ascii="Times New Roman" w:eastAsia="Times New Roman" w:hAnsi="Times New Roman" w:cs="Times New Roman"/>
                <w:color w:val="000000"/>
                <w:w w:val="97"/>
                <w:sz w:val="16"/>
                <w:szCs w:val="16"/>
                <w:lang w:val="en-US"/>
              </w:rPr>
              <w:t>na</w:t>
            </w:r>
            <w:r w:rsidRPr="00AA4A69">
              <w:rPr>
                <w:rFonts w:ascii="Times New Roman" w:eastAsia="Times New Roman" w:hAnsi="Times New Roman" w:cs="Times New Roman"/>
                <w:color w:val="000000"/>
                <w:w w:val="97"/>
                <w:sz w:val="16"/>
                <w:szCs w:val="16"/>
                <w:lang w:val="en-US"/>
              </w:rPr>
              <w:t>5.</w:t>
            </w:r>
            <w:r w:rsidRPr="00225C9E">
              <w:rPr>
                <w:rFonts w:ascii="Times New Roman" w:eastAsia="Times New Roman" w:hAnsi="Times New Roman" w:cs="Times New Roman"/>
                <w:color w:val="000000"/>
                <w:w w:val="97"/>
                <w:sz w:val="16"/>
                <w:szCs w:val="16"/>
                <w:lang w:val="en-US"/>
              </w:rPr>
              <w:t>ru</w:t>
            </w:r>
            <w:r w:rsidRPr="00AA4A69">
              <w:rPr>
                <w:rFonts w:ascii="Times New Roman" w:eastAsia="Times New Roman" w:hAnsi="Times New Roman" w:cs="Times New Roman"/>
                <w:color w:val="000000"/>
                <w:w w:val="97"/>
                <w:sz w:val="16"/>
                <w:szCs w:val="16"/>
                <w:lang w:val="en-US"/>
              </w:rPr>
              <w:t>/</w:t>
            </w:r>
          </w:p>
        </w:tc>
      </w:tr>
      <w:tr w:rsidR="0047353F" w:rsidRPr="00B173CB" w:rsidTr="002760E6">
        <w:trPr>
          <w:trHeight w:hRule="exact" w:val="73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D8013E">
            <w:pPr>
              <w:autoSpaceDE w:val="0"/>
              <w:autoSpaceDN w:val="0"/>
              <w:spacing w:before="76" w:after="0" w:line="233" w:lineRule="auto"/>
              <w:jc w:val="center"/>
              <w:rPr>
                <w:rFonts w:ascii="Times New Roman" w:eastAsia="Times New Roman" w:hAnsi="Times New Roman" w:cs="Times New Roman"/>
                <w:color w:val="000000"/>
                <w:w w:val="97"/>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25</w:t>
            </w:r>
            <w:r w:rsidRPr="00AA4A69">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45" w:lineRule="auto"/>
              <w:ind w:left="72" w:right="144"/>
              <w:rPr>
                <w:rFonts w:ascii="Times New Roman" w:eastAsia="Times New Roman" w:hAnsi="Times New Roman" w:cs="Times New Roman"/>
                <w:i/>
                <w:color w:val="000000"/>
                <w:w w:val="97"/>
                <w:sz w:val="16"/>
                <w:szCs w:val="16"/>
              </w:rPr>
            </w:pPr>
            <w:r w:rsidRPr="00AA4A69">
              <w:rPr>
                <w:rFonts w:ascii="Times New Roman" w:eastAsia="Times New Roman" w:hAnsi="Times New Roman" w:cs="Times New Roman"/>
                <w:i/>
                <w:color w:val="000000"/>
                <w:w w:val="97"/>
                <w:sz w:val="16"/>
                <w:szCs w:val="16"/>
              </w:rPr>
              <w:t xml:space="preserve"> Модуль «Плавание».</w:t>
            </w:r>
          </w:p>
          <w:p w:rsidR="00AA4A69" w:rsidRPr="00AA4A69" w:rsidRDefault="00AA4A69" w:rsidP="00AA4A69">
            <w:pPr>
              <w:autoSpaceDE w:val="0"/>
              <w:autoSpaceDN w:val="0"/>
              <w:spacing w:before="76" w:after="0" w:line="245" w:lineRule="auto"/>
              <w:ind w:left="72" w:right="144"/>
              <w:rPr>
                <w:rFonts w:ascii="Times New Roman" w:eastAsia="Times New Roman" w:hAnsi="Times New Roman" w:cs="Times New Roman"/>
                <w:i/>
                <w:color w:val="000000"/>
                <w:w w:val="97"/>
                <w:sz w:val="16"/>
                <w:szCs w:val="16"/>
                <w:lang w:val="en-US"/>
              </w:rPr>
            </w:pPr>
            <w:r w:rsidRPr="00AA4A69">
              <w:rPr>
                <w:rFonts w:ascii="Times New Roman" w:eastAsia="Times New Roman" w:hAnsi="Times New Roman" w:cs="Times New Roman"/>
                <w:i/>
                <w:color w:val="000000"/>
                <w:w w:val="97"/>
                <w:sz w:val="16"/>
                <w:szCs w:val="16"/>
              </w:rPr>
              <w:t xml:space="preserve">Развитие выносливости и координационных способностей. </w:t>
            </w:r>
            <w:proofErr w:type="spellStart"/>
            <w:r w:rsidRPr="00AA4A69">
              <w:rPr>
                <w:rFonts w:ascii="Times New Roman" w:eastAsia="Times New Roman" w:hAnsi="Times New Roman" w:cs="Times New Roman"/>
                <w:i/>
                <w:color w:val="000000"/>
                <w:w w:val="97"/>
                <w:sz w:val="16"/>
                <w:szCs w:val="16"/>
                <w:lang w:val="en-US"/>
              </w:rPr>
              <w:t>Игры</w:t>
            </w:r>
            <w:proofErr w:type="spellEnd"/>
            <w:r w:rsidRPr="00AA4A69">
              <w:rPr>
                <w:rFonts w:ascii="Times New Roman" w:eastAsia="Times New Roman" w:hAnsi="Times New Roman" w:cs="Times New Roman"/>
                <w:i/>
                <w:color w:val="000000"/>
                <w:w w:val="97"/>
                <w:sz w:val="16"/>
                <w:szCs w:val="16"/>
                <w:lang w:val="en-US"/>
              </w:rPr>
              <w:t xml:space="preserve"> </w:t>
            </w:r>
            <w:proofErr w:type="spellStart"/>
            <w:r w:rsidRPr="00AA4A69">
              <w:rPr>
                <w:rFonts w:ascii="Times New Roman" w:eastAsia="Times New Roman" w:hAnsi="Times New Roman" w:cs="Times New Roman"/>
                <w:i/>
                <w:color w:val="000000"/>
                <w:w w:val="97"/>
                <w:sz w:val="16"/>
                <w:szCs w:val="16"/>
                <w:lang w:val="en-US"/>
              </w:rPr>
              <w:t>на</w:t>
            </w:r>
            <w:proofErr w:type="spellEnd"/>
            <w:r w:rsidRPr="00AA4A69">
              <w:rPr>
                <w:rFonts w:ascii="Times New Roman" w:eastAsia="Times New Roman" w:hAnsi="Times New Roman" w:cs="Times New Roman"/>
                <w:i/>
                <w:color w:val="000000"/>
                <w:w w:val="97"/>
                <w:sz w:val="16"/>
                <w:szCs w:val="16"/>
                <w:lang w:val="en-US"/>
              </w:rPr>
              <w:t xml:space="preserve"> </w:t>
            </w:r>
            <w:proofErr w:type="spellStart"/>
            <w:r w:rsidRPr="00AA4A69">
              <w:rPr>
                <w:rFonts w:ascii="Times New Roman" w:eastAsia="Times New Roman" w:hAnsi="Times New Roman" w:cs="Times New Roman"/>
                <w:i/>
                <w:color w:val="000000"/>
                <w:w w:val="97"/>
                <w:sz w:val="16"/>
                <w:szCs w:val="16"/>
                <w:lang w:val="en-US"/>
              </w:rPr>
              <w:t>воде</w:t>
            </w:r>
            <w:proofErr w:type="spellEnd"/>
            <w:r w:rsidRPr="00AA4A69">
              <w:rPr>
                <w:rFonts w:ascii="Times New Roman" w:eastAsia="Times New Roman" w:hAnsi="Times New Roman" w:cs="Times New Roman"/>
                <w:i/>
                <w:color w:val="000000"/>
                <w:w w:val="97"/>
                <w:sz w:val="16"/>
                <w:szCs w:val="16"/>
                <w:lang w:val="en-US"/>
              </w:rPr>
              <w:t>.</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AA4A69" w:rsidRPr="00AA4A69" w:rsidRDefault="00AA4A69" w:rsidP="00D8013E">
            <w:pPr>
              <w:autoSpaceDE w:val="0"/>
              <w:autoSpaceDN w:val="0"/>
              <w:spacing w:before="76" w:after="0" w:line="233" w:lineRule="auto"/>
              <w:ind w:left="72"/>
              <w:rPr>
                <w:rFonts w:ascii="Times New Roman" w:eastAsia="Times New Roman" w:hAnsi="Times New Roman" w:cs="Times New Roman"/>
                <w:color w:val="000000"/>
                <w:w w:val="97"/>
                <w:sz w:val="16"/>
                <w:szCs w:val="16"/>
                <w:lang w:val="en-US"/>
              </w:rPr>
            </w:pPr>
            <w:r w:rsidRPr="00AA4A69">
              <w:rPr>
                <w:rFonts w:ascii="Times New Roman" w:eastAsia="Times New Roman" w:hAnsi="Times New Roman" w:cs="Times New Roman"/>
                <w:color w:val="000000"/>
                <w:w w:val="97"/>
                <w:sz w:val="16"/>
                <w:szCs w:val="16"/>
                <w:lang w:val="en-US"/>
              </w:rPr>
              <w:t>3</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AA4A69" w:rsidRPr="00722E3B" w:rsidRDefault="00AA4A69" w:rsidP="00D8013E">
            <w:pPr>
              <w:autoSpaceDE w:val="0"/>
              <w:autoSpaceDN w:val="0"/>
              <w:spacing w:before="76" w:after="0" w:line="233" w:lineRule="auto"/>
              <w:ind w:left="70"/>
              <w:rPr>
                <w:rFonts w:ascii="Times New Roman" w:eastAsia="Times New Roman" w:hAnsi="Times New Roman" w:cs="Times New Roman"/>
                <w:color w:val="000000"/>
                <w:w w:val="97"/>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722E3B" w:rsidRDefault="00AA4A69" w:rsidP="00D8013E">
            <w:pPr>
              <w:autoSpaceDE w:val="0"/>
              <w:autoSpaceDN w:val="0"/>
              <w:spacing w:before="76" w:after="0" w:line="233" w:lineRule="auto"/>
              <w:ind w:left="72"/>
              <w:rPr>
                <w:rFonts w:ascii="Times New Roman" w:eastAsia="Times New Roman" w:hAnsi="Times New Roman" w:cs="Times New Roman"/>
                <w:color w:val="000000"/>
                <w:w w:val="97"/>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225C9E" w:rsidRDefault="00AA4A69"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r w:rsidRPr="00AA4A69">
              <w:rPr>
                <w:rFonts w:ascii="Times New Roman" w:eastAsia="Times New Roman" w:hAnsi="Times New Roman" w:cs="Times New Roman"/>
                <w:color w:val="000000"/>
                <w:w w:val="97"/>
                <w:sz w:val="16"/>
                <w:szCs w:val="16"/>
              </w:rPr>
              <w:t>рассматривают, обсуждают и анализируют образец техники  плавания</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50" w:lineRule="auto"/>
              <w:ind w:left="74"/>
              <w:rPr>
                <w:rFonts w:ascii="Times New Roman" w:eastAsia="Times New Roman" w:hAnsi="Times New Roman" w:cs="Times New Roman"/>
                <w:color w:val="000000"/>
                <w:w w:val="97"/>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D8013E">
            <w:pPr>
              <w:autoSpaceDE w:val="0"/>
              <w:autoSpaceDN w:val="0"/>
              <w:spacing w:before="76" w:after="0" w:line="245" w:lineRule="auto"/>
              <w:ind w:left="72"/>
              <w:rPr>
                <w:rFonts w:ascii="Times New Roman" w:eastAsia="Times New Roman" w:hAnsi="Times New Roman" w:cs="Times New Roman"/>
                <w:color w:val="000000"/>
                <w:w w:val="97"/>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27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33" w:lineRule="auto"/>
              <w:jc w:val="center"/>
              <w:rPr>
                <w:rFonts w:ascii="Times New Roman" w:eastAsia="Times New Roman" w:hAnsi="Times New Roman" w:cs="Times New Roman"/>
                <w:color w:val="000000"/>
                <w:w w:val="97"/>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26</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45" w:lineRule="auto"/>
              <w:ind w:left="72" w:right="144"/>
              <w:rPr>
                <w:rFonts w:ascii="Times New Roman" w:eastAsia="Times New Roman" w:hAnsi="Times New Roman" w:cs="Times New Roman"/>
                <w:i/>
                <w:color w:val="000000"/>
                <w:w w:val="97"/>
                <w:sz w:val="16"/>
                <w:szCs w:val="16"/>
              </w:rPr>
            </w:pPr>
            <w:r w:rsidRPr="00AA4A69">
              <w:rPr>
                <w:rFonts w:ascii="Times New Roman" w:eastAsia="Times New Roman" w:hAnsi="Times New Roman" w:cs="Times New Roman"/>
                <w:i/>
                <w:color w:val="000000"/>
                <w:w w:val="97"/>
                <w:sz w:val="16"/>
                <w:szCs w:val="16"/>
              </w:rPr>
              <w:t xml:space="preserve"> Модуль «Плавание».</w:t>
            </w:r>
          </w:p>
          <w:p w:rsidR="00AA4A69" w:rsidRPr="00AA4A69" w:rsidRDefault="00AA4A69" w:rsidP="00AA4A69">
            <w:pPr>
              <w:autoSpaceDE w:val="0"/>
              <w:autoSpaceDN w:val="0"/>
              <w:spacing w:before="76" w:after="0" w:line="245" w:lineRule="auto"/>
              <w:ind w:left="72" w:right="144"/>
              <w:rPr>
                <w:rFonts w:ascii="Times New Roman" w:eastAsia="Times New Roman" w:hAnsi="Times New Roman" w:cs="Times New Roman"/>
                <w:i/>
                <w:color w:val="000000"/>
                <w:w w:val="97"/>
                <w:sz w:val="16"/>
                <w:szCs w:val="16"/>
              </w:rPr>
            </w:pPr>
            <w:r w:rsidRPr="00AA4A69">
              <w:rPr>
                <w:rFonts w:ascii="Times New Roman" w:eastAsia="Times New Roman" w:hAnsi="Times New Roman" w:cs="Times New Roman"/>
                <w:i/>
                <w:color w:val="000000"/>
                <w:w w:val="97"/>
                <w:sz w:val="16"/>
                <w:szCs w:val="16"/>
              </w:rPr>
              <w:t>Освоение техники плавания (кроль на груди, спине, брасс)</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AA4A69" w:rsidRPr="00AA4A69" w:rsidRDefault="00AA4A69" w:rsidP="00AA4A69">
            <w:pPr>
              <w:autoSpaceDE w:val="0"/>
              <w:autoSpaceDN w:val="0"/>
              <w:spacing w:before="76" w:after="0" w:line="233" w:lineRule="auto"/>
              <w:ind w:left="72"/>
              <w:rPr>
                <w:rFonts w:ascii="Times New Roman" w:eastAsia="Times New Roman" w:hAnsi="Times New Roman" w:cs="Times New Roman"/>
                <w:color w:val="000000"/>
                <w:w w:val="97"/>
                <w:sz w:val="16"/>
                <w:szCs w:val="16"/>
                <w:lang w:val="en-US"/>
              </w:rPr>
            </w:pPr>
            <w:r w:rsidRPr="00AA4A69">
              <w:rPr>
                <w:rFonts w:ascii="Times New Roman" w:eastAsia="Times New Roman" w:hAnsi="Times New Roman" w:cs="Times New Roman"/>
                <w:color w:val="000000"/>
                <w:w w:val="97"/>
                <w:sz w:val="16"/>
                <w:szCs w:val="16"/>
                <w:lang w:val="en-US"/>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AA4A69" w:rsidRPr="00722E3B" w:rsidRDefault="00AA4A69" w:rsidP="00AA4A69">
            <w:pPr>
              <w:autoSpaceDE w:val="0"/>
              <w:autoSpaceDN w:val="0"/>
              <w:spacing w:before="76" w:after="0" w:line="233" w:lineRule="auto"/>
              <w:ind w:left="70"/>
              <w:rPr>
                <w:rFonts w:ascii="Times New Roman" w:eastAsia="Times New Roman" w:hAnsi="Times New Roman" w:cs="Times New Roman"/>
                <w:color w:val="000000"/>
                <w:w w:val="97"/>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722E3B" w:rsidRDefault="00AA4A69" w:rsidP="00AA4A69">
            <w:pPr>
              <w:autoSpaceDE w:val="0"/>
              <w:autoSpaceDN w:val="0"/>
              <w:spacing w:before="76" w:after="0" w:line="233" w:lineRule="auto"/>
              <w:ind w:left="72"/>
              <w:rPr>
                <w:rFonts w:ascii="Times New Roman" w:eastAsia="Times New Roman" w:hAnsi="Times New Roman" w:cs="Times New Roman"/>
                <w:color w:val="000000"/>
                <w:w w:val="97"/>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225C9E" w:rsidRDefault="00AA4A69"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50" w:lineRule="auto"/>
              <w:ind w:left="72" w:right="144"/>
              <w:rPr>
                <w:rFonts w:ascii="Times New Roman" w:eastAsia="Times New Roman" w:hAnsi="Times New Roman" w:cs="Times New Roman"/>
                <w:color w:val="000000"/>
                <w:w w:val="97"/>
                <w:sz w:val="16"/>
                <w:szCs w:val="16"/>
              </w:rPr>
            </w:pPr>
            <w:r w:rsidRPr="00AA4A69">
              <w:rPr>
                <w:rFonts w:ascii="Times New Roman" w:eastAsia="Times New Roman" w:hAnsi="Times New Roman" w:cs="Times New Roman"/>
                <w:color w:val="000000"/>
                <w:w w:val="97"/>
                <w:sz w:val="16"/>
                <w:szCs w:val="16"/>
              </w:rPr>
              <w:t xml:space="preserve"> рассматривают, обсуждают и анализируют образец техники  плавания, выделяют фазы движения и технические особенности их выполнения</w:t>
            </w:r>
            <w:proofErr w:type="gramStart"/>
            <w:r w:rsidRPr="00AA4A69">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50" w:lineRule="auto"/>
              <w:ind w:left="74"/>
              <w:rPr>
                <w:rFonts w:ascii="Times New Roman" w:eastAsia="Times New Roman" w:hAnsi="Times New Roman" w:cs="Times New Roman"/>
                <w:color w:val="000000"/>
                <w:w w:val="97"/>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AA4A69" w:rsidRPr="00AA4A69" w:rsidRDefault="00AA4A69" w:rsidP="00AA4A69">
            <w:pPr>
              <w:autoSpaceDE w:val="0"/>
              <w:autoSpaceDN w:val="0"/>
              <w:spacing w:before="76" w:after="0" w:line="245" w:lineRule="auto"/>
              <w:ind w:left="72"/>
              <w:rPr>
                <w:rFonts w:ascii="Times New Roman" w:eastAsia="Times New Roman" w:hAnsi="Times New Roman" w:cs="Times New Roman"/>
                <w:color w:val="000000"/>
                <w:w w:val="97"/>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41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FB04FE">
            <w:pPr>
              <w:autoSpaceDE w:val="0"/>
              <w:autoSpaceDN w:val="0"/>
              <w:spacing w:before="78" w:after="0" w:line="230"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27</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8" w:after="0" w:line="245" w:lineRule="auto"/>
              <w:ind w:left="72" w:right="288"/>
              <w:rPr>
                <w:rFonts w:ascii="Cambria" w:eastAsia="MS Mincho" w:hAnsi="Cambria" w:cs="Times New Roman"/>
                <w:sz w:val="16"/>
                <w:szCs w:val="16"/>
              </w:rPr>
            </w:pPr>
            <w:r w:rsidRPr="00984353">
              <w:rPr>
                <w:rFonts w:ascii="Times New Roman" w:eastAsia="Times New Roman" w:hAnsi="Times New Roman" w:cs="Times New Roman"/>
                <w:i/>
                <w:color w:val="000000"/>
                <w:w w:val="97"/>
                <w:sz w:val="16"/>
                <w:szCs w:val="16"/>
              </w:rPr>
              <w:t xml:space="preserve">Модуль «Спортивные игры. Волейбол». </w:t>
            </w:r>
            <w:r w:rsidRPr="00984353">
              <w:rPr>
                <w:rFonts w:ascii="Times New Roman" w:eastAsia="Times New Roman" w:hAnsi="Times New Roman" w:cs="Times New Roman"/>
                <w:b/>
                <w:color w:val="000000"/>
                <w:w w:val="97"/>
                <w:sz w:val="16"/>
                <w:szCs w:val="16"/>
              </w:rPr>
              <w:t>Прямая нижняя подача мяча в волейболе</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FB04FE" w:rsidRPr="00984353" w:rsidRDefault="00FB04FE" w:rsidP="00D8013E">
            <w:pPr>
              <w:autoSpaceDE w:val="0"/>
              <w:autoSpaceDN w:val="0"/>
              <w:spacing w:before="78" w:after="0" w:line="230"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8" w:after="0" w:line="247" w:lineRule="auto"/>
              <w:ind w:left="72" w:right="288"/>
              <w:rPr>
                <w:rFonts w:ascii="Cambria" w:eastAsia="MS Mincho" w:hAnsi="Cambria" w:cs="Times New Roman"/>
                <w:sz w:val="16"/>
                <w:szCs w:val="16"/>
              </w:rPr>
            </w:pPr>
            <w:r w:rsidRPr="00984353">
              <w:rPr>
                <w:rFonts w:ascii="Times New Roman" w:eastAsia="Times New Roman" w:hAnsi="Times New Roman" w:cs="Times New Roman"/>
                <w:color w:val="000000"/>
                <w:w w:val="97"/>
                <w:sz w:val="16"/>
                <w:szCs w:val="16"/>
              </w:rPr>
              <w:t>рассматривают, обсуждают и анализируют образец техники прямой нижней подачи, определяют фазы движения и особенности их выполнения</w:t>
            </w:r>
            <w:proofErr w:type="gramStart"/>
            <w:r w:rsidRPr="00984353">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8" w:after="0" w:line="245" w:lineRule="auto"/>
              <w:ind w:left="74"/>
              <w:rPr>
                <w:rFonts w:ascii="Cambria" w:eastAsia="MS Mincho" w:hAnsi="Cambria" w:cs="Times New Roman"/>
                <w:sz w:val="16"/>
                <w:szCs w:val="16"/>
                <w:lang w:val="en-US"/>
              </w:rPr>
            </w:pPr>
            <w:proofErr w:type="spellStart"/>
            <w:r w:rsidRPr="00984353">
              <w:rPr>
                <w:rFonts w:ascii="Times New Roman" w:eastAsia="Times New Roman" w:hAnsi="Times New Roman" w:cs="Times New Roman"/>
                <w:color w:val="000000"/>
                <w:w w:val="97"/>
                <w:sz w:val="16"/>
                <w:szCs w:val="16"/>
                <w:lang w:val="en-US"/>
              </w:rPr>
              <w:t>Практическое</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занятие</w:t>
            </w:r>
            <w:proofErr w:type="spellEnd"/>
            <w:r w:rsidRPr="00984353">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8" w:after="0" w:line="245"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426"/>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4" w:after="0" w:line="230"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28</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4" w:after="0" w:line="250" w:lineRule="auto"/>
              <w:ind w:left="72" w:right="432"/>
              <w:rPr>
                <w:rFonts w:ascii="Cambria" w:eastAsia="MS Mincho" w:hAnsi="Cambria" w:cs="Times New Roman"/>
                <w:sz w:val="16"/>
                <w:szCs w:val="16"/>
              </w:rPr>
            </w:pPr>
            <w:r w:rsidRPr="00984353">
              <w:rPr>
                <w:rFonts w:ascii="Times New Roman" w:eastAsia="Times New Roman" w:hAnsi="Times New Roman" w:cs="Times New Roman"/>
                <w:i/>
                <w:color w:val="000000"/>
                <w:w w:val="97"/>
                <w:sz w:val="16"/>
                <w:szCs w:val="16"/>
              </w:rPr>
              <w:t xml:space="preserve">Модуль «Спортивные игры. Волейбол». </w:t>
            </w:r>
            <w:r w:rsidRPr="00984353">
              <w:rPr>
                <w:rFonts w:ascii="Times New Roman" w:eastAsia="Times New Roman" w:hAnsi="Times New Roman" w:cs="Times New Roman"/>
                <w:b/>
                <w:color w:val="000000"/>
                <w:w w:val="97"/>
                <w:sz w:val="16"/>
                <w:szCs w:val="16"/>
              </w:rPr>
              <w:t xml:space="preserve">Знакомство с рекомендациями учителя по использованию </w:t>
            </w:r>
            <w:r w:rsidRPr="00984353">
              <w:rPr>
                <w:rFonts w:ascii="Cambria" w:eastAsia="MS Mincho" w:hAnsi="Cambria" w:cs="Times New Roman"/>
                <w:sz w:val="16"/>
                <w:szCs w:val="16"/>
              </w:rPr>
              <w:br/>
            </w:r>
            <w:r w:rsidRPr="00984353">
              <w:rPr>
                <w:rFonts w:ascii="Times New Roman" w:eastAsia="Times New Roman" w:hAnsi="Times New Roman" w:cs="Times New Roman"/>
                <w:b/>
                <w:color w:val="000000"/>
                <w:w w:val="97"/>
                <w:sz w:val="16"/>
                <w:szCs w:val="16"/>
              </w:rPr>
              <w:t>подготовительных и подводящих упражнений для освоения технических действий игры волейбол</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FB04FE" w:rsidRPr="00984353" w:rsidRDefault="00FB04FE" w:rsidP="00D8013E">
            <w:pPr>
              <w:autoSpaceDE w:val="0"/>
              <w:autoSpaceDN w:val="0"/>
              <w:spacing w:before="74" w:after="0" w:line="230"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4"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4"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4" w:after="0" w:line="250" w:lineRule="auto"/>
              <w:ind w:left="72" w:right="144"/>
              <w:rPr>
                <w:rFonts w:ascii="Cambria" w:eastAsia="MS Mincho" w:hAnsi="Cambria" w:cs="Times New Roman"/>
                <w:sz w:val="16"/>
                <w:szCs w:val="16"/>
              </w:rPr>
            </w:pPr>
            <w:r w:rsidRPr="00984353">
              <w:rPr>
                <w:rFonts w:ascii="Times New Roman" w:eastAsia="Times New Roman" w:hAnsi="Times New Roman" w:cs="Times New Roman"/>
                <w:color w:val="000000"/>
                <w:w w:val="97"/>
                <w:sz w:val="16"/>
                <w:szCs w:val="16"/>
              </w:rPr>
              <w:t xml:space="preserve">знакомятся с рекомендациями учителя по </w:t>
            </w:r>
            <w:r w:rsidRPr="00984353">
              <w:rPr>
                <w:rFonts w:ascii="Cambria" w:eastAsia="MS Mincho" w:hAnsi="Cambria" w:cs="Times New Roman"/>
                <w:sz w:val="16"/>
                <w:szCs w:val="16"/>
              </w:rPr>
              <w:br/>
            </w:r>
            <w:r w:rsidRPr="00984353">
              <w:rPr>
                <w:rFonts w:ascii="Times New Roman" w:eastAsia="Times New Roman" w:hAnsi="Times New Roman" w:cs="Times New Roman"/>
                <w:color w:val="000000"/>
                <w:w w:val="97"/>
                <w:sz w:val="16"/>
                <w:szCs w:val="16"/>
              </w:rPr>
              <w:t>использованию подготовительных и подводящих упражнений для освоения технических действий игры волейбол;</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4" w:after="0" w:line="230" w:lineRule="auto"/>
              <w:ind w:left="74"/>
              <w:rPr>
                <w:rFonts w:ascii="Cambria" w:eastAsia="MS Mincho" w:hAnsi="Cambria" w:cs="Times New Roman"/>
                <w:sz w:val="16"/>
                <w:szCs w:val="16"/>
                <w:lang w:val="en-US"/>
              </w:rPr>
            </w:pPr>
            <w:proofErr w:type="spellStart"/>
            <w:r w:rsidRPr="00984353">
              <w:rPr>
                <w:rFonts w:ascii="Times New Roman" w:eastAsia="Times New Roman" w:hAnsi="Times New Roman" w:cs="Times New Roman"/>
                <w:color w:val="000000"/>
                <w:w w:val="97"/>
                <w:sz w:val="16"/>
                <w:szCs w:val="16"/>
                <w:lang w:val="en-US"/>
              </w:rPr>
              <w:t>Беседа</w:t>
            </w:r>
            <w:proofErr w:type="spellEnd"/>
            <w:r w:rsidRPr="00984353">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4" w:after="0" w:line="245"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261"/>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6" w:after="0" w:line="233"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lastRenderedPageBreak/>
              <w:t>3.</w:t>
            </w:r>
            <w:r>
              <w:rPr>
                <w:rFonts w:ascii="Times New Roman" w:eastAsia="Times New Roman" w:hAnsi="Times New Roman" w:cs="Times New Roman"/>
                <w:color w:val="000000"/>
                <w:w w:val="97"/>
                <w:sz w:val="16"/>
                <w:szCs w:val="16"/>
              </w:rPr>
              <w:t>29</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6" w:after="0" w:line="245" w:lineRule="auto"/>
              <w:ind w:left="72" w:right="144"/>
              <w:rPr>
                <w:rFonts w:ascii="Cambria" w:eastAsia="MS Mincho" w:hAnsi="Cambria" w:cs="Times New Roman"/>
                <w:sz w:val="16"/>
                <w:szCs w:val="16"/>
              </w:rPr>
            </w:pPr>
            <w:r w:rsidRPr="00984353">
              <w:rPr>
                <w:rFonts w:ascii="Times New Roman" w:eastAsia="Times New Roman" w:hAnsi="Times New Roman" w:cs="Times New Roman"/>
                <w:i/>
                <w:color w:val="000000"/>
                <w:w w:val="97"/>
                <w:sz w:val="16"/>
                <w:szCs w:val="16"/>
              </w:rPr>
              <w:t xml:space="preserve">Модуль «Спортивные игры. Волейбол». </w:t>
            </w:r>
            <w:r w:rsidRPr="00984353">
              <w:rPr>
                <w:rFonts w:ascii="Times New Roman" w:eastAsia="Times New Roman" w:hAnsi="Times New Roman" w:cs="Times New Roman"/>
                <w:b/>
                <w:color w:val="000000"/>
                <w:w w:val="97"/>
                <w:sz w:val="16"/>
                <w:szCs w:val="16"/>
              </w:rPr>
              <w:t>Приём и передача волейбольного мяча двумя руками снизу</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FB04FE" w:rsidRPr="00984353" w:rsidRDefault="00FB04FE" w:rsidP="00D8013E">
            <w:pPr>
              <w:autoSpaceDE w:val="0"/>
              <w:autoSpaceDN w:val="0"/>
              <w:spacing w:before="76" w:after="0" w:line="233"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6" w:after="0" w:line="233"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6" w:after="0" w:line="233"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6" w:after="0" w:line="250" w:lineRule="auto"/>
              <w:ind w:left="72" w:right="288"/>
              <w:rPr>
                <w:rFonts w:ascii="Cambria" w:eastAsia="MS Mincho" w:hAnsi="Cambria" w:cs="Times New Roman"/>
                <w:sz w:val="16"/>
                <w:szCs w:val="16"/>
              </w:rPr>
            </w:pPr>
            <w:r w:rsidRPr="00984353">
              <w:rPr>
                <w:rFonts w:ascii="Times New Roman" w:eastAsia="Times New Roman" w:hAnsi="Times New Roman" w:cs="Times New Roman"/>
                <w:color w:val="000000"/>
                <w:w w:val="97"/>
                <w:sz w:val="16"/>
                <w:szCs w:val="16"/>
              </w:rPr>
              <w:t>закрепляют и совершенствуют технику приёма и передачи волейбольного мяча двумя руками снизу с места (обучение в парах</w:t>
            </w:r>
            <w:proofErr w:type="gramStart"/>
            <w:r w:rsidRPr="00984353">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6" w:after="0" w:line="245" w:lineRule="auto"/>
              <w:ind w:left="74"/>
              <w:rPr>
                <w:rFonts w:ascii="Cambria" w:eastAsia="MS Mincho" w:hAnsi="Cambria" w:cs="Times New Roman"/>
                <w:sz w:val="16"/>
                <w:szCs w:val="16"/>
                <w:lang w:val="en-US"/>
              </w:rPr>
            </w:pPr>
            <w:proofErr w:type="spellStart"/>
            <w:r w:rsidRPr="00984353">
              <w:rPr>
                <w:rFonts w:ascii="Times New Roman" w:eastAsia="Times New Roman" w:hAnsi="Times New Roman" w:cs="Times New Roman"/>
                <w:color w:val="000000"/>
                <w:w w:val="97"/>
                <w:sz w:val="16"/>
                <w:szCs w:val="16"/>
                <w:lang w:val="en-US"/>
              </w:rPr>
              <w:t>Практическое</w:t>
            </w:r>
            <w:proofErr w:type="spellEnd"/>
            <w:r w:rsidRPr="00984353">
              <w:rPr>
                <w:rFonts w:ascii="Times New Roman" w:eastAsia="Times New Roman" w:hAnsi="Times New Roman" w:cs="Times New Roman"/>
                <w:color w:val="000000"/>
                <w:w w:val="97"/>
                <w:sz w:val="16"/>
                <w:szCs w:val="16"/>
                <w:lang w:val="en-US"/>
              </w:rPr>
              <w:t xml:space="preserve"> </w:t>
            </w:r>
            <w:proofErr w:type="spellStart"/>
            <w:r w:rsidRPr="00984353">
              <w:rPr>
                <w:rFonts w:ascii="Times New Roman" w:eastAsia="Times New Roman" w:hAnsi="Times New Roman" w:cs="Times New Roman"/>
                <w:color w:val="000000"/>
                <w:w w:val="97"/>
                <w:sz w:val="16"/>
                <w:szCs w:val="16"/>
                <w:lang w:val="en-US"/>
              </w:rPr>
              <w:t>занятие</w:t>
            </w:r>
            <w:proofErr w:type="spellEnd"/>
            <w:r w:rsidRPr="00984353">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984353" w:rsidRDefault="00FB04FE" w:rsidP="00D8013E">
            <w:pPr>
              <w:autoSpaceDE w:val="0"/>
              <w:autoSpaceDN w:val="0"/>
              <w:spacing w:before="76" w:after="0" w:line="245" w:lineRule="auto"/>
              <w:ind w:left="72"/>
              <w:rPr>
                <w:rFonts w:ascii="Cambria" w:eastAsia="MS Mincho" w:hAnsi="Cambria" w:cs="Times New Roman"/>
                <w:sz w:val="16"/>
                <w:szCs w:val="16"/>
                <w:lang w:val="en-US"/>
              </w:rPr>
            </w:pPr>
            <w:r w:rsidRPr="00984353">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29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30"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3.3</w:t>
            </w:r>
            <w:r>
              <w:rPr>
                <w:rFonts w:ascii="Times New Roman" w:eastAsia="Times New Roman" w:hAnsi="Times New Roman" w:cs="Times New Roman"/>
                <w:color w:val="000000"/>
                <w:w w:val="97"/>
                <w:sz w:val="16"/>
                <w:szCs w:val="16"/>
              </w:rPr>
              <w:t>0</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«Спортивные игры. Волейбол». </w:t>
            </w:r>
            <w:r w:rsidRPr="00225C9E">
              <w:rPr>
                <w:rFonts w:ascii="Times New Roman" w:eastAsia="Times New Roman" w:hAnsi="Times New Roman" w:cs="Times New Roman"/>
                <w:b/>
                <w:color w:val="000000"/>
                <w:w w:val="97"/>
                <w:sz w:val="16"/>
                <w:szCs w:val="16"/>
              </w:rPr>
              <w:t>Приём и передача волейбольного мяча двумя руками сверху</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FB04FE" w:rsidRPr="00225C9E" w:rsidRDefault="00FB04FE" w:rsidP="00D8013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приёма и передачи волейбольного мяча двумя руками сверху с места (обучение в парах</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bl>
    <w:p w:rsidR="00225C9E" w:rsidRPr="00225C9E" w:rsidRDefault="00225C9E" w:rsidP="00225C9E">
      <w:pPr>
        <w:autoSpaceDE w:val="0"/>
        <w:autoSpaceDN w:val="0"/>
        <w:spacing w:after="0" w:line="14" w:lineRule="exact"/>
        <w:rPr>
          <w:rFonts w:ascii="Cambria" w:eastAsia="MS Mincho" w:hAnsi="Cambria" w:cs="Times New Roman"/>
          <w:sz w:val="16"/>
          <w:szCs w:val="16"/>
          <w:lang w:val="en-US"/>
        </w:rPr>
      </w:pPr>
    </w:p>
    <w:tbl>
      <w:tblPr>
        <w:tblW w:w="11057" w:type="dxa"/>
        <w:tblInd w:w="5" w:type="dxa"/>
        <w:tblLayout w:type="fixed"/>
        <w:tblLook w:val="04A0"/>
      </w:tblPr>
      <w:tblGrid>
        <w:gridCol w:w="426"/>
        <w:gridCol w:w="2976"/>
        <w:gridCol w:w="567"/>
        <w:gridCol w:w="567"/>
        <w:gridCol w:w="709"/>
        <w:gridCol w:w="992"/>
        <w:gridCol w:w="2127"/>
        <w:gridCol w:w="1134"/>
        <w:gridCol w:w="1559"/>
      </w:tblGrid>
      <w:tr w:rsidR="0047353F" w:rsidRPr="00B173CB" w:rsidTr="002760E6">
        <w:trPr>
          <w:trHeight w:hRule="exact" w:val="1257"/>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FB04FE" w:rsidP="00225C9E">
            <w:pPr>
              <w:autoSpaceDE w:val="0"/>
              <w:autoSpaceDN w:val="0"/>
              <w:spacing w:before="78" w:after="0" w:line="230"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31</w:t>
            </w:r>
            <w:r w:rsidR="00225C9E"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 xml:space="preserve">Знакомство с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рекомендациями по технике безопасности во время выполнения беговых упражнений на самостоятельных занятиях лёгкой атлетикой</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7"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знакомятся с рекомендациями по технике безопасности во время выполнения беговых упражнений на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самостоятельных занятиях лёгкой атлетикой;</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849"/>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FB04FE">
            <w:pPr>
              <w:autoSpaceDE w:val="0"/>
              <w:autoSpaceDN w:val="0"/>
              <w:spacing w:before="78" w:after="0" w:line="230"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32</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Бег с равномерной скоростью на длинные дистанции</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FB04FE" w:rsidRPr="001A56FD" w:rsidRDefault="001A56FD" w:rsidP="00D8013E">
            <w:pPr>
              <w:autoSpaceDE w:val="0"/>
              <w:autoSpaceDN w:val="0"/>
              <w:spacing w:before="78" w:after="0" w:line="230" w:lineRule="auto"/>
              <w:ind w:left="72"/>
              <w:rPr>
                <w:rFonts w:ascii="Cambria" w:eastAsia="MS Mincho" w:hAnsi="Cambria" w:cs="Times New Roman"/>
                <w:sz w:val="16"/>
                <w:szCs w:val="16"/>
              </w:rPr>
            </w:pPr>
            <w:r>
              <w:rPr>
                <w:rFonts w:ascii="Times New Roman" w:eastAsia="Times New Roman" w:hAnsi="Times New Roman" w:cs="Times New Roman"/>
                <w:color w:val="000000"/>
                <w:w w:val="97"/>
                <w:sz w:val="16"/>
                <w:szCs w:val="16"/>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45" w:lineRule="auto"/>
              <w:ind w:left="72" w:right="43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высокого старта</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Контрольная</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работа</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D8013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833"/>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30"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33</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45" w:lineRule="auto"/>
              <w:ind w:left="72" w:right="720"/>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Бег с максимальной скоростью на короткие дистанции</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FB04FE" w:rsidRPr="00225C9E" w:rsidRDefault="00FB04F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45"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разучивают бег с максимальной скоростью с высокого старта по учебной дистанции в 60 м.;</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84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33"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34</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45" w:lineRule="auto"/>
              <w:ind w:left="72" w:right="288"/>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Прыжок в длину с разбега способом «согнув ноги</w:t>
            </w:r>
            <w:r w:rsidRPr="00225C9E">
              <w:rPr>
                <w:rFonts w:ascii="Times New Roman" w:eastAsia="Times New Roman" w:hAnsi="Times New Roman" w:cs="Times New Roman"/>
                <w:b/>
                <w:i/>
                <w:color w:val="000000"/>
                <w:w w:val="97"/>
                <w:sz w:val="16"/>
                <w:szCs w:val="16"/>
              </w:rPr>
              <w:t>»</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FB04FE" w:rsidRPr="001A56FD" w:rsidRDefault="001A56FD" w:rsidP="00225C9E">
            <w:pPr>
              <w:autoSpaceDE w:val="0"/>
              <w:autoSpaceDN w:val="0"/>
              <w:spacing w:before="76" w:after="0" w:line="233" w:lineRule="auto"/>
              <w:ind w:left="72"/>
              <w:rPr>
                <w:rFonts w:ascii="Cambria" w:eastAsia="MS Mincho" w:hAnsi="Cambria" w:cs="Times New Roman"/>
                <w:sz w:val="16"/>
                <w:szCs w:val="16"/>
              </w:rPr>
            </w:pPr>
            <w:r>
              <w:rPr>
                <w:rFonts w:ascii="Times New Roman" w:eastAsia="Times New Roman" w:hAnsi="Times New Roman" w:cs="Times New Roman"/>
                <w:color w:val="000000"/>
                <w:w w:val="97"/>
                <w:sz w:val="16"/>
                <w:szCs w:val="16"/>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33"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33"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45"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закрепляют и совершенствуют технику прыжка в длину с разбега способом «согнув ноги</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42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33"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35</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50" w:lineRule="auto"/>
              <w:ind w:left="72" w:right="144"/>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 xml:space="preserve">Знакомство с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FB04FE" w:rsidRPr="00225C9E" w:rsidRDefault="00FB04FE" w:rsidP="00225C9E">
            <w:pPr>
              <w:autoSpaceDE w:val="0"/>
              <w:autoSpaceDN w:val="0"/>
              <w:spacing w:before="76" w:after="0" w:line="233"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33"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33"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знакомятся с рекомендациями учителя по технике безопасности на занятиях прыжками и со способами их использования для развития скоростно-силовых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способностей;</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45"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991"/>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30"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36</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45" w:lineRule="auto"/>
              <w:ind w:left="72" w:right="432"/>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Метание малого мяча в неподвижную мишень</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FB04FE" w:rsidRPr="00225C9E" w:rsidRDefault="00FB04FE" w:rsidP="00225C9E">
            <w:pPr>
              <w:autoSpaceDE w:val="0"/>
              <w:autoSpaceDN w:val="0"/>
              <w:spacing w:before="78" w:after="0" w:line="230"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2</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30" w:lineRule="auto"/>
              <w:ind w:left="70"/>
              <w:rPr>
                <w:rFonts w:ascii="Cambria" w:eastAsia="MS Mincho" w:hAnsi="Cambria" w:cs="Times New Roman"/>
                <w:sz w:val="16"/>
                <w:szCs w:val="16"/>
                <w:lang w:val="en-US"/>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30" w:lineRule="auto"/>
              <w:ind w:left="72"/>
              <w:rPr>
                <w:rFonts w:ascii="Cambria" w:eastAsia="MS Mincho" w:hAnsi="Cambria" w:cs="Times New Roman"/>
                <w:sz w:val="16"/>
                <w:szCs w:val="16"/>
                <w:lang w:val="en-US"/>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47" w:lineRule="auto"/>
              <w:ind w:left="72" w:right="144"/>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разучивают технику метания малого мяча в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неподвижную мишень по фазам движения и в полной координации</w:t>
            </w:r>
            <w:proofErr w:type="gramStart"/>
            <w:r w:rsidRPr="00225C9E">
              <w:rPr>
                <w:rFonts w:ascii="Times New Roman" w:eastAsia="Times New Roman" w:hAnsi="Times New Roman" w:cs="Times New Roman"/>
                <w:color w:val="000000"/>
                <w:w w:val="97"/>
                <w:sz w:val="16"/>
                <w:szCs w:val="16"/>
              </w:rPr>
              <w:t>.;</w:t>
            </w:r>
            <w:proofErr w:type="gramEnd"/>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45" w:lineRule="auto"/>
              <w:ind w:left="74" w:right="14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Контрольное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47353F" w:rsidRPr="00B173CB" w:rsidTr="002760E6">
        <w:trPr>
          <w:trHeight w:hRule="exact" w:val="1262"/>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30" w:lineRule="auto"/>
              <w:jc w:val="center"/>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3.</w:t>
            </w:r>
            <w:r>
              <w:rPr>
                <w:rFonts w:ascii="Times New Roman" w:eastAsia="Times New Roman" w:hAnsi="Times New Roman" w:cs="Times New Roman"/>
                <w:color w:val="000000"/>
                <w:w w:val="97"/>
                <w:sz w:val="16"/>
                <w:szCs w:val="16"/>
              </w:rPr>
              <w:t>37</w:t>
            </w:r>
            <w:r w:rsidRPr="00225C9E">
              <w:rPr>
                <w:rFonts w:ascii="Times New Roman" w:eastAsia="Times New Roman" w:hAnsi="Times New Roman" w:cs="Times New Roman"/>
                <w:color w:val="000000"/>
                <w:w w:val="97"/>
                <w:sz w:val="16"/>
                <w:szCs w:val="16"/>
                <w:lang w:val="en-US"/>
              </w:rPr>
              <w:t>.</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52" w:lineRule="auto"/>
              <w:ind w:left="72" w:right="288"/>
              <w:rPr>
                <w:rFonts w:ascii="Cambria" w:eastAsia="MS Mincho" w:hAnsi="Cambria" w:cs="Times New Roman"/>
                <w:sz w:val="16"/>
                <w:szCs w:val="16"/>
              </w:rPr>
            </w:pPr>
            <w:r w:rsidRPr="00225C9E">
              <w:rPr>
                <w:rFonts w:ascii="Times New Roman" w:eastAsia="Times New Roman" w:hAnsi="Times New Roman" w:cs="Times New Roman"/>
                <w:i/>
                <w:color w:val="000000"/>
                <w:w w:val="97"/>
                <w:sz w:val="16"/>
                <w:szCs w:val="16"/>
              </w:rPr>
              <w:t xml:space="preserve">Модуль «Лёгкая атлетика». </w:t>
            </w:r>
            <w:r w:rsidRPr="00225C9E">
              <w:rPr>
                <w:rFonts w:ascii="Times New Roman" w:eastAsia="Times New Roman" w:hAnsi="Times New Roman" w:cs="Times New Roman"/>
                <w:b/>
                <w:color w:val="000000"/>
                <w:w w:val="97"/>
                <w:sz w:val="16"/>
                <w:szCs w:val="16"/>
              </w:rPr>
              <w:t xml:space="preserve">Знакомство с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 xml:space="preserve">рекомендациями по технике безопасности при </w:t>
            </w:r>
            <w:r w:rsidRPr="00225C9E">
              <w:rPr>
                <w:rFonts w:ascii="Cambria" w:eastAsia="MS Mincho" w:hAnsi="Cambria" w:cs="Times New Roman"/>
                <w:sz w:val="16"/>
                <w:szCs w:val="16"/>
              </w:rPr>
              <w:br/>
            </w:r>
            <w:r w:rsidRPr="00225C9E">
              <w:rPr>
                <w:rFonts w:ascii="Times New Roman" w:eastAsia="Times New Roman" w:hAnsi="Times New Roman" w:cs="Times New Roman"/>
                <w:b/>
                <w:color w:val="000000"/>
                <w:w w:val="97"/>
                <w:sz w:val="16"/>
                <w:szCs w:val="16"/>
              </w:rPr>
              <w:t>выполнении упражнений в метании малого мяча и со способами их использования для развития точности движения</w:t>
            </w:r>
            <w:r w:rsidR="001A56FD">
              <w:rPr>
                <w:rFonts w:ascii="Times New Roman" w:eastAsia="Times New Roman" w:hAnsi="Times New Roman" w:cs="Times New Roman"/>
                <w:b/>
                <w:color w:val="000000"/>
                <w:w w:val="97"/>
                <w:sz w:val="16"/>
                <w:szCs w:val="16"/>
              </w:rPr>
              <w:t xml:space="preserve">. </w:t>
            </w:r>
            <w:r w:rsidR="001A56FD" w:rsidRPr="001A56FD">
              <w:rPr>
                <w:rFonts w:ascii="Times New Roman" w:eastAsia="Times New Roman" w:hAnsi="Times New Roman" w:cs="Times New Roman"/>
                <w:b/>
                <w:color w:val="000000"/>
                <w:w w:val="97"/>
                <w:sz w:val="16"/>
                <w:szCs w:val="16"/>
              </w:rPr>
              <w:t>Метание малого мяча на дальность</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FB04FE" w:rsidRPr="001A56FD" w:rsidRDefault="00FB04FE" w:rsidP="00225C9E">
            <w:pPr>
              <w:autoSpaceDE w:val="0"/>
              <w:autoSpaceDN w:val="0"/>
              <w:spacing w:before="78" w:after="0" w:line="230" w:lineRule="auto"/>
              <w:ind w:left="72"/>
              <w:rPr>
                <w:rFonts w:ascii="Cambria" w:eastAsia="MS Mincho" w:hAnsi="Cambria" w:cs="Times New Roman"/>
                <w:sz w:val="16"/>
                <w:szCs w:val="16"/>
              </w:rPr>
            </w:pPr>
            <w:r w:rsidRPr="001A56FD">
              <w:rPr>
                <w:rFonts w:ascii="Times New Roman" w:eastAsia="Times New Roman" w:hAnsi="Times New Roman" w:cs="Times New Roman"/>
                <w:color w:val="000000"/>
                <w:w w:val="97"/>
                <w:sz w:val="16"/>
                <w:szCs w:val="16"/>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FB04FE" w:rsidRPr="001A56FD" w:rsidRDefault="00FB04FE" w:rsidP="00225C9E">
            <w:pPr>
              <w:autoSpaceDE w:val="0"/>
              <w:autoSpaceDN w:val="0"/>
              <w:spacing w:before="78" w:after="0" w:line="230"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1A56FD" w:rsidRDefault="00FB04FE" w:rsidP="00225C9E">
            <w:pPr>
              <w:autoSpaceDE w:val="0"/>
              <w:autoSpaceDN w:val="0"/>
              <w:spacing w:before="78" w:after="0" w:line="230"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1A56FD" w:rsidRDefault="00FB04FE" w:rsidP="00225C9E">
            <w:pPr>
              <w:spacing w:after="200" w:line="276" w:lineRule="auto"/>
              <w:rPr>
                <w:rFonts w:ascii="Cambria" w:eastAsia="MS Mincho" w:hAnsi="Cambria" w:cs="Times New Roman"/>
                <w:sz w:val="16"/>
                <w:szCs w:val="16"/>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5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знакомятся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3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Беседа</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B04FE" w:rsidRPr="00225C9E" w:rsidRDefault="00FB04FE" w:rsidP="00225C9E">
            <w:pPr>
              <w:autoSpaceDE w:val="0"/>
              <w:autoSpaceDN w:val="0"/>
              <w:spacing w:before="78"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bl>
    <w:p w:rsidR="00225C9E" w:rsidRPr="00225C9E" w:rsidRDefault="00225C9E" w:rsidP="00225C9E">
      <w:pPr>
        <w:autoSpaceDE w:val="0"/>
        <w:autoSpaceDN w:val="0"/>
        <w:spacing w:after="0" w:line="14" w:lineRule="exact"/>
        <w:rPr>
          <w:rFonts w:ascii="Cambria" w:eastAsia="MS Mincho" w:hAnsi="Cambria" w:cs="Times New Roman"/>
          <w:sz w:val="16"/>
          <w:szCs w:val="16"/>
          <w:lang w:val="en-US"/>
        </w:rPr>
      </w:pPr>
    </w:p>
    <w:p w:rsidR="00225C9E" w:rsidRPr="00225C9E" w:rsidRDefault="00225C9E" w:rsidP="00225C9E">
      <w:pPr>
        <w:autoSpaceDE w:val="0"/>
        <w:autoSpaceDN w:val="0"/>
        <w:spacing w:after="0" w:line="14" w:lineRule="exact"/>
        <w:rPr>
          <w:rFonts w:ascii="Cambria" w:eastAsia="MS Mincho" w:hAnsi="Cambria" w:cs="Times New Roman"/>
          <w:sz w:val="16"/>
          <w:szCs w:val="16"/>
          <w:lang w:val="en-US"/>
        </w:rPr>
      </w:pPr>
    </w:p>
    <w:tbl>
      <w:tblPr>
        <w:tblW w:w="11057" w:type="dxa"/>
        <w:tblInd w:w="5" w:type="dxa"/>
        <w:tblLayout w:type="fixed"/>
        <w:tblLook w:val="04A0"/>
      </w:tblPr>
      <w:tblGrid>
        <w:gridCol w:w="426"/>
        <w:gridCol w:w="2976"/>
        <w:gridCol w:w="567"/>
        <w:gridCol w:w="567"/>
        <w:gridCol w:w="709"/>
        <w:gridCol w:w="992"/>
        <w:gridCol w:w="2127"/>
        <w:gridCol w:w="1134"/>
        <w:gridCol w:w="1559"/>
      </w:tblGrid>
      <w:tr w:rsidR="0047353F" w:rsidRPr="00B173CB" w:rsidTr="002760E6">
        <w:trPr>
          <w:trHeight w:hRule="exact" w:val="1275"/>
        </w:trPr>
        <w:tc>
          <w:tcPr>
            <w:tcW w:w="42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33" w:lineRule="auto"/>
              <w:jc w:val="center"/>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4.1.</w:t>
            </w:r>
          </w:p>
        </w:tc>
        <w:tc>
          <w:tcPr>
            <w:tcW w:w="2976"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B947D1" w:rsidRDefault="00225C9E" w:rsidP="00225C9E">
            <w:pPr>
              <w:autoSpaceDE w:val="0"/>
              <w:autoSpaceDN w:val="0"/>
              <w:spacing w:before="76" w:after="0" w:line="250" w:lineRule="auto"/>
              <w:ind w:left="72" w:right="288"/>
              <w:rPr>
                <w:rFonts w:ascii="Cambria" w:eastAsia="MS Mincho" w:hAnsi="Cambria" w:cs="Times New Roman"/>
                <w:sz w:val="16"/>
                <w:szCs w:val="16"/>
              </w:rPr>
            </w:pPr>
            <w:r w:rsidRPr="00B947D1">
              <w:rPr>
                <w:rFonts w:ascii="Times New Roman" w:eastAsia="Times New Roman" w:hAnsi="Times New Roman" w:cs="Times New Roman"/>
                <w:color w:val="000000"/>
                <w:w w:val="97"/>
                <w:sz w:val="16"/>
                <w:szCs w:val="16"/>
              </w:rPr>
              <w:t xml:space="preserve">Физическая подготовка: освоение содержания </w:t>
            </w:r>
            <w:r w:rsidRPr="00B947D1">
              <w:rPr>
                <w:rFonts w:ascii="Cambria" w:eastAsia="MS Mincho" w:hAnsi="Cambria" w:cs="Times New Roman"/>
                <w:sz w:val="16"/>
                <w:szCs w:val="16"/>
              </w:rPr>
              <w:br/>
            </w:r>
            <w:r w:rsidRPr="00B947D1">
              <w:rPr>
                <w:rFonts w:ascii="Times New Roman" w:eastAsia="Times New Roman" w:hAnsi="Times New Roman" w:cs="Times New Roman"/>
                <w:color w:val="000000"/>
                <w:w w:val="97"/>
                <w:sz w:val="16"/>
                <w:szCs w:val="16"/>
              </w:rPr>
              <w:t xml:space="preserve">программы, демонстрация приростов в показателях физической подготовленности и нормативных </w:t>
            </w:r>
            <w:r w:rsidRPr="00B947D1">
              <w:rPr>
                <w:rFonts w:ascii="Cambria" w:eastAsia="MS Mincho" w:hAnsi="Cambria" w:cs="Times New Roman"/>
                <w:sz w:val="16"/>
                <w:szCs w:val="16"/>
              </w:rPr>
              <w:br/>
            </w:r>
            <w:r w:rsidRPr="00B947D1">
              <w:rPr>
                <w:rFonts w:ascii="Times New Roman" w:eastAsia="Times New Roman" w:hAnsi="Times New Roman" w:cs="Times New Roman"/>
                <w:color w:val="000000"/>
                <w:w w:val="97"/>
                <w:sz w:val="16"/>
                <w:szCs w:val="16"/>
              </w:rPr>
              <w:t>требований комплекса ГТО</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1A56FD" w:rsidRDefault="001A56FD" w:rsidP="00225C9E">
            <w:pPr>
              <w:autoSpaceDE w:val="0"/>
              <w:autoSpaceDN w:val="0"/>
              <w:spacing w:before="76" w:after="0" w:line="233" w:lineRule="auto"/>
              <w:ind w:left="72"/>
              <w:rPr>
                <w:rFonts w:ascii="Cambria" w:eastAsia="MS Mincho" w:hAnsi="Cambria" w:cs="Times New Roman"/>
                <w:sz w:val="16"/>
                <w:szCs w:val="16"/>
              </w:rPr>
            </w:pPr>
            <w:r>
              <w:rPr>
                <w:rFonts w:ascii="Times New Roman" w:eastAsia="Times New Roman" w:hAnsi="Times New Roman" w:cs="Times New Roman"/>
                <w:color w:val="000000"/>
                <w:w w:val="97"/>
                <w:sz w:val="16"/>
                <w:szCs w:val="16"/>
              </w:rPr>
              <w:t>1</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1A56FD" w:rsidRDefault="00225C9E" w:rsidP="00225C9E">
            <w:pPr>
              <w:autoSpaceDE w:val="0"/>
              <w:autoSpaceDN w:val="0"/>
              <w:spacing w:before="76" w:after="0" w:line="233"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1A56FD" w:rsidRDefault="00225C9E" w:rsidP="00225C9E">
            <w:pPr>
              <w:autoSpaceDE w:val="0"/>
              <w:autoSpaceDN w:val="0"/>
              <w:spacing w:before="76" w:after="0" w:line="233" w:lineRule="auto"/>
              <w:ind w:left="72"/>
              <w:rPr>
                <w:rFonts w:ascii="Cambria" w:eastAsia="MS Mincho" w:hAnsi="Cambria" w:cs="Times New Roman"/>
                <w:sz w:val="16"/>
                <w:szCs w:val="16"/>
              </w:rPr>
            </w:pP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c>
          <w:tcPr>
            <w:tcW w:w="2127"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2" w:right="288"/>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 xml:space="preserve">демонстрируют приросты в показателях физической подготовленности и нормативных требований </w:t>
            </w:r>
            <w:r w:rsidRPr="00225C9E">
              <w:rPr>
                <w:rFonts w:ascii="Cambria" w:eastAsia="MS Mincho" w:hAnsi="Cambria" w:cs="Times New Roman"/>
                <w:sz w:val="16"/>
                <w:szCs w:val="16"/>
              </w:rPr>
              <w:br/>
            </w:r>
            <w:r w:rsidRPr="00225C9E">
              <w:rPr>
                <w:rFonts w:ascii="Times New Roman" w:eastAsia="Times New Roman" w:hAnsi="Times New Roman" w:cs="Times New Roman"/>
                <w:color w:val="000000"/>
                <w:w w:val="97"/>
                <w:sz w:val="16"/>
                <w:szCs w:val="16"/>
              </w:rPr>
              <w:t>комплекса ГТО;</w:t>
            </w:r>
          </w:p>
        </w:tc>
        <w:tc>
          <w:tcPr>
            <w:tcW w:w="113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50" w:lineRule="auto"/>
              <w:ind w:left="74"/>
              <w:rPr>
                <w:rFonts w:ascii="Cambria" w:eastAsia="MS Mincho" w:hAnsi="Cambria" w:cs="Times New Roman"/>
                <w:sz w:val="16"/>
                <w:szCs w:val="16"/>
                <w:lang w:val="en-US"/>
              </w:rPr>
            </w:pPr>
            <w:proofErr w:type="spellStart"/>
            <w:r w:rsidRPr="00225C9E">
              <w:rPr>
                <w:rFonts w:ascii="Times New Roman" w:eastAsia="Times New Roman" w:hAnsi="Times New Roman" w:cs="Times New Roman"/>
                <w:color w:val="000000"/>
                <w:w w:val="97"/>
                <w:sz w:val="16"/>
                <w:szCs w:val="16"/>
                <w:lang w:val="en-US"/>
              </w:rPr>
              <w:t>Практическое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 xml:space="preserve">; </w:t>
            </w:r>
            <w:r w:rsidRPr="00225C9E">
              <w:rPr>
                <w:rFonts w:ascii="Cambria" w:eastAsia="MS Mincho" w:hAnsi="Cambria" w:cs="Times New Roman"/>
                <w:sz w:val="16"/>
                <w:szCs w:val="16"/>
                <w:lang w:val="en-US"/>
              </w:rPr>
              <w:br/>
            </w:r>
            <w:proofErr w:type="spellStart"/>
            <w:r w:rsidRPr="00225C9E">
              <w:rPr>
                <w:rFonts w:ascii="Times New Roman" w:eastAsia="Times New Roman" w:hAnsi="Times New Roman" w:cs="Times New Roman"/>
                <w:color w:val="000000"/>
                <w:w w:val="97"/>
                <w:sz w:val="16"/>
                <w:szCs w:val="16"/>
                <w:lang w:val="en-US"/>
              </w:rPr>
              <w:t>Контрольное</w:t>
            </w:r>
            <w:proofErr w:type="spellEnd"/>
            <w:r w:rsidRPr="00225C9E">
              <w:rPr>
                <w:rFonts w:ascii="Times New Roman" w:eastAsia="Times New Roman" w:hAnsi="Times New Roman" w:cs="Times New Roman"/>
                <w:color w:val="000000"/>
                <w:w w:val="97"/>
                <w:sz w:val="16"/>
                <w:szCs w:val="16"/>
                <w:lang w:val="en-US"/>
              </w:rPr>
              <w:t xml:space="preserve"> </w:t>
            </w:r>
            <w:proofErr w:type="spellStart"/>
            <w:r w:rsidRPr="00225C9E">
              <w:rPr>
                <w:rFonts w:ascii="Times New Roman" w:eastAsia="Times New Roman" w:hAnsi="Times New Roman" w:cs="Times New Roman"/>
                <w:color w:val="000000"/>
                <w:w w:val="97"/>
                <w:sz w:val="16"/>
                <w:szCs w:val="16"/>
                <w:lang w:val="en-US"/>
              </w:rPr>
              <w:t>занятие</w:t>
            </w:r>
            <w:proofErr w:type="spellEnd"/>
            <w:r w:rsidRPr="00225C9E">
              <w:rPr>
                <w:rFonts w:ascii="Times New Roman" w:eastAsia="Times New Roman" w:hAnsi="Times New Roman" w:cs="Times New Roman"/>
                <w:color w:val="000000"/>
                <w:w w:val="97"/>
                <w:sz w:val="16"/>
                <w:szCs w:val="16"/>
                <w:lang w:val="en-US"/>
              </w:rPr>
              <w:t>;</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6" w:after="0" w:line="245" w:lineRule="auto"/>
              <w:ind w:left="72"/>
              <w:rPr>
                <w:rFonts w:ascii="Cambria" w:eastAsia="MS Mincho" w:hAnsi="Cambria" w:cs="Times New Roman"/>
                <w:sz w:val="16"/>
                <w:szCs w:val="16"/>
                <w:lang w:val="en-US"/>
              </w:rPr>
            </w:pPr>
            <w:r w:rsidRPr="00225C9E">
              <w:rPr>
                <w:rFonts w:ascii="Times New Roman" w:eastAsia="Times New Roman" w:hAnsi="Times New Roman" w:cs="Times New Roman"/>
                <w:color w:val="000000"/>
                <w:w w:val="97"/>
                <w:sz w:val="16"/>
                <w:szCs w:val="16"/>
                <w:lang w:val="en-US"/>
              </w:rPr>
              <w:t>http://www.fizkulturavshkole.ru/ http://fizkultura-na5.ru/</w:t>
            </w:r>
          </w:p>
        </w:tc>
      </w:tr>
      <w:tr w:rsidR="00225C9E" w:rsidRPr="00225C9E" w:rsidTr="002760E6">
        <w:trPr>
          <w:trHeight w:hRule="exact" w:val="550"/>
        </w:trPr>
        <w:tc>
          <w:tcPr>
            <w:tcW w:w="340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78" w:after="0" w:line="230" w:lineRule="auto"/>
              <w:ind w:left="72"/>
              <w:rPr>
                <w:rFonts w:ascii="Cambria" w:eastAsia="MS Mincho" w:hAnsi="Cambria" w:cs="Times New Roman"/>
                <w:sz w:val="16"/>
                <w:szCs w:val="16"/>
              </w:rPr>
            </w:pPr>
            <w:r w:rsidRPr="00225C9E">
              <w:rPr>
                <w:rFonts w:ascii="Times New Roman" w:eastAsia="Times New Roman" w:hAnsi="Times New Roman" w:cs="Times New Roman"/>
                <w:color w:val="000000"/>
                <w:w w:val="97"/>
                <w:sz w:val="16"/>
                <w:szCs w:val="16"/>
              </w:rPr>
              <w:t>ОБЩЕЕ КОЛИЧЕСТВО ЧАСОВ ПО ПРОГРАММЕ</w:t>
            </w:r>
          </w:p>
        </w:tc>
        <w:tc>
          <w:tcPr>
            <w:tcW w:w="567" w:type="dxa"/>
            <w:tcBorders>
              <w:top w:val="single" w:sz="4" w:space="0" w:color="000000"/>
              <w:left w:val="single" w:sz="4" w:space="0" w:color="000000"/>
              <w:bottom w:val="single" w:sz="4" w:space="0" w:color="000000"/>
              <w:right w:val="single" w:sz="5" w:space="0" w:color="000000"/>
            </w:tcBorders>
            <w:tcMar>
              <w:left w:w="0" w:type="dxa"/>
              <w:right w:w="0" w:type="dxa"/>
            </w:tcMar>
          </w:tcPr>
          <w:p w:rsidR="00225C9E" w:rsidRPr="00225C9E" w:rsidRDefault="00781D8D" w:rsidP="00225C9E">
            <w:pPr>
              <w:autoSpaceDE w:val="0"/>
              <w:autoSpaceDN w:val="0"/>
              <w:spacing w:before="78" w:after="0" w:line="230" w:lineRule="auto"/>
              <w:ind w:left="72"/>
              <w:rPr>
                <w:rFonts w:ascii="Cambria" w:eastAsia="MS Mincho" w:hAnsi="Cambria" w:cs="Times New Roman"/>
                <w:sz w:val="16"/>
                <w:szCs w:val="16"/>
                <w:lang w:val="en-US"/>
              </w:rPr>
            </w:pPr>
            <w:r>
              <w:rPr>
                <w:rFonts w:ascii="Times New Roman" w:eastAsia="Times New Roman" w:hAnsi="Times New Roman" w:cs="Times New Roman"/>
                <w:color w:val="000000"/>
                <w:w w:val="97"/>
                <w:sz w:val="16"/>
                <w:szCs w:val="16"/>
                <w:lang w:val="en-US"/>
              </w:rPr>
              <w:t>68</w:t>
            </w:r>
          </w:p>
        </w:tc>
        <w:tc>
          <w:tcPr>
            <w:tcW w:w="567" w:type="dxa"/>
            <w:tcBorders>
              <w:top w:val="single" w:sz="4" w:space="0" w:color="000000"/>
              <w:left w:val="single" w:sz="5" w:space="0" w:color="000000"/>
              <w:bottom w:val="single" w:sz="4" w:space="0" w:color="000000"/>
              <w:right w:val="single" w:sz="4" w:space="0" w:color="000000"/>
            </w:tcBorders>
            <w:tcMar>
              <w:left w:w="0" w:type="dxa"/>
              <w:right w:w="0" w:type="dxa"/>
            </w:tcMar>
          </w:tcPr>
          <w:p w:rsidR="00225C9E" w:rsidRPr="00B35377" w:rsidRDefault="00225C9E" w:rsidP="00225C9E">
            <w:pPr>
              <w:autoSpaceDE w:val="0"/>
              <w:autoSpaceDN w:val="0"/>
              <w:spacing w:before="78" w:after="0" w:line="230" w:lineRule="auto"/>
              <w:ind w:left="70"/>
              <w:rPr>
                <w:rFonts w:ascii="Cambria" w:eastAsia="MS Mincho" w:hAnsi="Cambria" w:cs="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B35377" w:rsidRDefault="00225C9E" w:rsidP="00225C9E">
            <w:pPr>
              <w:autoSpaceDE w:val="0"/>
              <w:autoSpaceDN w:val="0"/>
              <w:spacing w:before="78" w:after="0" w:line="230" w:lineRule="auto"/>
              <w:ind w:left="72"/>
              <w:rPr>
                <w:rFonts w:ascii="Cambria" w:eastAsia="MS Mincho" w:hAnsi="Cambria" w:cs="Times New Roman"/>
                <w:sz w:val="16"/>
                <w:szCs w:val="16"/>
              </w:rPr>
            </w:pPr>
          </w:p>
        </w:tc>
        <w:tc>
          <w:tcPr>
            <w:tcW w:w="5812"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sz w:val="16"/>
                <w:szCs w:val="16"/>
                <w:lang w:val="en-US"/>
              </w:rPr>
            </w:pPr>
          </w:p>
        </w:tc>
      </w:tr>
    </w:tbl>
    <w:p w:rsidR="00225C9E" w:rsidRPr="00225C9E" w:rsidRDefault="00225C9E" w:rsidP="00225C9E">
      <w:pPr>
        <w:autoSpaceDE w:val="0"/>
        <w:autoSpaceDN w:val="0"/>
        <w:spacing w:after="0" w:line="14" w:lineRule="exact"/>
        <w:rPr>
          <w:rFonts w:ascii="Cambria" w:eastAsia="MS Mincho" w:hAnsi="Cambria" w:cs="Times New Roman"/>
          <w:sz w:val="16"/>
          <w:szCs w:val="16"/>
          <w:lang w:val="en-US"/>
        </w:rPr>
      </w:pPr>
    </w:p>
    <w:p w:rsidR="00225C9E" w:rsidRDefault="00225C9E" w:rsidP="00225C9E"/>
    <w:p w:rsidR="00225C9E" w:rsidRPr="00225C9E" w:rsidRDefault="00225C9E" w:rsidP="00225C9E">
      <w:pPr>
        <w:spacing w:after="200" w:line="276" w:lineRule="auto"/>
        <w:rPr>
          <w:rFonts w:ascii="Cambria" w:eastAsia="MS Mincho" w:hAnsi="Cambria" w:cs="Times New Roman"/>
          <w:sz w:val="16"/>
          <w:szCs w:val="16"/>
          <w:lang w:val="en-US"/>
        </w:rPr>
        <w:sectPr w:rsidR="00225C9E" w:rsidRPr="00225C9E" w:rsidSect="003A3279">
          <w:type w:val="continuous"/>
          <w:pgSz w:w="11900" w:h="16840"/>
          <w:pgMar w:top="640" w:right="640" w:bottom="666" w:left="666" w:header="720" w:footer="720" w:gutter="0"/>
          <w:cols w:space="720" w:equalWidth="0">
            <w:col w:w="15178" w:space="0"/>
          </w:cols>
          <w:docGrid w:linePitch="360"/>
        </w:sectPr>
      </w:pPr>
    </w:p>
    <w:p w:rsidR="00225C9E" w:rsidRDefault="00225C9E" w:rsidP="00225C9E">
      <w:pPr>
        <w:autoSpaceDE w:val="0"/>
        <w:autoSpaceDN w:val="0"/>
        <w:spacing w:after="66" w:line="220" w:lineRule="exact"/>
        <w:rPr>
          <w:rFonts w:ascii="Cambria" w:eastAsia="MS Mincho" w:hAnsi="Cambria" w:cs="Times New Roman"/>
          <w:sz w:val="16"/>
          <w:szCs w:val="16"/>
          <w:lang w:val="en-US"/>
        </w:rPr>
      </w:pPr>
    </w:p>
    <w:p w:rsidR="00225C9E" w:rsidRPr="00225C9E" w:rsidRDefault="00225C9E" w:rsidP="00225C9E">
      <w:pPr>
        <w:autoSpaceDE w:val="0"/>
        <w:autoSpaceDN w:val="0"/>
        <w:spacing w:after="316" w:line="230" w:lineRule="auto"/>
        <w:rPr>
          <w:rFonts w:ascii="Cambria" w:eastAsia="MS Mincho" w:hAnsi="Cambria" w:cs="Times New Roman"/>
          <w:lang w:val="en-US"/>
        </w:rPr>
      </w:pPr>
      <w:r w:rsidRPr="00225C9E">
        <w:rPr>
          <w:rFonts w:ascii="Times New Roman" w:eastAsia="Times New Roman" w:hAnsi="Times New Roman" w:cs="Times New Roman"/>
          <w:b/>
          <w:color w:val="000000"/>
          <w:w w:val="98"/>
          <w:sz w:val="24"/>
          <w:lang w:val="en-US"/>
        </w:rPr>
        <w:t>ПОУРОЧНОЕ ПЛАНИРОВАНИЕ</w:t>
      </w: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484"/>
        </w:trPr>
        <w:tc>
          <w:tcPr>
            <w:tcW w:w="5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r w:rsidRPr="00225C9E">
              <w:rPr>
                <w:rFonts w:ascii="Times New Roman" w:eastAsia="Times New Roman" w:hAnsi="Times New Roman" w:cs="Times New Roman"/>
                <w:b/>
                <w:color w:val="000000"/>
                <w:w w:val="98"/>
                <w:sz w:val="24"/>
                <w:lang w:val="en-US"/>
              </w:rPr>
              <w:t>№</w:t>
            </w:r>
            <w:r w:rsidRPr="00225C9E">
              <w:rPr>
                <w:rFonts w:ascii="Cambria" w:eastAsia="MS Mincho" w:hAnsi="Cambria" w:cs="Times New Roman"/>
                <w:lang w:val="en-US"/>
              </w:rPr>
              <w:br/>
            </w:r>
            <w:r w:rsidRPr="00225C9E">
              <w:rPr>
                <w:rFonts w:ascii="Times New Roman" w:eastAsia="Times New Roman" w:hAnsi="Times New Roman" w:cs="Times New Roman"/>
                <w:b/>
                <w:color w:val="000000"/>
                <w:w w:val="98"/>
                <w:sz w:val="24"/>
                <w:lang w:val="en-US"/>
              </w:rPr>
              <w:t>п/п</w:t>
            </w:r>
          </w:p>
        </w:tc>
        <w:tc>
          <w:tcPr>
            <w:tcW w:w="334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Тема</w:t>
            </w:r>
            <w:proofErr w:type="spellEnd"/>
            <w:r w:rsidRPr="00225C9E">
              <w:rPr>
                <w:rFonts w:ascii="Times New Roman" w:eastAsia="Times New Roman" w:hAnsi="Times New Roman" w:cs="Times New Roman"/>
                <w:b/>
                <w:color w:val="000000"/>
                <w:w w:val="98"/>
                <w:sz w:val="24"/>
                <w:lang w:val="en-US"/>
              </w:rPr>
              <w:t xml:space="preserve"> </w:t>
            </w:r>
            <w:proofErr w:type="spellStart"/>
            <w:r w:rsidRPr="00225C9E">
              <w:rPr>
                <w:rFonts w:ascii="Times New Roman" w:eastAsia="Times New Roman" w:hAnsi="Times New Roman" w:cs="Times New Roman"/>
                <w:b/>
                <w:color w:val="000000"/>
                <w:w w:val="98"/>
                <w:sz w:val="24"/>
                <w:lang w:val="en-US"/>
              </w:rPr>
              <w:t>урока</w:t>
            </w:r>
            <w:proofErr w:type="spellEnd"/>
          </w:p>
        </w:tc>
        <w:tc>
          <w:tcPr>
            <w:tcW w:w="39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Количество</w:t>
            </w:r>
            <w:proofErr w:type="spellEnd"/>
            <w:r w:rsidRPr="00225C9E">
              <w:rPr>
                <w:rFonts w:ascii="Times New Roman" w:eastAsia="Times New Roman" w:hAnsi="Times New Roman" w:cs="Times New Roman"/>
                <w:b/>
                <w:color w:val="000000"/>
                <w:w w:val="98"/>
                <w:sz w:val="24"/>
                <w:lang w:val="en-US"/>
              </w:rPr>
              <w:t xml:space="preserve"> </w:t>
            </w:r>
            <w:proofErr w:type="spellStart"/>
            <w:r w:rsidRPr="00225C9E">
              <w:rPr>
                <w:rFonts w:ascii="Times New Roman" w:eastAsia="Times New Roman" w:hAnsi="Times New Roman" w:cs="Times New Roman"/>
                <w:b/>
                <w:color w:val="000000"/>
                <w:w w:val="98"/>
                <w:sz w:val="24"/>
                <w:lang w:val="en-US"/>
              </w:rPr>
              <w:t>часов</w:t>
            </w:r>
            <w:proofErr w:type="spellEnd"/>
          </w:p>
        </w:tc>
        <w:tc>
          <w:tcPr>
            <w:tcW w:w="114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Дата</w:t>
            </w:r>
            <w:proofErr w:type="spellEnd"/>
            <w:r w:rsidRPr="00225C9E">
              <w:rPr>
                <w:rFonts w:ascii="Times New Roman" w:eastAsia="Times New Roman" w:hAnsi="Times New Roman" w:cs="Times New Roman"/>
                <w:b/>
                <w:color w:val="000000"/>
                <w:w w:val="98"/>
                <w:sz w:val="24"/>
                <w:lang w:val="en-US"/>
              </w:rPr>
              <w:t xml:space="preserve"> </w:t>
            </w:r>
            <w:r w:rsidRPr="00225C9E">
              <w:rPr>
                <w:rFonts w:ascii="Cambria" w:eastAsia="MS Mincho" w:hAnsi="Cambria" w:cs="Times New Roman"/>
                <w:lang w:val="en-US"/>
              </w:rPr>
              <w:br/>
            </w:r>
            <w:proofErr w:type="spellStart"/>
            <w:r w:rsidRPr="00225C9E">
              <w:rPr>
                <w:rFonts w:ascii="Times New Roman" w:eastAsia="Times New Roman" w:hAnsi="Times New Roman" w:cs="Times New Roman"/>
                <w:b/>
                <w:color w:val="000000"/>
                <w:w w:val="98"/>
                <w:sz w:val="24"/>
                <w:lang w:val="en-US"/>
              </w:rPr>
              <w:t>изучения</w:t>
            </w:r>
            <w:proofErr w:type="spellEnd"/>
          </w:p>
        </w:tc>
        <w:tc>
          <w:tcPr>
            <w:tcW w:w="162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43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Виды</w:t>
            </w:r>
            <w:proofErr w:type="spellEnd"/>
            <w:r w:rsidRPr="00225C9E">
              <w:rPr>
                <w:rFonts w:ascii="Times New Roman" w:eastAsia="Times New Roman" w:hAnsi="Times New Roman" w:cs="Times New Roman"/>
                <w:b/>
                <w:color w:val="000000"/>
                <w:w w:val="98"/>
                <w:sz w:val="24"/>
                <w:lang w:val="en-US"/>
              </w:rPr>
              <w:t xml:space="preserve">, </w:t>
            </w:r>
            <w:r w:rsidRPr="00225C9E">
              <w:rPr>
                <w:rFonts w:ascii="Cambria" w:eastAsia="MS Mincho" w:hAnsi="Cambria" w:cs="Times New Roman"/>
                <w:lang w:val="en-US"/>
              </w:rPr>
              <w:br/>
            </w:r>
            <w:proofErr w:type="spellStart"/>
            <w:r w:rsidRPr="00225C9E">
              <w:rPr>
                <w:rFonts w:ascii="Times New Roman" w:eastAsia="Times New Roman" w:hAnsi="Times New Roman" w:cs="Times New Roman"/>
                <w:b/>
                <w:color w:val="000000"/>
                <w:w w:val="98"/>
                <w:sz w:val="24"/>
                <w:lang w:val="en-US"/>
              </w:rPr>
              <w:t>формы</w:t>
            </w:r>
            <w:proofErr w:type="spellEnd"/>
            <w:r w:rsidRPr="00225C9E">
              <w:rPr>
                <w:rFonts w:ascii="Times New Roman" w:eastAsia="Times New Roman" w:hAnsi="Times New Roman" w:cs="Times New Roman"/>
                <w:b/>
                <w:color w:val="000000"/>
                <w:w w:val="98"/>
                <w:sz w:val="24"/>
                <w:lang w:val="en-US"/>
              </w:rPr>
              <w:t xml:space="preserve"> </w:t>
            </w:r>
            <w:r w:rsidRPr="00225C9E">
              <w:rPr>
                <w:rFonts w:ascii="Cambria" w:eastAsia="MS Mincho" w:hAnsi="Cambria" w:cs="Times New Roman"/>
                <w:lang w:val="en-US"/>
              </w:rPr>
              <w:br/>
            </w:r>
            <w:proofErr w:type="spellStart"/>
            <w:r w:rsidRPr="00225C9E">
              <w:rPr>
                <w:rFonts w:ascii="Times New Roman" w:eastAsia="Times New Roman" w:hAnsi="Times New Roman" w:cs="Times New Roman"/>
                <w:b/>
                <w:color w:val="000000"/>
                <w:w w:val="98"/>
                <w:sz w:val="24"/>
                <w:lang w:val="en-US"/>
              </w:rPr>
              <w:t>контроля</w:t>
            </w:r>
            <w:proofErr w:type="spellEnd"/>
          </w:p>
        </w:tc>
      </w:tr>
      <w:tr w:rsidR="00225C9E" w:rsidRPr="00225C9E" w:rsidTr="00225C9E">
        <w:trPr>
          <w:trHeight w:hRule="exact" w:val="816"/>
        </w:trPr>
        <w:tc>
          <w:tcPr>
            <w:tcW w:w="15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lang w:val="en-US"/>
              </w:rPr>
            </w:pPr>
          </w:p>
        </w:tc>
        <w:tc>
          <w:tcPr>
            <w:tcW w:w="15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lang w:val="en-US"/>
              </w:rPr>
            </w:pP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всего</w:t>
            </w:r>
            <w:proofErr w:type="spellEnd"/>
            <w:r w:rsidRPr="00225C9E">
              <w:rPr>
                <w:rFonts w:ascii="Times New Roman" w:eastAsia="Times New Roman" w:hAnsi="Times New Roman" w:cs="Times New Roman"/>
                <w:b/>
                <w:color w:val="000000"/>
                <w:w w:val="98"/>
                <w:sz w:val="24"/>
                <w:lang w:val="en-US"/>
              </w:rPr>
              <w:t xml:space="preserve"> </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контрольные</w:t>
            </w:r>
            <w:proofErr w:type="spellEnd"/>
            <w:r w:rsidRPr="00225C9E">
              <w:rPr>
                <w:rFonts w:ascii="Times New Roman" w:eastAsia="Times New Roman" w:hAnsi="Times New Roman" w:cs="Times New Roman"/>
                <w:b/>
                <w:color w:val="000000"/>
                <w:w w:val="98"/>
                <w:sz w:val="24"/>
                <w:lang w:val="en-US"/>
              </w:rPr>
              <w:t xml:space="preserve"> </w:t>
            </w:r>
            <w:proofErr w:type="spellStart"/>
            <w:r w:rsidRPr="00225C9E">
              <w:rPr>
                <w:rFonts w:ascii="Times New Roman" w:eastAsia="Times New Roman" w:hAnsi="Times New Roman" w:cs="Times New Roman"/>
                <w:b/>
                <w:color w:val="000000"/>
                <w:w w:val="98"/>
                <w:sz w:val="24"/>
                <w:lang w:val="en-US"/>
              </w:rPr>
              <w:t>работы</w:t>
            </w:r>
            <w:proofErr w:type="spellEnd"/>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0"/>
              <w:rPr>
                <w:rFonts w:ascii="Cambria" w:eastAsia="MS Mincho" w:hAnsi="Cambria" w:cs="Times New Roman"/>
                <w:lang w:val="en-US"/>
              </w:rPr>
            </w:pPr>
            <w:proofErr w:type="spellStart"/>
            <w:r w:rsidRPr="00225C9E">
              <w:rPr>
                <w:rFonts w:ascii="Times New Roman" w:eastAsia="Times New Roman" w:hAnsi="Times New Roman" w:cs="Times New Roman"/>
                <w:b/>
                <w:color w:val="000000"/>
                <w:w w:val="98"/>
                <w:sz w:val="24"/>
                <w:lang w:val="en-US"/>
              </w:rPr>
              <w:t>практические</w:t>
            </w:r>
            <w:proofErr w:type="spellEnd"/>
            <w:r w:rsidRPr="00225C9E">
              <w:rPr>
                <w:rFonts w:ascii="Times New Roman" w:eastAsia="Times New Roman" w:hAnsi="Times New Roman" w:cs="Times New Roman"/>
                <w:b/>
                <w:color w:val="000000"/>
                <w:w w:val="98"/>
                <w:sz w:val="24"/>
                <w:lang w:val="en-US"/>
              </w:rPr>
              <w:t xml:space="preserve"> </w:t>
            </w:r>
            <w:proofErr w:type="spellStart"/>
            <w:r w:rsidRPr="00225C9E">
              <w:rPr>
                <w:rFonts w:ascii="Times New Roman" w:eastAsia="Times New Roman" w:hAnsi="Times New Roman" w:cs="Times New Roman"/>
                <w:b/>
                <w:color w:val="000000"/>
                <w:w w:val="98"/>
                <w:sz w:val="24"/>
                <w:lang w:val="en-US"/>
              </w:rPr>
              <w:t>работы</w:t>
            </w:r>
            <w:proofErr w:type="spellEnd"/>
          </w:p>
        </w:tc>
        <w:tc>
          <w:tcPr>
            <w:tcW w:w="15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lang w:val="en-US"/>
              </w:rPr>
            </w:pPr>
          </w:p>
        </w:tc>
        <w:tc>
          <w:tcPr>
            <w:tcW w:w="1526" w:type="dxa"/>
            <w:vMerge/>
            <w:tcBorders>
              <w:top w:val="single" w:sz="4" w:space="0" w:color="000000"/>
              <w:left w:val="single" w:sz="4" w:space="0" w:color="000000"/>
              <w:bottom w:val="single" w:sz="4" w:space="0" w:color="000000"/>
              <w:right w:val="single" w:sz="4" w:space="0" w:color="000000"/>
            </w:tcBorders>
          </w:tcPr>
          <w:p w:rsidR="00225C9E" w:rsidRPr="00225C9E" w:rsidRDefault="00225C9E" w:rsidP="00225C9E">
            <w:pPr>
              <w:spacing w:after="200" w:line="276" w:lineRule="auto"/>
              <w:rPr>
                <w:rFonts w:ascii="Cambria" w:eastAsia="MS Mincho" w:hAnsi="Cambria" w:cs="Times New Roman"/>
                <w:lang w:val="en-US"/>
              </w:rPr>
            </w:pPr>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Знакомство с программным материалом и требованиями к его освоению</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100" w:after="0" w:line="271"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Устный</w:t>
            </w:r>
            <w:proofErr w:type="spellEnd"/>
            <w:r w:rsidRPr="00225C9E">
              <w:rPr>
                <w:rFonts w:ascii="Times New Roman" w:eastAsia="Times New Roman" w:hAnsi="Times New Roman" w:cs="Times New Roman"/>
                <w:color w:val="000000"/>
                <w:w w:val="98"/>
                <w:sz w:val="24"/>
                <w:lang w:val="en-US"/>
              </w:rPr>
              <w:t xml:space="preserve"> </w:t>
            </w:r>
            <w:r w:rsidRPr="00225C9E">
              <w:rPr>
                <w:rFonts w:ascii="Cambria" w:eastAsia="MS Mincho" w:hAnsi="Cambria" w:cs="Times New Roman"/>
                <w:lang w:val="en-US"/>
              </w:rPr>
              <w:br/>
            </w:r>
            <w:proofErr w:type="spellStart"/>
            <w:r w:rsidRPr="00225C9E">
              <w:rPr>
                <w:rFonts w:ascii="Times New Roman" w:eastAsia="Times New Roman" w:hAnsi="Times New Roman" w:cs="Times New Roman"/>
                <w:color w:val="000000"/>
                <w:w w:val="98"/>
                <w:sz w:val="24"/>
                <w:lang w:val="en-US"/>
              </w:rPr>
              <w:t>опрос</w:t>
            </w:r>
            <w:proofErr w:type="spellEnd"/>
            <w:r w:rsidRPr="00225C9E">
              <w:rPr>
                <w:rFonts w:ascii="Times New Roman" w:eastAsia="Times New Roman" w:hAnsi="Times New Roman" w:cs="Times New Roman"/>
                <w:color w:val="000000"/>
                <w:w w:val="98"/>
                <w:sz w:val="24"/>
                <w:lang w:val="en-US"/>
              </w:rPr>
              <w:t xml:space="preserve">; </w:t>
            </w:r>
            <w:r w:rsidRPr="00225C9E">
              <w:rPr>
                <w:rFonts w:ascii="Cambria" w:eastAsia="MS Mincho" w:hAnsi="Cambria" w:cs="Times New Roman"/>
                <w:lang w:val="en-US"/>
              </w:rPr>
              <w:br/>
            </w:r>
            <w:proofErr w:type="spellStart"/>
            <w:r w:rsidR="003F7AC0">
              <w:rPr>
                <w:rFonts w:ascii="Times New Roman" w:eastAsia="Times New Roman" w:hAnsi="Times New Roman" w:cs="Times New Roman"/>
                <w:color w:val="000000"/>
                <w:w w:val="98"/>
                <w:sz w:val="24"/>
                <w:lang w:val="en-US"/>
              </w:rPr>
              <w:t>Объяснение</w:t>
            </w:r>
            <w:proofErr w:type="spellEnd"/>
          </w:p>
        </w:tc>
      </w:tr>
      <w:tr w:rsidR="00225C9E" w:rsidRPr="00225C9E" w:rsidTr="00225C9E">
        <w:trPr>
          <w:trHeight w:hRule="exact" w:val="181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Знакомство с системой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дополнительного обучения физической культуре и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организацией спортивной работы в школе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jc w:val="center"/>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Объя</w:t>
            </w:r>
            <w:r w:rsidR="003F7AC0">
              <w:rPr>
                <w:rFonts w:ascii="Times New Roman" w:eastAsia="Times New Roman" w:hAnsi="Times New Roman" w:cs="Times New Roman"/>
                <w:color w:val="000000"/>
                <w:w w:val="98"/>
                <w:sz w:val="24"/>
                <w:lang w:val="en-US"/>
              </w:rPr>
              <w:t>снение</w:t>
            </w:r>
            <w:proofErr w:type="spellEnd"/>
          </w:p>
        </w:tc>
      </w:tr>
      <w:tr w:rsidR="00225C9E" w:rsidRPr="00225C9E" w:rsidTr="00225C9E">
        <w:trPr>
          <w:trHeight w:hRule="exact" w:val="1812"/>
        </w:trPr>
        <w:tc>
          <w:tcPr>
            <w:tcW w:w="56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w:t>
            </w:r>
          </w:p>
        </w:tc>
        <w:tc>
          <w:tcPr>
            <w:tcW w:w="334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Знакомство с понятием</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«здоровый образ жизни» и значением здорового образа жизни в жизнедеятельности современного человека</w:t>
            </w:r>
          </w:p>
        </w:tc>
        <w:tc>
          <w:tcPr>
            <w:tcW w:w="722"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5"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30" w:lineRule="auto"/>
              <w:jc w:val="center"/>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Объяснение</w:t>
            </w:r>
            <w:proofErr w:type="spellEnd"/>
          </w:p>
        </w:tc>
      </w:tr>
      <w:tr w:rsidR="00225C9E" w:rsidRPr="00225C9E" w:rsidTr="00225C9E">
        <w:trPr>
          <w:trHeight w:hRule="exact" w:val="816"/>
        </w:trPr>
        <w:tc>
          <w:tcPr>
            <w:tcW w:w="56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4"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4.</w:t>
            </w:r>
          </w:p>
        </w:tc>
        <w:tc>
          <w:tcPr>
            <w:tcW w:w="334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4" w:after="0" w:line="262"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Знакомство с историей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древних Олимпийских игр</w:t>
            </w:r>
          </w:p>
        </w:tc>
        <w:tc>
          <w:tcPr>
            <w:tcW w:w="722"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4"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4" w:after="0" w:line="230" w:lineRule="auto"/>
              <w:ind w:left="72"/>
              <w:rPr>
                <w:rFonts w:ascii="Cambria" w:eastAsia="MS Mincho" w:hAnsi="Cambria" w:cs="Times New Roman"/>
                <w:lang w:val="en-US"/>
              </w:rPr>
            </w:pPr>
          </w:p>
        </w:tc>
        <w:tc>
          <w:tcPr>
            <w:tcW w:w="1644"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4" w:after="0" w:line="230" w:lineRule="auto"/>
              <w:ind w:left="70"/>
              <w:rPr>
                <w:rFonts w:ascii="Cambria" w:eastAsia="MS Mincho" w:hAnsi="Cambria" w:cs="Times New Roman"/>
                <w:lang w:val="en-US"/>
              </w:rPr>
            </w:pPr>
          </w:p>
        </w:tc>
        <w:tc>
          <w:tcPr>
            <w:tcW w:w="1148"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5"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4" w:after="0" w:line="230"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Беседа</w:t>
            </w:r>
            <w:proofErr w:type="spellEnd"/>
          </w:p>
        </w:tc>
      </w:tr>
      <w:tr w:rsidR="00225C9E" w:rsidRPr="00225C9E" w:rsidTr="00225C9E">
        <w:trPr>
          <w:trHeight w:hRule="exact" w:val="81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Режим дня и его значение для современного школьника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30"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Беседа</w:t>
            </w:r>
            <w:proofErr w:type="spellEnd"/>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right="144"/>
              <w:jc w:val="center"/>
              <w:rPr>
                <w:rFonts w:ascii="Cambria" w:eastAsia="MS Mincho" w:hAnsi="Cambria" w:cs="Times New Roman"/>
              </w:rPr>
            </w:pPr>
            <w:r w:rsidRPr="00225C9E">
              <w:rPr>
                <w:rFonts w:ascii="Times New Roman" w:eastAsia="Times New Roman" w:hAnsi="Times New Roman" w:cs="Times New Roman"/>
                <w:color w:val="000000"/>
                <w:w w:val="98"/>
                <w:sz w:val="24"/>
              </w:rPr>
              <w:t>Самостоятельное составление индивидуального режима дня</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sidRPr="00225C9E">
              <w:rPr>
                <w:rFonts w:ascii="Times New Roman" w:eastAsia="Times New Roman" w:hAnsi="Times New Roman" w:cs="Times New Roman"/>
                <w:color w:val="000000"/>
                <w:w w:val="98"/>
                <w:sz w:val="24"/>
              </w:rPr>
              <w:t xml:space="preserve"> </w:t>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Физическое развитие человека и факторы, влияющие на его показатели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sidRPr="00225C9E">
              <w:rPr>
                <w:rFonts w:ascii="Times New Roman" w:eastAsia="Times New Roman" w:hAnsi="Times New Roman" w:cs="Times New Roman"/>
                <w:color w:val="000000"/>
                <w:w w:val="98"/>
                <w:sz w:val="24"/>
              </w:rPr>
              <w:t xml:space="preserve"> </w:t>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720"/>
              <w:rPr>
                <w:rFonts w:ascii="Cambria" w:eastAsia="MS Mincho" w:hAnsi="Cambria" w:cs="Times New Roman"/>
              </w:rPr>
            </w:pPr>
            <w:r w:rsidRPr="00225C9E">
              <w:rPr>
                <w:rFonts w:ascii="Times New Roman" w:eastAsia="Times New Roman" w:hAnsi="Times New Roman" w:cs="Times New Roman"/>
                <w:color w:val="000000"/>
                <w:w w:val="98"/>
                <w:sz w:val="24"/>
              </w:rPr>
              <w:t>Осанка как показатель физического развития и здоровья школьника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Измерение индивидуальных показателей физического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развития</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Cambria" w:eastAsia="MS Mincho" w:hAnsi="Cambria" w:cs="Times New Roman"/>
                <w:lang w:val="en-US"/>
              </w:rPr>
              <w:br/>
            </w:r>
            <w:r w:rsidR="00225C9E" w:rsidRPr="00225C9E">
              <w:rPr>
                <w:rFonts w:ascii="Times New Roman" w:eastAsia="Times New Roman" w:hAnsi="Times New Roman" w:cs="Times New Roman"/>
                <w:color w:val="000000"/>
                <w:w w:val="98"/>
                <w:sz w:val="24"/>
              </w:rPr>
              <w:t xml:space="preserve"> </w:t>
            </w:r>
          </w:p>
        </w:tc>
      </w:tr>
      <w:tr w:rsidR="00225C9E" w:rsidRPr="00225C9E" w:rsidTr="00225C9E">
        <w:trPr>
          <w:trHeight w:hRule="exact" w:val="145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Упражнения для профилактики нарушения осанки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Default="003F7AC0" w:rsidP="00225C9E">
            <w:pPr>
              <w:autoSpaceDE w:val="0"/>
              <w:autoSpaceDN w:val="0"/>
              <w:spacing w:before="96" w:after="0" w:line="276" w:lineRule="auto"/>
              <w:ind w:left="72"/>
              <w:rPr>
                <w:rFonts w:ascii="Times New Roman" w:eastAsia="Times New Roman" w:hAnsi="Times New Roman" w:cs="Times New Roman"/>
                <w:color w:val="000000"/>
                <w:w w:val="98"/>
                <w:sz w:val="24"/>
                <w:lang w:val="en-US"/>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p>
          <w:p w:rsidR="00225C9E" w:rsidRDefault="00225C9E" w:rsidP="00225C9E">
            <w:pPr>
              <w:autoSpaceDE w:val="0"/>
              <w:autoSpaceDN w:val="0"/>
              <w:spacing w:before="96" w:after="0" w:line="276" w:lineRule="auto"/>
              <w:ind w:left="72"/>
              <w:rPr>
                <w:rFonts w:ascii="Times New Roman" w:eastAsia="Times New Roman" w:hAnsi="Times New Roman" w:cs="Times New Roman"/>
                <w:color w:val="000000"/>
                <w:w w:val="98"/>
                <w:sz w:val="24"/>
                <w:lang w:val="en-US"/>
              </w:rPr>
            </w:pPr>
          </w:p>
          <w:p w:rsidR="00225C9E" w:rsidRDefault="00225C9E" w:rsidP="00225C9E">
            <w:pPr>
              <w:autoSpaceDE w:val="0"/>
              <w:autoSpaceDN w:val="0"/>
              <w:spacing w:before="96" w:after="0" w:line="276" w:lineRule="auto"/>
              <w:ind w:left="72"/>
              <w:rPr>
                <w:rFonts w:ascii="Times New Roman" w:eastAsia="Times New Roman" w:hAnsi="Times New Roman" w:cs="Times New Roman"/>
                <w:color w:val="000000"/>
                <w:w w:val="98"/>
                <w:sz w:val="24"/>
                <w:lang w:val="en-US"/>
              </w:rPr>
            </w:pPr>
          </w:p>
          <w:p w:rsidR="00225C9E" w:rsidRDefault="00225C9E" w:rsidP="00225C9E">
            <w:pPr>
              <w:autoSpaceDE w:val="0"/>
              <w:autoSpaceDN w:val="0"/>
              <w:spacing w:before="96" w:after="0" w:line="276" w:lineRule="auto"/>
              <w:ind w:left="72"/>
              <w:rPr>
                <w:rFonts w:ascii="Times New Roman" w:eastAsia="Times New Roman" w:hAnsi="Times New Roman" w:cs="Times New Roman"/>
                <w:color w:val="000000"/>
                <w:w w:val="98"/>
                <w:sz w:val="24"/>
                <w:lang w:val="en-US"/>
              </w:rPr>
            </w:pPr>
          </w:p>
          <w:p w:rsidR="00225C9E" w:rsidRDefault="00225C9E" w:rsidP="00225C9E">
            <w:pPr>
              <w:autoSpaceDE w:val="0"/>
              <w:autoSpaceDN w:val="0"/>
              <w:spacing w:before="96" w:after="0" w:line="276" w:lineRule="auto"/>
              <w:ind w:left="72"/>
              <w:rPr>
                <w:rFonts w:ascii="Times New Roman" w:eastAsia="Times New Roman" w:hAnsi="Times New Roman" w:cs="Times New Roman"/>
                <w:color w:val="000000"/>
                <w:w w:val="98"/>
                <w:sz w:val="24"/>
                <w:lang w:val="en-US"/>
              </w:rPr>
            </w:pPr>
          </w:p>
          <w:p w:rsidR="00225C9E" w:rsidRPr="00225C9E" w:rsidRDefault="00225C9E" w:rsidP="00225C9E">
            <w:pPr>
              <w:autoSpaceDE w:val="0"/>
              <w:autoSpaceDN w:val="0"/>
              <w:spacing w:before="96" w:after="0" w:line="276" w:lineRule="auto"/>
              <w:ind w:left="72"/>
              <w:rPr>
                <w:rFonts w:ascii="Cambria" w:eastAsia="MS Mincho" w:hAnsi="Cambria" w:cs="Times New Roman"/>
              </w:rPr>
            </w:pPr>
          </w:p>
        </w:tc>
      </w:tr>
    </w:tbl>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98" w:right="556" w:bottom="280" w:left="664" w:header="720" w:footer="720" w:gutter="0"/>
          <w:cols w:space="720" w:equalWidth="0">
            <w:col w:w="10680" w:space="0"/>
          </w:cols>
          <w:docGrid w:linePitch="360"/>
        </w:sect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lastRenderedPageBreak/>
              <w:t>11.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Организация и проведение самостоятельных занятий</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576"/>
              <w:rPr>
                <w:rFonts w:ascii="Cambria" w:eastAsia="MS Mincho" w:hAnsi="Cambria" w:cs="Times New Roman"/>
              </w:rPr>
            </w:pPr>
            <w:r w:rsidRPr="00225C9E">
              <w:rPr>
                <w:rFonts w:ascii="Times New Roman" w:eastAsia="Times New Roman" w:hAnsi="Times New Roman" w:cs="Times New Roman"/>
                <w:color w:val="000000"/>
                <w:w w:val="98"/>
                <w:sz w:val="24"/>
              </w:rPr>
              <w:t xml:space="preserve">Процедура определения состояния организма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помощью одномоментной функциональной пробы</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 xml:space="preserve">Исследование влияния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оздоровительных форм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занятий физической культурой на работу сердца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81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Ведение</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дневника</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физической</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культуры</w:t>
            </w:r>
            <w:proofErr w:type="spellEnd"/>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30" w:lineRule="auto"/>
              <w:jc w:val="center"/>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Тестирование</w:t>
            </w:r>
            <w:proofErr w:type="spellEnd"/>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Знакомство с понятием</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«физкультурн</w:t>
            </w:r>
            <w:proofErr w:type="gramStart"/>
            <w:r w:rsidRPr="00225C9E">
              <w:rPr>
                <w:rFonts w:ascii="Times New Roman" w:eastAsia="Times New Roman" w:hAnsi="Times New Roman" w:cs="Times New Roman"/>
                <w:color w:val="000000"/>
                <w:w w:val="98"/>
                <w:sz w:val="24"/>
              </w:rPr>
              <w:t>о-</w:t>
            </w:r>
            <w:proofErr w:type="gramEnd"/>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оздоровительная деятельность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Упражнения</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утренней</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зарядки</w:t>
            </w:r>
            <w:proofErr w:type="spellEnd"/>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right="576"/>
              <w:jc w:val="center"/>
              <w:rPr>
                <w:rFonts w:ascii="Cambria" w:eastAsia="MS Mincho" w:hAnsi="Cambria" w:cs="Times New Roman"/>
              </w:rPr>
            </w:pPr>
            <w:r w:rsidRPr="00225C9E">
              <w:rPr>
                <w:rFonts w:ascii="Times New Roman" w:eastAsia="Times New Roman" w:hAnsi="Times New Roman" w:cs="Times New Roman"/>
                <w:color w:val="000000"/>
                <w:w w:val="98"/>
                <w:sz w:val="24"/>
              </w:rPr>
              <w:t>Упражнения дыхательной и зрительной гимнастики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576"/>
              <w:rPr>
                <w:rFonts w:ascii="Cambria" w:eastAsia="MS Mincho" w:hAnsi="Cambria" w:cs="Times New Roman"/>
              </w:rPr>
            </w:pPr>
            <w:r w:rsidRPr="00225C9E">
              <w:rPr>
                <w:rFonts w:ascii="Times New Roman" w:eastAsia="Times New Roman" w:hAnsi="Times New Roman" w:cs="Times New Roman"/>
                <w:color w:val="000000"/>
                <w:w w:val="98"/>
                <w:sz w:val="24"/>
              </w:rPr>
              <w:t>Водные процедуры после утренней зарядки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720"/>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Упражнения</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на</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развитие</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гибкости</w:t>
            </w:r>
            <w:proofErr w:type="spellEnd"/>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Pr>
                <w:rFonts w:ascii="Cambria" w:eastAsia="MS Mincho" w:hAnsi="Cambria" w:cs="Times New Roman"/>
              </w:rPr>
            </w:pPr>
            <w:proofErr w:type="spellStart"/>
            <w:r w:rsidRPr="00225C9E">
              <w:rPr>
                <w:rFonts w:ascii="Times New Roman" w:eastAsia="Times New Roman" w:hAnsi="Times New Roman" w:cs="Times New Roman"/>
                <w:color w:val="000000"/>
                <w:w w:val="98"/>
                <w:sz w:val="24"/>
                <w:lang w:val="en-US"/>
              </w:rPr>
              <w:t>Практическ</w:t>
            </w:r>
            <w:r w:rsidR="003F7AC0">
              <w:rPr>
                <w:rFonts w:ascii="Times New Roman" w:eastAsia="Times New Roman" w:hAnsi="Times New Roman" w:cs="Times New Roman"/>
                <w:color w:val="000000"/>
                <w:w w:val="98"/>
                <w:sz w:val="24"/>
                <w:lang w:val="en-US"/>
              </w:rPr>
              <w:t>ая</w:t>
            </w:r>
            <w:proofErr w:type="spellEnd"/>
            <w:r w:rsidR="003F7AC0">
              <w:rPr>
                <w:rFonts w:ascii="Times New Roman" w:eastAsia="Times New Roman" w:hAnsi="Times New Roman" w:cs="Times New Roman"/>
                <w:color w:val="000000"/>
                <w:w w:val="98"/>
                <w:sz w:val="24"/>
                <w:lang w:val="en-US"/>
              </w:rPr>
              <w:t xml:space="preserve"> </w:t>
            </w:r>
            <w:proofErr w:type="spellStart"/>
            <w:r w:rsidR="003F7AC0">
              <w:rPr>
                <w:rFonts w:ascii="Times New Roman" w:eastAsia="Times New Roman" w:hAnsi="Times New Roman" w:cs="Times New Roman"/>
                <w:color w:val="000000"/>
                <w:w w:val="98"/>
                <w:sz w:val="24"/>
                <w:lang w:val="en-US"/>
              </w:rPr>
              <w:t>работа</w:t>
            </w:r>
            <w:proofErr w:type="spellEnd"/>
            <w:r w:rsidRPr="00225C9E">
              <w:rPr>
                <w:rFonts w:ascii="Times New Roman" w:eastAsia="Times New Roman" w:hAnsi="Times New Roman" w:cs="Times New Roman"/>
                <w:color w:val="000000"/>
                <w:w w:val="98"/>
                <w:sz w:val="24"/>
                <w:lang w:val="en-US"/>
              </w:rPr>
              <w:t xml:space="preserve"> </w:t>
            </w:r>
            <w:r w:rsidRPr="00225C9E">
              <w:rPr>
                <w:rFonts w:ascii="Cambria" w:eastAsia="MS Mincho" w:hAnsi="Cambria" w:cs="Times New Roman"/>
                <w:lang w:val="en-US"/>
              </w:rPr>
              <w:br/>
            </w:r>
            <w:r>
              <w:rPr>
                <w:rFonts w:ascii="Times New Roman" w:eastAsia="Times New Roman" w:hAnsi="Times New Roman" w:cs="Times New Roman"/>
                <w:color w:val="000000"/>
                <w:w w:val="98"/>
                <w:sz w:val="24"/>
              </w:rPr>
              <w:t xml:space="preserve"> </w:t>
            </w:r>
          </w:p>
        </w:tc>
      </w:tr>
      <w:tr w:rsidR="00225C9E" w:rsidRPr="00225C9E" w:rsidTr="00225C9E">
        <w:trPr>
          <w:trHeight w:hRule="exact" w:val="146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720"/>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Упражнения</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на</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развитие</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координации</w:t>
            </w:r>
            <w:proofErr w:type="spellEnd"/>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rsidSect="00EB3C64">
          <w:pgSz w:w="11900" w:h="16840"/>
          <w:pgMar w:top="142" w:right="556" w:bottom="326"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21.</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ight="144"/>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Упражнения</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на</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формирование</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телосложения</w:t>
            </w:r>
            <w:proofErr w:type="spellEnd"/>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«Гимнастика». Знакомство с понятием «спортивн</w:t>
            </w:r>
            <w:proofErr w:type="gramStart"/>
            <w:r w:rsidRPr="00225C9E">
              <w:rPr>
                <w:rFonts w:ascii="Times New Roman" w:eastAsia="Times New Roman" w:hAnsi="Times New Roman" w:cs="Times New Roman"/>
                <w:color w:val="000000"/>
                <w:w w:val="98"/>
                <w:sz w:val="24"/>
              </w:rPr>
              <w:t>о-</w:t>
            </w:r>
            <w:proofErr w:type="gramEnd"/>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оздоровительная деятельность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EB3C64" w:rsidRDefault="00225C9E" w:rsidP="00225C9E">
            <w:pPr>
              <w:autoSpaceDE w:val="0"/>
              <w:autoSpaceDN w:val="0"/>
              <w:spacing w:before="98" w:after="0" w:line="230" w:lineRule="auto"/>
              <w:ind w:left="72"/>
              <w:rPr>
                <w:rFonts w:ascii="Cambria" w:eastAsia="MS Mincho" w:hAnsi="Cambria" w:cs="Times New Roman"/>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EB3C64" w:rsidRDefault="00225C9E" w:rsidP="00225C9E">
            <w:pPr>
              <w:autoSpaceDE w:val="0"/>
              <w:autoSpaceDN w:val="0"/>
              <w:spacing w:before="98" w:after="0" w:line="230" w:lineRule="auto"/>
              <w:ind w:left="70"/>
              <w:rPr>
                <w:rFonts w:ascii="Cambria" w:eastAsia="MS Mincho" w:hAnsi="Cambria" w:cs="Times New Roman"/>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30"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Беседа</w:t>
            </w:r>
            <w:proofErr w:type="spellEnd"/>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«Гимнастика». Кувырок вперёд в группировке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«Гимнастика». Кувырок назад в группировке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EB3C64" w:rsidRDefault="00225C9E" w:rsidP="00225C9E">
            <w:pPr>
              <w:autoSpaceDE w:val="0"/>
              <w:autoSpaceDN w:val="0"/>
              <w:spacing w:before="98" w:after="0" w:line="230" w:lineRule="auto"/>
              <w:ind w:left="72"/>
              <w:rPr>
                <w:rFonts w:ascii="Cambria" w:eastAsia="MS Mincho" w:hAnsi="Cambria" w:cs="Times New Roman"/>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EB3C64" w:rsidRDefault="00225C9E" w:rsidP="00225C9E">
            <w:pPr>
              <w:autoSpaceDE w:val="0"/>
              <w:autoSpaceDN w:val="0"/>
              <w:spacing w:before="98" w:after="0" w:line="230" w:lineRule="auto"/>
              <w:ind w:left="70"/>
              <w:rPr>
                <w:rFonts w:ascii="Cambria" w:eastAsia="MS Mincho" w:hAnsi="Cambria" w:cs="Times New Roman"/>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w:t>
            </w:r>
            <w:r w:rsidR="00086C09">
              <w:rPr>
                <w:rFonts w:ascii="Times New Roman" w:eastAsia="Times New Roman" w:hAnsi="Times New Roman" w:cs="Times New Roman"/>
                <w:color w:val="000000"/>
                <w:w w:val="98"/>
                <w:sz w:val="24"/>
              </w:rPr>
              <w:t>тика». Кувырок вперёд ноги «</w:t>
            </w:r>
            <w:proofErr w:type="spellStart"/>
            <w:r w:rsidR="00086C09">
              <w:rPr>
                <w:rFonts w:ascii="Times New Roman" w:eastAsia="Times New Roman" w:hAnsi="Times New Roman" w:cs="Times New Roman"/>
                <w:color w:val="000000"/>
                <w:w w:val="98"/>
                <w:sz w:val="24"/>
              </w:rPr>
              <w:t>скре</w:t>
            </w:r>
            <w:r w:rsidRPr="00225C9E">
              <w:rPr>
                <w:rFonts w:ascii="Times New Roman" w:eastAsia="Times New Roman" w:hAnsi="Times New Roman" w:cs="Times New Roman"/>
                <w:color w:val="000000"/>
                <w:w w:val="98"/>
                <w:sz w:val="24"/>
              </w:rPr>
              <w:t>стно</w:t>
            </w:r>
            <w:proofErr w:type="spellEnd"/>
            <w:r w:rsidRPr="00225C9E">
              <w:rPr>
                <w:rFonts w:ascii="Times New Roman" w:eastAsia="Times New Roman" w:hAnsi="Times New Roman" w:cs="Times New Roman"/>
                <w:color w:val="000000"/>
                <w:w w:val="98"/>
                <w:sz w:val="24"/>
              </w:rPr>
              <w:t>»</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144"/>
              <w:rPr>
                <w:rFonts w:ascii="Cambria" w:eastAsia="MS Mincho" w:hAnsi="Cambria" w:cs="Times New Roman"/>
              </w:rPr>
            </w:pPr>
            <w:proofErr w:type="spellStart"/>
            <w:r w:rsidRPr="00225C9E">
              <w:rPr>
                <w:rFonts w:ascii="Times New Roman" w:eastAsia="Times New Roman" w:hAnsi="Times New Roman" w:cs="Times New Roman"/>
                <w:color w:val="000000"/>
                <w:w w:val="98"/>
                <w:sz w:val="24"/>
                <w:lang w:val="en-US"/>
              </w:rPr>
              <w:t>Контрольн</w:t>
            </w:r>
            <w:r w:rsidR="003F7AC0">
              <w:rPr>
                <w:rFonts w:ascii="Times New Roman" w:eastAsia="Times New Roman" w:hAnsi="Times New Roman" w:cs="Times New Roman"/>
                <w:color w:val="000000"/>
                <w:w w:val="98"/>
                <w:sz w:val="24"/>
                <w:lang w:val="en-US"/>
              </w:rPr>
              <w:t>ая</w:t>
            </w:r>
            <w:proofErr w:type="spellEnd"/>
            <w:r w:rsidR="003F7AC0">
              <w:rPr>
                <w:rFonts w:ascii="Times New Roman" w:eastAsia="Times New Roman" w:hAnsi="Times New Roman" w:cs="Times New Roman"/>
                <w:color w:val="000000"/>
                <w:w w:val="98"/>
                <w:sz w:val="24"/>
                <w:lang w:val="en-US"/>
              </w:rPr>
              <w:t xml:space="preserve"> </w:t>
            </w:r>
            <w:proofErr w:type="spellStart"/>
            <w:r w:rsidR="003F7AC0">
              <w:rPr>
                <w:rFonts w:ascii="Times New Roman" w:eastAsia="Times New Roman" w:hAnsi="Times New Roman" w:cs="Times New Roman"/>
                <w:color w:val="000000"/>
                <w:w w:val="98"/>
                <w:sz w:val="24"/>
                <w:lang w:val="en-US"/>
              </w:rPr>
              <w:t>работа</w:t>
            </w:r>
            <w:proofErr w:type="spellEnd"/>
            <w:r w:rsidRPr="00225C9E">
              <w:rPr>
                <w:rFonts w:ascii="Cambria" w:eastAsia="MS Mincho" w:hAnsi="Cambria" w:cs="Times New Roman"/>
                <w:lang w:val="en-US"/>
              </w:rPr>
              <w:br/>
            </w:r>
            <w:r>
              <w:rPr>
                <w:rFonts w:ascii="Times New Roman" w:eastAsia="Times New Roman" w:hAnsi="Times New Roman" w:cs="Times New Roman"/>
                <w:color w:val="000000"/>
                <w:w w:val="98"/>
                <w:sz w:val="24"/>
              </w:rPr>
              <w:t xml:space="preserve"> </w:t>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«Гимнастика». Кувырок назад из стойки на лопатках</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Опорный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прыжок на гимнастического козла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Гимнастическая комбинация на низком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гимнастическом бревне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ight="144"/>
              <w:rPr>
                <w:rFonts w:ascii="Cambria" w:eastAsia="MS Mincho" w:hAnsi="Cambria" w:cs="Times New Roman"/>
              </w:rPr>
            </w:pPr>
            <w:r w:rsidRPr="00225C9E">
              <w:rPr>
                <w:rFonts w:ascii="Cambria" w:eastAsia="MS Mincho" w:hAnsi="Cambria" w:cs="Times New Roman"/>
                <w:lang w:val="en-US"/>
              </w:rPr>
              <w:br/>
            </w:r>
            <w:r>
              <w:rPr>
                <w:rFonts w:ascii="Times New Roman" w:eastAsia="Times New Roman" w:hAnsi="Times New Roman" w:cs="Times New Roman"/>
                <w:color w:val="000000"/>
                <w:w w:val="98"/>
                <w:sz w:val="24"/>
              </w:rPr>
              <w:t xml:space="preserve"> </w:t>
            </w:r>
            <w:proofErr w:type="spellStart"/>
            <w:r w:rsidR="00EB3C64" w:rsidRPr="00225C9E">
              <w:rPr>
                <w:rFonts w:ascii="Times New Roman" w:eastAsia="Times New Roman" w:hAnsi="Times New Roman" w:cs="Times New Roman"/>
                <w:color w:val="000000"/>
                <w:w w:val="98"/>
                <w:sz w:val="24"/>
                <w:lang w:val="en-US"/>
              </w:rPr>
              <w:t>Объя</w:t>
            </w:r>
            <w:r w:rsidR="00EB3C64">
              <w:rPr>
                <w:rFonts w:ascii="Times New Roman" w:eastAsia="Times New Roman" w:hAnsi="Times New Roman" w:cs="Times New Roman"/>
                <w:color w:val="000000"/>
                <w:w w:val="98"/>
                <w:sz w:val="24"/>
                <w:lang w:val="en-US"/>
              </w:rPr>
              <w:t>снение</w:t>
            </w:r>
            <w:proofErr w:type="spellEnd"/>
          </w:p>
        </w:tc>
      </w:tr>
      <w:tr w:rsidR="00225C9E" w:rsidRPr="00225C9E" w:rsidTr="00225C9E">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29.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Гимнастическая комбинация на низком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гимнастическом бревне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25C9E">
        <w:trPr>
          <w:trHeight w:hRule="exact" w:val="146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ight="720"/>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Лазанье и </w:t>
            </w:r>
            <w:proofErr w:type="spellStart"/>
            <w:r w:rsidRPr="00225C9E">
              <w:rPr>
                <w:rFonts w:ascii="Times New Roman" w:eastAsia="Times New Roman" w:hAnsi="Times New Roman" w:cs="Times New Roman"/>
                <w:color w:val="000000"/>
                <w:w w:val="98"/>
                <w:sz w:val="24"/>
              </w:rPr>
              <w:t>перелезание</w:t>
            </w:r>
            <w:proofErr w:type="spellEnd"/>
            <w:r w:rsidRPr="00225C9E">
              <w:rPr>
                <w:rFonts w:ascii="Times New Roman" w:eastAsia="Times New Roman" w:hAnsi="Times New Roman" w:cs="Times New Roman"/>
                <w:color w:val="000000"/>
                <w:w w:val="98"/>
                <w:sz w:val="24"/>
              </w:rPr>
              <w:t xml:space="preserve"> на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гимнастической стенке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734" w:left="664" w:header="720" w:footer="720" w:gutter="0"/>
          <w:cols w:space="720" w:equalWidth="0">
            <w:col w:w="10680"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lang w:val="en-US"/>
        </w:rPr>
      </w:pPr>
    </w:p>
    <w:tbl>
      <w:tblPr>
        <w:tblW w:w="0" w:type="auto"/>
        <w:tblInd w:w="5" w:type="dxa"/>
        <w:tblLayout w:type="fixed"/>
        <w:tblLook w:val="04A0"/>
      </w:tblPr>
      <w:tblGrid>
        <w:gridCol w:w="568"/>
        <w:gridCol w:w="3401"/>
        <w:gridCol w:w="669"/>
        <w:gridCol w:w="1598"/>
        <w:gridCol w:w="1644"/>
        <w:gridCol w:w="1148"/>
        <w:gridCol w:w="1622"/>
      </w:tblGrid>
      <w:tr w:rsidR="00225C9E" w:rsidRPr="00225C9E" w:rsidTr="002E11A5">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31.</w:t>
            </w:r>
          </w:p>
        </w:tc>
        <w:tc>
          <w:tcPr>
            <w:tcW w:w="3401"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ight="720"/>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Лазанье и </w:t>
            </w:r>
            <w:proofErr w:type="spellStart"/>
            <w:r w:rsidRPr="00225C9E">
              <w:rPr>
                <w:rFonts w:ascii="Times New Roman" w:eastAsia="Times New Roman" w:hAnsi="Times New Roman" w:cs="Times New Roman"/>
                <w:color w:val="000000"/>
                <w:w w:val="98"/>
                <w:sz w:val="24"/>
              </w:rPr>
              <w:t>перелезание</w:t>
            </w:r>
            <w:proofErr w:type="spellEnd"/>
            <w:r w:rsidRPr="00225C9E">
              <w:rPr>
                <w:rFonts w:ascii="Times New Roman" w:eastAsia="Times New Roman" w:hAnsi="Times New Roman" w:cs="Times New Roman"/>
                <w:color w:val="000000"/>
                <w:w w:val="98"/>
                <w:sz w:val="24"/>
              </w:rPr>
              <w:t xml:space="preserve"> на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гимнастической стенке</w:t>
            </w:r>
          </w:p>
        </w:tc>
        <w:tc>
          <w:tcPr>
            <w:tcW w:w="66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Times New Roman" w:eastAsia="Times New Roman" w:hAnsi="Times New Roman" w:cs="Times New Roman"/>
                <w:color w:val="000000"/>
                <w:w w:val="98"/>
                <w:sz w:val="24"/>
                <w:lang w:val="en-US"/>
              </w:rPr>
              <w:t xml:space="preserve"> </w:t>
            </w:r>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E11A5">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32.</w:t>
            </w:r>
          </w:p>
        </w:tc>
        <w:tc>
          <w:tcPr>
            <w:tcW w:w="3401"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7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Расхождение на гимнастической скамейке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в парах</w:t>
            </w:r>
          </w:p>
        </w:tc>
        <w:tc>
          <w:tcPr>
            <w:tcW w:w="66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8" w:after="0" w:line="276" w:lineRule="auto"/>
              <w:ind w:left="72"/>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Практическая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r w:rsidR="00225C9E" w:rsidRPr="00225C9E" w:rsidTr="002E11A5">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33.</w:t>
            </w:r>
          </w:p>
        </w:tc>
        <w:tc>
          <w:tcPr>
            <w:tcW w:w="3401"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6"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«Гимнастика». Расхождение на гимнастической скамейке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в парах</w:t>
            </w:r>
          </w:p>
        </w:tc>
        <w:tc>
          <w:tcPr>
            <w:tcW w:w="669"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76" w:lineRule="auto"/>
              <w:ind w:left="72" w:right="144"/>
              <w:rPr>
                <w:rFonts w:ascii="Cambria" w:eastAsia="MS Mincho" w:hAnsi="Cambria" w:cs="Times New Roman"/>
              </w:rPr>
            </w:pPr>
            <w:proofErr w:type="spellStart"/>
            <w:r>
              <w:rPr>
                <w:rFonts w:ascii="Times New Roman" w:eastAsia="Times New Roman" w:hAnsi="Times New Roman" w:cs="Times New Roman"/>
                <w:color w:val="000000"/>
                <w:w w:val="98"/>
                <w:sz w:val="24"/>
                <w:lang w:val="en-US"/>
              </w:rPr>
              <w:t>Контрольная</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работа</w:t>
            </w:r>
            <w:proofErr w:type="spellEnd"/>
            <w:r w:rsidR="00225C9E" w:rsidRPr="00225C9E">
              <w:rPr>
                <w:rFonts w:ascii="Cambria" w:eastAsia="MS Mincho" w:hAnsi="Cambria" w:cs="Times New Roman"/>
                <w:lang w:val="en-US"/>
              </w:rPr>
              <w:br/>
            </w:r>
            <w:r w:rsidR="00225C9E">
              <w:rPr>
                <w:rFonts w:ascii="Times New Roman" w:eastAsia="Times New Roman" w:hAnsi="Times New Roman" w:cs="Times New Roman"/>
                <w:color w:val="000000"/>
                <w:w w:val="98"/>
                <w:sz w:val="24"/>
              </w:rPr>
              <w:t xml:space="preserve"> </w:t>
            </w:r>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tbl>
      <w:tblPr>
        <w:tblW w:w="0" w:type="auto"/>
        <w:tblInd w:w="5" w:type="dxa"/>
        <w:tblLayout w:type="fixed"/>
        <w:tblLook w:val="04A0"/>
      </w:tblPr>
      <w:tblGrid>
        <w:gridCol w:w="568"/>
        <w:gridCol w:w="3401"/>
        <w:gridCol w:w="669"/>
        <w:gridCol w:w="1598"/>
        <w:gridCol w:w="1644"/>
        <w:gridCol w:w="1148"/>
        <w:gridCol w:w="1622"/>
      </w:tblGrid>
      <w:tr w:rsidR="00D25011" w:rsidRPr="00225C9E" w:rsidTr="0083452F">
        <w:trPr>
          <w:trHeight w:hRule="exact" w:val="391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2E11A5" w:rsidP="00D25011">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34</w:t>
            </w:r>
            <w:r w:rsidR="00D25011" w:rsidRPr="00225C9E">
              <w:rPr>
                <w:rFonts w:ascii="Times New Roman" w:eastAsia="Times New Roman" w:hAnsi="Times New Roman" w:cs="Times New Roman"/>
                <w:color w:val="000000"/>
                <w:w w:val="98"/>
                <w:sz w:val="24"/>
                <w:lang w:val="en-US"/>
              </w:rPr>
              <w:t>.</w:t>
            </w:r>
          </w:p>
        </w:tc>
        <w:tc>
          <w:tcPr>
            <w:tcW w:w="3401"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E11A5" w:rsidRDefault="002E11A5" w:rsidP="002E11A5">
            <w:pPr>
              <w:autoSpaceDE w:val="0"/>
              <w:autoSpaceDN w:val="0"/>
              <w:spacing w:before="98" w:after="0" w:line="276" w:lineRule="auto"/>
              <w:ind w:left="72" w:right="576"/>
              <w:rPr>
                <w:rFonts w:ascii="Times New Roman" w:eastAsia="Times New Roman" w:hAnsi="Times New Roman" w:cs="Times New Roman"/>
                <w:color w:val="000000"/>
                <w:w w:val="98"/>
                <w:sz w:val="24"/>
              </w:rPr>
            </w:pPr>
            <w:r w:rsidRPr="002E11A5">
              <w:rPr>
                <w:rFonts w:ascii="Times New Roman" w:eastAsia="Times New Roman" w:hAnsi="Times New Roman" w:cs="Times New Roman"/>
                <w:color w:val="000000"/>
                <w:w w:val="98"/>
                <w:sz w:val="24"/>
              </w:rPr>
              <w:t xml:space="preserve">Модуль «Зимние виды </w:t>
            </w:r>
          </w:p>
          <w:p w:rsidR="002E11A5" w:rsidRPr="002E11A5" w:rsidRDefault="002E11A5" w:rsidP="002E11A5">
            <w:pPr>
              <w:autoSpaceDE w:val="0"/>
              <w:autoSpaceDN w:val="0"/>
              <w:spacing w:before="98" w:after="0" w:line="276" w:lineRule="auto"/>
              <w:ind w:left="72" w:right="576"/>
              <w:rPr>
                <w:rFonts w:ascii="Times New Roman" w:eastAsia="Times New Roman" w:hAnsi="Times New Roman" w:cs="Times New Roman"/>
                <w:color w:val="000000"/>
                <w:w w:val="98"/>
                <w:sz w:val="24"/>
              </w:rPr>
            </w:pPr>
            <w:r w:rsidRPr="002E11A5">
              <w:rPr>
                <w:rFonts w:ascii="Times New Roman" w:eastAsia="Times New Roman" w:hAnsi="Times New Roman" w:cs="Times New Roman"/>
                <w:color w:val="000000"/>
                <w:w w:val="98"/>
                <w:sz w:val="24"/>
              </w:rPr>
              <w:t xml:space="preserve">спорта». Знакомство </w:t>
            </w:r>
            <w:proofErr w:type="gramStart"/>
            <w:r w:rsidRPr="002E11A5">
              <w:rPr>
                <w:rFonts w:ascii="Times New Roman" w:eastAsia="Times New Roman" w:hAnsi="Times New Roman" w:cs="Times New Roman"/>
                <w:color w:val="000000"/>
                <w:w w:val="98"/>
                <w:sz w:val="24"/>
              </w:rPr>
              <w:t>с</w:t>
            </w:r>
            <w:proofErr w:type="gramEnd"/>
            <w:r w:rsidRPr="002E11A5">
              <w:rPr>
                <w:rFonts w:ascii="Times New Roman" w:eastAsia="Times New Roman" w:hAnsi="Times New Roman" w:cs="Times New Roman"/>
                <w:color w:val="000000"/>
                <w:w w:val="98"/>
                <w:sz w:val="24"/>
              </w:rPr>
              <w:t xml:space="preserve"> </w:t>
            </w:r>
          </w:p>
          <w:p w:rsidR="002E11A5" w:rsidRDefault="002E11A5" w:rsidP="002E11A5">
            <w:pPr>
              <w:autoSpaceDE w:val="0"/>
              <w:autoSpaceDN w:val="0"/>
              <w:spacing w:before="98" w:after="0" w:line="276" w:lineRule="auto"/>
              <w:ind w:left="72" w:right="576"/>
              <w:rPr>
                <w:rFonts w:ascii="Times New Roman" w:eastAsia="Times New Roman" w:hAnsi="Times New Roman" w:cs="Times New Roman"/>
                <w:color w:val="000000"/>
                <w:w w:val="98"/>
                <w:sz w:val="24"/>
              </w:rPr>
            </w:pPr>
            <w:r w:rsidRPr="002E11A5">
              <w:rPr>
                <w:rFonts w:ascii="Times New Roman" w:eastAsia="Times New Roman" w:hAnsi="Times New Roman" w:cs="Times New Roman"/>
                <w:color w:val="000000"/>
                <w:w w:val="98"/>
                <w:sz w:val="24"/>
              </w:rPr>
              <w:t xml:space="preserve">рекомендациями учителя по технике безопасности на занятиях лыжной подготовкой; способами использования </w:t>
            </w:r>
            <w:r>
              <w:rPr>
                <w:rFonts w:ascii="Times New Roman" w:eastAsia="Times New Roman" w:hAnsi="Times New Roman" w:cs="Times New Roman"/>
                <w:color w:val="000000"/>
                <w:w w:val="98"/>
                <w:sz w:val="24"/>
              </w:rPr>
              <w:t>у</w:t>
            </w:r>
            <w:r w:rsidRPr="002E11A5">
              <w:rPr>
                <w:rFonts w:ascii="Times New Roman" w:eastAsia="Times New Roman" w:hAnsi="Times New Roman" w:cs="Times New Roman"/>
                <w:color w:val="000000"/>
                <w:w w:val="98"/>
                <w:sz w:val="24"/>
              </w:rPr>
              <w:t>пражнений в передвижении на лыжах для развития</w:t>
            </w:r>
            <w:r>
              <w:rPr>
                <w:rFonts w:ascii="Times New Roman" w:eastAsia="Times New Roman" w:hAnsi="Times New Roman" w:cs="Times New Roman"/>
                <w:color w:val="000000"/>
                <w:w w:val="98"/>
                <w:sz w:val="24"/>
              </w:rPr>
              <w:t xml:space="preserve"> </w:t>
            </w:r>
            <w:r w:rsidRPr="002E11A5">
              <w:rPr>
                <w:rFonts w:ascii="Times New Roman" w:eastAsia="Times New Roman" w:hAnsi="Times New Roman" w:cs="Times New Roman"/>
                <w:color w:val="000000"/>
                <w:w w:val="98"/>
                <w:sz w:val="24"/>
              </w:rPr>
              <w:t>выносливости</w:t>
            </w:r>
          </w:p>
          <w:p w:rsidR="00D25011" w:rsidRPr="00225C9E" w:rsidRDefault="00D25011" w:rsidP="00D25011">
            <w:pPr>
              <w:autoSpaceDE w:val="0"/>
              <w:autoSpaceDN w:val="0"/>
              <w:spacing w:before="98" w:after="0" w:line="276" w:lineRule="auto"/>
              <w:ind w:left="72" w:right="576"/>
              <w:rPr>
                <w:rFonts w:ascii="Cambria" w:eastAsia="MS Mincho" w:hAnsi="Cambria" w:cs="Times New Roman"/>
              </w:rPr>
            </w:pPr>
          </w:p>
        </w:tc>
        <w:tc>
          <w:tcPr>
            <w:tcW w:w="669"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D25011" w:rsidRPr="00225C9E" w:rsidTr="00BF6D76">
        <w:trPr>
          <w:trHeight w:hRule="exact" w:val="198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2E11A5" w:rsidP="00D25011">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35</w:t>
            </w:r>
            <w:r w:rsidR="00D25011" w:rsidRPr="00225C9E">
              <w:rPr>
                <w:rFonts w:ascii="Times New Roman" w:eastAsia="Times New Roman" w:hAnsi="Times New Roman" w:cs="Times New Roman"/>
                <w:color w:val="000000"/>
                <w:w w:val="98"/>
                <w:sz w:val="24"/>
                <w:lang w:val="en-US"/>
              </w:rPr>
              <w:t>.</w:t>
            </w:r>
          </w:p>
        </w:tc>
        <w:tc>
          <w:tcPr>
            <w:tcW w:w="3401"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76" w:lineRule="auto"/>
              <w:ind w:left="72" w:right="576"/>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спорта». Передвижение на лыжах попеременным </w:t>
            </w:r>
            <w:r w:rsidRPr="00225C9E">
              <w:rPr>
                <w:rFonts w:ascii="Cambria" w:eastAsia="MS Mincho" w:hAnsi="Cambria" w:cs="Times New Roman"/>
              </w:rPr>
              <w:br/>
            </w:r>
            <w:proofErr w:type="spellStart"/>
            <w:r w:rsidRPr="00225C9E">
              <w:rPr>
                <w:rFonts w:ascii="Times New Roman" w:eastAsia="Times New Roman" w:hAnsi="Times New Roman" w:cs="Times New Roman"/>
                <w:color w:val="000000"/>
                <w:w w:val="98"/>
                <w:sz w:val="24"/>
              </w:rPr>
              <w:t>двухшажным</w:t>
            </w:r>
            <w:proofErr w:type="spellEnd"/>
            <w:r w:rsidRPr="00225C9E">
              <w:rPr>
                <w:rFonts w:ascii="Times New Roman" w:eastAsia="Times New Roman" w:hAnsi="Times New Roman" w:cs="Times New Roman"/>
                <w:color w:val="000000"/>
                <w:w w:val="98"/>
                <w:sz w:val="24"/>
              </w:rPr>
              <w:t xml:space="preserve"> ходом</w:t>
            </w:r>
          </w:p>
        </w:tc>
        <w:tc>
          <w:tcPr>
            <w:tcW w:w="669"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62" w:lineRule="auto"/>
              <w:ind w:left="72" w:right="144"/>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Контрольное</w:t>
            </w:r>
            <w:proofErr w:type="spellEnd"/>
            <w:r w:rsidRPr="00225C9E">
              <w:rPr>
                <w:rFonts w:ascii="Times New Roman" w:eastAsia="Times New Roman" w:hAnsi="Times New Roman" w:cs="Times New Roman"/>
                <w:color w:val="000000"/>
                <w:w w:val="98"/>
                <w:sz w:val="24"/>
                <w:lang w:val="en-US"/>
              </w:rPr>
              <w:t xml:space="preserve"> </w:t>
            </w:r>
            <w:proofErr w:type="spellStart"/>
            <w:r w:rsidRPr="00225C9E">
              <w:rPr>
                <w:rFonts w:ascii="Times New Roman" w:eastAsia="Times New Roman" w:hAnsi="Times New Roman" w:cs="Times New Roman"/>
                <w:color w:val="000000"/>
                <w:w w:val="98"/>
                <w:sz w:val="24"/>
                <w:lang w:val="en-US"/>
              </w:rPr>
              <w:t>заняти</w:t>
            </w:r>
            <w:r>
              <w:rPr>
                <w:rFonts w:ascii="Times New Roman" w:eastAsia="Times New Roman" w:hAnsi="Times New Roman" w:cs="Times New Roman"/>
                <w:color w:val="000000"/>
                <w:w w:val="98"/>
                <w:sz w:val="24"/>
                <w:lang w:val="en-US"/>
              </w:rPr>
              <w:t>е</w:t>
            </w:r>
            <w:proofErr w:type="spellEnd"/>
          </w:p>
        </w:tc>
      </w:tr>
      <w:tr w:rsidR="00D25011" w:rsidRPr="00225C9E" w:rsidTr="00BF6D76">
        <w:trPr>
          <w:trHeight w:hRule="exact" w:val="168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2E11A5" w:rsidP="00D25011">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36</w:t>
            </w:r>
            <w:r w:rsidR="00D25011" w:rsidRPr="00225C9E">
              <w:rPr>
                <w:rFonts w:ascii="Times New Roman" w:eastAsia="Times New Roman" w:hAnsi="Times New Roman" w:cs="Times New Roman"/>
                <w:color w:val="000000"/>
                <w:w w:val="98"/>
                <w:sz w:val="24"/>
                <w:lang w:val="en-US"/>
              </w:rPr>
              <w:t>.</w:t>
            </w:r>
          </w:p>
        </w:tc>
        <w:tc>
          <w:tcPr>
            <w:tcW w:w="3401"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BB1736" w:rsidRDefault="002E11A5" w:rsidP="002E11A5">
            <w:pPr>
              <w:autoSpaceDE w:val="0"/>
              <w:autoSpaceDN w:val="0"/>
              <w:spacing w:before="98" w:after="0" w:line="286" w:lineRule="auto"/>
              <w:ind w:left="72"/>
              <w:rPr>
                <w:rFonts w:ascii="Times New Roman" w:eastAsia="MS Mincho" w:hAnsi="Times New Roman" w:cs="Times New Roman"/>
              </w:rPr>
            </w:pPr>
            <w:r w:rsidRPr="00BB1736">
              <w:rPr>
                <w:rFonts w:ascii="Times New Roman" w:eastAsia="MS Mincho" w:hAnsi="Times New Roman" w:cs="Times New Roman"/>
              </w:rPr>
              <w:t xml:space="preserve">Модуль «Зимние виды </w:t>
            </w:r>
          </w:p>
          <w:p w:rsidR="002E11A5" w:rsidRPr="00BB1736" w:rsidRDefault="002E11A5" w:rsidP="002E11A5">
            <w:pPr>
              <w:autoSpaceDE w:val="0"/>
              <w:autoSpaceDN w:val="0"/>
              <w:spacing w:before="98" w:after="0" w:line="286" w:lineRule="auto"/>
              <w:ind w:left="72"/>
              <w:rPr>
                <w:rFonts w:ascii="Times New Roman" w:eastAsia="MS Mincho" w:hAnsi="Times New Roman" w:cs="Times New Roman"/>
              </w:rPr>
            </w:pPr>
            <w:r w:rsidRPr="00BB1736">
              <w:rPr>
                <w:rFonts w:ascii="Times New Roman" w:eastAsia="MS Mincho" w:hAnsi="Times New Roman" w:cs="Times New Roman"/>
              </w:rPr>
              <w:t xml:space="preserve">спорта». Передвижение на лыжах </w:t>
            </w:r>
            <w:proofErr w:type="gramStart"/>
            <w:r w:rsidRPr="00BB1736">
              <w:rPr>
                <w:rFonts w:ascii="Times New Roman" w:eastAsia="MS Mincho" w:hAnsi="Times New Roman" w:cs="Times New Roman"/>
              </w:rPr>
              <w:t>попеременным</w:t>
            </w:r>
            <w:proofErr w:type="gramEnd"/>
            <w:r w:rsidRPr="00BB1736">
              <w:rPr>
                <w:rFonts w:ascii="Times New Roman" w:eastAsia="MS Mincho" w:hAnsi="Times New Roman" w:cs="Times New Roman"/>
              </w:rPr>
              <w:t xml:space="preserve"> </w:t>
            </w:r>
          </w:p>
          <w:p w:rsidR="00D25011" w:rsidRPr="00225C9E" w:rsidRDefault="002E11A5" w:rsidP="002E11A5">
            <w:pPr>
              <w:autoSpaceDE w:val="0"/>
              <w:autoSpaceDN w:val="0"/>
              <w:spacing w:before="98" w:after="0" w:line="286" w:lineRule="auto"/>
              <w:ind w:left="72"/>
              <w:rPr>
                <w:rFonts w:ascii="Cambria" w:eastAsia="MS Mincho" w:hAnsi="Cambria" w:cs="Times New Roman"/>
              </w:rPr>
            </w:pPr>
            <w:proofErr w:type="spellStart"/>
            <w:r w:rsidRPr="00BB1736">
              <w:rPr>
                <w:rFonts w:ascii="Times New Roman" w:eastAsia="MS Mincho" w:hAnsi="Times New Roman" w:cs="Times New Roman"/>
              </w:rPr>
              <w:t>двухшажным</w:t>
            </w:r>
            <w:proofErr w:type="spellEnd"/>
            <w:r w:rsidRPr="00BB1736">
              <w:rPr>
                <w:rFonts w:ascii="Times New Roman" w:eastAsia="MS Mincho" w:hAnsi="Times New Roman" w:cs="Times New Roman"/>
              </w:rPr>
              <w:t xml:space="preserve"> ходом</w:t>
            </w:r>
          </w:p>
        </w:tc>
        <w:tc>
          <w:tcPr>
            <w:tcW w:w="669"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D25011" w:rsidRPr="00225C9E" w:rsidTr="002E11A5">
        <w:trPr>
          <w:trHeight w:hRule="exact" w:val="112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2E11A5" w:rsidP="00D25011">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37</w:t>
            </w:r>
            <w:r w:rsidR="00D25011" w:rsidRPr="00225C9E">
              <w:rPr>
                <w:rFonts w:ascii="Times New Roman" w:eastAsia="Times New Roman" w:hAnsi="Times New Roman" w:cs="Times New Roman"/>
                <w:color w:val="000000"/>
                <w:w w:val="98"/>
                <w:sz w:val="24"/>
                <w:lang w:val="en-US"/>
              </w:rPr>
              <w:t>.</w:t>
            </w:r>
          </w:p>
        </w:tc>
        <w:tc>
          <w:tcPr>
            <w:tcW w:w="3401"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спорта». Повороты на лыжах способом переступания</w:t>
            </w:r>
          </w:p>
        </w:tc>
        <w:tc>
          <w:tcPr>
            <w:tcW w:w="669"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bl>
    <w:p w:rsidR="00D25011" w:rsidRPr="00225C9E" w:rsidRDefault="00D25011" w:rsidP="00D25011">
      <w:pPr>
        <w:autoSpaceDE w:val="0"/>
        <w:autoSpaceDN w:val="0"/>
        <w:spacing w:after="0" w:line="14"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D25011" w:rsidRPr="00225C9E" w:rsidTr="00D25011">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2E11A5" w:rsidP="00D25011">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38</w:t>
            </w:r>
            <w:r w:rsidR="00D25011"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спорта». Повороты на лыжах способом переступания</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D25011" w:rsidRPr="00225C9E" w:rsidTr="00D25011">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2E11A5" w:rsidP="00D25011">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lastRenderedPageBreak/>
              <w:t>39</w:t>
            </w:r>
            <w:r w:rsidR="00D25011"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спорта». Подъём в горку на лыжах способом «лесенка»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D25011" w:rsidRPr="00225C9E" w:rsidTr="00D25011">
        <w:trPr>
          <w:trHeight w:hRule="exact" w:val="114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2E11A5" w:rsidP="00D25011">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40</w:t>
            </w:r>
            <w:r w:rsidR="00D25011"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спорта». Спуск на лыжах с пологого склона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D25011" w:rsidRPr="00225C9E" w:rsidTr="00D25011">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2E11A5" w:rsidP="00D25011">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41</w:t>
            </w:r>
            <w:r w:rsidR="00D25011"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спорта». Спуск на лыжах с пологого склона</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D25011" w:rsidRPr="00225C9E" w:rsidTr="00D25011">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2E11A5" w:rsidP="00D25011">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42</w:t>
            </w:r>
            <w:r w:rsidR="00D25011"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Default="00D2501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225C9E">
              <w:rPr>
                <w:rFonts w:ascii="Times New Roman" w:eastAsia="Times New Roman" w:hAnsi="Times New Roman" w:cs="Times New Roman"/>
                <w:color w:val="000000"/>
                <w:w w:val="98"/>
                <w:sz w:val="24"/>
              </w:rPr>
              <w:t xml:space="preserve">Модуль «Зимние виды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спорта». Преодоление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небольших препятствий при спуске с пологого склона</w:t>
            </w:r>
          </w:p>
          <w:p w:rsidR="00D25011" w:rsidRDefault="00D2501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p>
          <w:p w:rsidR="00D25011" w:rsidRDefault="00D2501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p>
          <w:p w:rsidR="00D25011" w:rsidRDefault="00D2501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p>
          <w:p w:rsidR="00D25011" w:rsidRDefault="00D2501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p>
          <w:p w:rsidR="00D25011" w:rsidRDefault="00D2501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p>
          <w:p w:rsidR="00D25011" w:rsidRDefault="00D2501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p>
          <w:p w:rsidR="00D25011" w:rsidRDefault="00D2501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p>
          <w:p w:rsidR="00D25011" w:rsidRDefault="00D2501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p>
          <w:p w:rsidR="00D25011" w:rsidRPr="00225C9E" w:rsidRDefault="00D25011" w:rsidP="00D25011">
            <w:pPr>
              <w:autoSpaceDE w:val="0"/>
              <w:autoSpaceDN w:val="0"/>
              <w:spacing w:before="98" w:after="0" w:line="276" w:lineRule="auto"/>
              <w:ind w:left="72" w:right="288"/>
              <w:rPr>
                <w:rFonts w:ascii="Cambria" w:eastAsia="MS Mincho" w:hAnsi="Cambria" w:cs="Times New Roman"/>
              </w:rPr>
            </w:pP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D25011" w:rsidRPr="00225C9E" w:rsidRDefault="00D25011" w:rsidP="00D25011">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83452F" w:rsidRPr="00C119C7" w:rsidTr="00BF6D76">
        <w:trPr>
          <w:trHeight w:hRule="exact" w:val="314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43.</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C119C7" w:rsidRDefault="0083452F"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83452F">
              <w:rPr>
                <w:rFonts w:ascii="Times New Roman" w:eastAsia="Times New Roman" w:hAnsi="Times New Roman" w:cs="Times New Roman"/>
                <w:color w:val="000000"/>
                <w:w w:val="98"/>
                <w:sz w:val="24"/>
              </w:rPr>
              <w:t>Модуль «Плавание».</w:t>
            </w:r>
          </w:p>
          <w:p w:rsidR="00C119C7" w:rsidRDefault="00C119C7"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C119C7">
              <w:rPr>
                <w:rFonts w:ascii="Times New Roman" w:eastAsia="Times New Roman" w:hAnsi="Times New Roman" w:cs="Times New Roman"/>
                <w:color w:val="000000"/>
                <w:w w:val="98"/>
                <w:sz w:val="24"/>
              </w:rPr>
              <w:t>Краткая характеристика вида спорта. Требования к технике безопасности.</w:t>
            </w:r>
          </w:p>
          <w:p w:rsidR="00C119C7" w:rsidRDefault="00C119C7"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C119C7">
              <w:rPr>
                <w:rFonts w:ascii="Times New Roman" w:eastAsia="Times New Roman" w:hAnsi="Times New Roman" w:cs="Times New Roman"/>
                <w:color w:val="000000"/>
                <w:w w:val="98"/>
                <w:sz w:val="24"/>
              </w:rPr>
              <w:t>Координационные упражнения на суше</w:t>
            </w:r>
          </w:p>
          <w:p w:rsidR="0083452F" w:rsidRPr="00225C9E" w:rsidRDefault="0083452F" w:rsidP="00BF6D76">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83452F">
              <w:rPr>
                <w:rFonts w:ascii="Times New Roman" w:eastAsia="Times New Roman" w:hAnsi="Times New Roman" w:cs="Times New Roman"/>
                <w:color w:val="000000"/>
                <w:w w:val="98"/>
                <w:sz w:val="24"/>
              </w:rPr>
              <w:t xml:space="preserve"> </w:t>
            </w:r>
            <w:r w:rsidR="00C119C7">
              <w:rPr>
                <w:rFonts w:ascii="Times New Roman" w:eastAsia="Times New Roman" w:hAnsi="Times New Roman" w:cs="Times New Roman"/>
                <w:color w:val="000000"/>
                <w:w w:val="98"/>
                <w:sz w:val="24"/>
              </w:rPr>
              <w:t xml:space="preserve"> </w:t>
            </w:r>
            <w:r w:rsidRPr="0083452F">
              <w:rPr>
                <w:rFonts w:ascii="Times New Roman" w:eastAsia="Times New Roman" w:hAnsi="Times New Roman" w:cs="Times New Roman"/>
                <w:color w:val="000000"/>
                <w:w w:val="98"/>
                <w:sz w:val="24"/>
              </w:rPr>
              <w:t xml:space="preserve"> Развитие физических качеств.</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2"/>
              <w:rPr>
                <w:rFonts w:ascii="Times New Roman" w:eastAsia="Times New Roman" w:hAnsi="Times New Roman" w:cs="Times New Roman"/>
                <w:color w:val="000000"/>
                <w:w w:val="98"/>
                <w:sz w:val="24"/>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0"/>
              <w:rPr>
                <w:rFonts w:ascii="Times New Roman" w:eastAsia="Times New Roman" w:hAnsi="Times New Roman" w:cs="Times New Roman"/>
                <w:color w:val="000000"/>
                <w:w w:val="98"/>
                <w:sz w:val="24"/>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83452F" w:rsidP="00D25011">
            <w:pPr>
              <w:spacing w:after="200" w:line="276" w:lineRule="auto"/>
              <w:rPr>
                <w:rFonts w:ascii="Cambria" w:eastAsia="MS Mincho" w:hAnsi="Cambria" w:cs="Times New Roman"/>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62" w:lineRule="auto"/>
              <w:ind w:left="72"/>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Практическое занятие</w:t>
            </w:r>
          </w:p>
        </w:tc>
      </w:tr>
      <w:tr w:rsidR="0083452F" w:rsidRPr="00C119C7" w:rsidTr="00BB1736">
        <w:trPr>
          <w:trHeight w:hRule="exact" w:val="186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44.</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BB1736" w:rsidRDefault="00BB1736"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B1736">
              <w:rPr>
                <w:rFonts w:ascii="Times New Roman" w:eastAsia="Times New Roman" w:hAnsi="Times New Roman" w:cs="Times New Roman"/>
                <w:color w:val="000000"/>
                <w:w w:val="98"/>
                <w:sz w:val="24"/>
              </w:rPr>
              <w:t>Модуль «Плавание».</w:t>
            </w:r>
          </w:p>
          <w:p w:rsidR="00C119C7" w:rsidRPr="00225C9E" w:rsidRDefault="00BF6D76"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Физические упражнения и комплексы упражнений, ориентированные на развитие силы, быстроты, выносливости, координации, гибкости и ловкости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AB2B3A" w:rsidRDefault="0083452F" w:rsidP="00D25011">
            <w:pPr>
              <w:autoSpaceDE w:val="0"/>
              <w:autoSpaceDN w:val="0"/>
              <w:spacing w:before="98" w:after="0" w:line="230" w:lineRule="auto"/>
              <w:ind w:left="72"/>
              <w:rPr>
                <w:rFonts w:ascii="Times New Roman" w:eastAsia="Times New Roman" w:hAnsi="Times New Roman" w:cs="Times New Roman"/>
                <w:color w:val="000000"/>
                <w:w w:val="98"/>
                <w:sz w:val="24"/>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AB2B3A" w:rsidRDefault="0083452F" w:rsidP="00D25011">
            <w:pPr>
              <w:autoSpaceDE w:val="0"/>
              <w:autoSpaceDN w:val="0"/>
              <w:spacing w:before="98" w:after="0" w:line="230" w:lineRule="auto"/>
              <w:ind w:left="70"/>
              <w:rPr>
                <w:rFonts w:ascii="Times New Roman" w:eastAsia="Times New Roman" w:hAnsi="Times New Roman" w:cs="Times New Roman"/>
                <w:color w:val="000000"/>
                <w:w w:val="98"/>
                <w:sz w:val="24"/>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83452F" w:rsidP="00D25011">
            <w:pPr>
              <w:spacing w:after="200" w:line="276" w:lineRule="auto"/>
              <w:rPr>
                <w:rFonts w:ascii="Cambria" w:eastAsia="MS Mincho" w:hAnsi="Cambria" w:cs="Times New Roman"/>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AB2B3A" w:rsidP="00D25011">
            <w:pPr>
              <w:autoSpaceDE w:val="0"/>
              <w:autoSpaceDN w:val="0"/>
              <w:spacing w:before="98" w:after="0" w:line="262" w:lineRule="auto"/>
              <w:ind w:left="72"/>
              <w:rPr>
                <w:rFonts w:ascii="Times New Roman" w:eastAsia="Times New Roman" w:hAnsi="Times New Roman" w:cs="Times New Roman"/>
                <w:color w:val="000000"/>
                <w:w w:val="98"/>
                <w:sz w:val="24"/>
              </w:rPr>
            </w:pPr>
            <w:proofErr w:type="spellStart"/>
            <w:r w:rsidRPr="00225C9E">
              <w:rPr>
                <w:rFonts w:ascii="Times New Roman" w:eastAsia="Times New Roman" w:hAnsi="Times New Roman" w:cs="Times New Roman"/>
                <w:color w:val="000000"/>
                <w:w w:val="98"/>
                <w:sz w:val="24"/>
                <w:lang w:val="en-US"/>
              </w:rPr>
              <w:t>Объя</w:t>
            </w:r>
            <w:r>
              <w:rPr>
                <w:rFonts w:ascii="Times New Roman" w:eastAsia="Times New Roman" w:hAnsi="Times New Roman" w:cs="Times New Roman"/>
                <w:color w:val="000000"/>
                <w:w w:val="98"/>
                <w:sz w:val="24"/>
                <w:lang w:val="en-US"/>
              </w:rPr>
              <w:t>снение</w:t>
            </w:r>
            <w:proofErr w:type="spellEnd"/>
          </w:p>
        </w:tc>
      </w:tr>
      <w:tr w:rsidR="0083452F" w:rsidRPr="00C119C7" w:rsidTr="00B947D1">
        <w:trPr>
          <w:trHeight w:hRule="exact" w:val="23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45.</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Default="00B947D1" w:rsidP="00C119C7">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947D1">
              <w:rPr>
                <w:rFonts w:ascii="Times New Roman" w:eastAsia="Times New Roman" w:hAnsi="Times New Roman" w:cs="Times New Roman"/>
                <w:color w:val="000000"/>
                <w:w w:val="98"/>
                <w:sz w:val="24"/>
              </w:rPr>
              <w:t>Модуль «Плавание».</w:t>
            </w:r>
          </w:p>
          <w:p w:rsidR="0083452F" w:rsidRPr="00225C9E" w:rsidRDefault="00BF6D76" w:rsidP="00C119C7">
            <w:pPr>
              <w:autoSpaceDE w:val="0"/>
              <w:autoSpaceDN w:val="0"/>
              <w:spacing w:before="98" w:after="0" w:line="276" w:lineRule="auto"/>
              <w:ind w:left="72" w:right="288"/>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 xml:space="preserve"> </w:t>
            </w:r>
            <w:r w:rsidRPr="00BF6D76">
              <w:rPr>
                <w:rFonts w:ascii="Times New Roman" w:eastAsia="Times New Roman" w:hAnsi="Times New Roman" w:cs="Times New Roman"/>
                <w:color w:val="000000"/>
                <w:w w:val="98"/>
                <w:sz w:val="24"/>
              </w:rPr>
              <w:t>Физические упражнения и комплексы упражнений, ориентированные на развитие силы, быстроты, выносливости, координации, гибкости и ловкости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AB2B3A" w:rsidRDefault="0083452F" w:rsidP="00D25011">
            <w:pPr>
              <w:autoSpaceDE w:val="0"/>
              <w:autoSpaceDN w:val="0"/>
              <w:spacing w:before="98" w:after="0" w:line="230" w:lineRule="auto"/>
              <w:ind w:left="72"/>
              <w:rPr>
                <w:rFonts w:ascii="Times New Roman" w:eastAsia="Times New Roman" w:hAnsi="Times New Roman" w:cs="Times New Roman"/>
                <w:color w:val="000000"/>
                <w:w w:val="98"/>
                <w:sz w:val="24"/>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AB2B3A" w:rsidRDefault="0083452F" w:rsidP="00D25011">
            <w:pPr>
              <w:autoSpaceDE w:val="0"/>
              <w:autoSpaceDN w:val="0"/>
              <w:spacing w:before="98" w:after="0" w:line="230" w:lineRule="auto"/>
              <w:ind w:left="70"/>
              <w:rPr>
                <w:rFonts w:ascii="Times New Roman" w:eastAsia="Times New Roman" w:hAnsi="Times New Roman" w:cs="Times New Roman"/>
                <w:color w:val="000000"/>
                <w:w w:val="98"/>
                <w:sz w:val="24"/>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83452F" w:rsidP="00D25011">
            <w:pPr>
              <w:spacing w:after="200" w:line="276" w:lineRule="auto"/>
              <w:rPr>
                <w:rFonts w:ascii="Cambria" w:eastAsia="MS Mincho" w:hAnsi="Cambria" w:cs="Times New Roman"/>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AB2B3A" w:rsidP="00D25011">
            <w:pPr>
              <w:autoSpaceDE w:val="0"/>
              <w:autoSpaceDN w:val="0"/>
              <w:spacing w:before="98" w:after="0" w:line="262" w:lineRule="auto"/>
              <w:ind w:left="72"/>
              <w:rPr>
                <w:rFonts w:ascii="Times New Roman" w:eastAsia="Times New Roman" w:hAnsi="Times New Roman" w:cs="Times New Roman"/>
                <w:color w:val="000000"/>
                <w:w w:val="98"/>
                <w:sz w:val="24"/>
              </w:rPr>
            </w:pPr>
            <w:proofErr w:type="spellStart"/>
            <w:r w:rsidRPr="00225C9E">
              <w:rPr>
                <w:rFonts w:ascii="Times New Roman" w:eastAsia="Times New Roman" w:hAnsi="Times New Roman" w:cs="Times New Roman"/>
                <w:color w:val="000000"/>
                <w:w w:val="98"/>
                <w:sz w:val="24"/>
                <w:lang w:val="en-US"/>
              </w:rPr>
              <w:t>Объя</w:t>
            </w:r>
            <w:r>
              <w:rPr>
                <w:rFonts w:ascii="Times New Roman" w:eastAsia="Times New Roman" w:hAnsi="Times New Roman" w:cs="Times New Roman"/>
                <w:color w:val="000000"/>
                <w:w w:val="98"/>
                <w:sz w:val="24"/>
                <w:lang w:val="en-US"/>
              </w:rPr>
              <w:t>снение</w:t>
            </w:r>
            <w:proofErr w:type="spellEnd"/>
          </w:p>
        </w:tc>
      </w:tr>
      <w:tr w:rsidR="0083452F" w:rsidRPr="00C119C7" w:rsidTr="00D25011">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46.</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Default="00B947D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947D1">
              <w:rPr>
                <w:rFonts w:ascii="Times New Roman" w:eastAsia="Times New Roman" w:hAnsi="Times New Roman" w:cs="Times New Roman"/>
                <w:color w:val="000000"/>
                <w:w w:val="98"/>
                <w:sz w:val="24"/>
              </w:rPr>
              <w:t>Модуль «Плавание».</w:t>
            </w:r>
          </w:p>
          <w:p w:rsidR="0083452F" w:rsidRPr="00225C9E" w:rsidRDefault="00BF6D76"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Развитие выносливости и координационных способностей. Игры на воде.</w:t>
            </w:r>
            <w:r>
              <w:rPr>
                <w:rFonts w:ascii="Times New Roman" w:eastAsia="Times New Roman" w:hAnsi="Times New Roman" w:cs="Times New Roman"/>
                <w:color w:val="000000"/>
                <w:w w:val="98"/>
                <w:sz w:val="24"/>
              </w:rPr>
              <w:t xml:space="preserve"> </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2"/>
              <w:rPr>
                <w:rFonts w:ascii="Times New Roman" w:eastAsia="Times New Roman" w:hAnsi="Times New Roman" w:cs="Times New Roman"/>
                <w:color w:val="000000"/>
                <w:w w:val="98"/>
                <w:sz w:val="24"/>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0"/>
              <w:rPr>
                <w:rFonts w:ascii="Times New Roman" w:eastAsia="Times New Roman" w:hAnsi="Times New Roman" w:cs="Times New Roman"/>
                <w:color w:val="000000"/>
                <w:w w:val="98"/>
                <w:sz w:val="24"/>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83452F" w:rsidP="00D25011">
            <w:pPr>
              <w:spacing w:after="200" w:line="276" w:lineRule="auto"/>
              <w:rPr>
                <w:rFonts w:ascii="Cambria" w:eastAsia="MS Mincho" w:hAnsi="Cambria" w:cs="Times New Roman"/>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62" w:lineRule="auto"/>
              <w:ind w:left="72"/>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Практическое занятие</w:t>
            </w:r>
          </w:p>
        </w:tc>
      </w:tr>
      <w:tr w:rsidR="0083452F" w:rsidRPr="00C119C7" w:rsidTr="00D25011">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lastRenderedPageBreak/>
              <w:t>47.</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Default="00B947D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947D1">
              <w:rPr>
                <w:rFonts w:ascii="Times New Roman" w:eastAsia="Times New Roman" w:hAnsi="Times New Roman" w:cs="Times New Roman"/>
                <w:color w:val="000000"/>
                <w:w w:val="98"/>
                <w:sz w:val="24"/>
              </w:rPr>
              <w:t>Модуль «Плавание».</w:t>
            </w:r>
          </w:p>
          <w:p w:rsidR="0083452F" w:rsidRPr="00225C9E" w:rsidRDefault="00BF6D76"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Развитие выносливости и координационных способнос</w:t>
            </w:r>
            <w:r>
              <w:rPr>
                <w:rFonts w:ascii="Times New Roman" w:eastAsia="Times New Roman" w:hAnsi="Times New Roman" w:cs="Times New Roman"/>
                <w:color w:val="000000"/>
                <w:w w:val="98"/>
                <w:sz w:val="24"/>
              </w:rPr>
              <w:t xml:space="preserve">тей. Игры на воде. </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2"/>
              <w:rPr>
                <w:rFonts w:ascii="Times New Roman" w:eastAsia="Times New Roman" w:hAnsi="Times New Roman" w:cs="Times New Roman"/>
                <w:color w:val="000000"/>
                <w:w w:val="98"/>
                <w:sz w:val="24"/>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0"/>
              <w:rPr>
                <w:rFonts w:ascii="Times New Roman" w:eastAsia="Times New Roman" w:hAnsi="Times New Roman" w:cs="Times New Roman"/>
                <w:color w:val="000000"/>
                <w:w w:val="98"/>
                <w:sz w:val="24"/>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83452F" w:rsidP="00D25011">
            <w:pPr>
              <w:spacing w:after="200" w:line="276" w:lineRule="auto"/>
              <w:rPr>
                <w:rFonts w:ascii="Cambria" w:eastAsia="MS Mincho" w:hAnsi="Cambria" w:cs="Times New Roman"/>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62" w:lineRule="auto"/>
              <w:ind w:left="72"/>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Практическое занятие</w:t>
            </w:r>
          </w:p>
        </w:tc>
      </w:tr>
      <w:tr w:rsidR="0083452F" w:rsidRPr="00C119C7" w:rsidTr="00D25011">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48.</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Default="00B947D1"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947D1">
              <w:rPr>
                <w:rFonts w:ascii="Times New Roman" w:eastAsia="Times New Roman" w:hAnsi="Times New Roman" w:cs="Times New Roman"/>
                <w:color w:val="000000"/>
                <w:w w:val="98"/>
                <w:sz w:val="24"/>
              </w:rPr>
              <w:t>Модуль «Плавание».</w:t>
            </w:r>
          </w:p>
          <w:p w:rsidR="0083452F" w:rsidRPr="00225C9E" w:rsidRDefault="00BF6D76" w:rsidP="00D25011">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Развитие выносливости и координационных способнос</w:t>
            </w:r>
            <w:r>
              <w:rPr>
                <w:rFonts w:ascii="Times New Roman" w:eastAsia="Times New Roman" w:hAnsi="Times New Roman" w:cs="Times New Roman"/>
                <w:color w:val="000000"/>
                <w:w w:val="98"/>
                <w:sz w:val="24"/>
              </w:rPr>
              <w:t xml:space="preserve">тей. Игры на воде. </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2"/>
              <w:rPr>
                <w:rFonts w:ascii="Times New Roman" w:eastAsia="Times New Roman" w:hAnsi="Times New Roman" w:cs="Times New Roman"/>
                <w:color w:val="000000"/>
                <w:w w:val="98"/>
                <w:sz w:val="24"/>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0"/>
              <w:rPr>
                <w:rFonts w:ascii="Times New Roman" w:eastAsia="Times New Roman" w:hAnsi="Times New Roman" w:cs="Times New Roman"/>
                <w:color w:val="000000"/>
                <w:w w:val="98"/>
                <w:sz w:val="24"/>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83452F" w:rsidP="00D25011">
            <w:pPr>
              <w:spacing w:after="200" w:line="276" w:lineRule="auto"/>
              <w:rPr>
                <w:rFonts w:ascii="Cambria" w:eastAsia="MS Mincho" w:hAnsi="Cambria" w:cs="Times New Roman"/>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62" w:lineRule="auto"/>
              <w:ind w:left="72"/>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Практическое занятие</w:t>
            </w:r>
          </w:p>
        </w:tc>
      </w:tr>
      <w:tr w:rsidR="0083452F" w:rsidRPr="00C119C7" w:rsidTr="00D25011">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49.</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Default="00B947D1" w:rsidP="00BF6D76">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947D1">
              <w:rPr>
                <w:rFonts w:ascii="Times New Roman" w:eastAsia="Times New Roman" w:hAnsi="Times New Roman" w:cs="Times New Roman"/>
                <w:color w:val="000000"/>
                <w:w w:val="98"/>
                <w:sz w:val="24"/>
              </w:rPr>
              <w:t>Модуль «Плавание».</w:t>
            </w:r>
          </w:p>
          <w:p w:rsidR="00BF6D76" w:rsidRPr="00BF6D76" w:rsidRDefault="00BF6D76" w:rsidP="00BF6D76">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 xml:space="preserve">Освоение техники плавания </w:t>
            </w:r>
          </w:p>
          <w:p w:rsidR="0083452F" w:rsidRPr="00225C9E" w:rsidRDefault="00BF6D76" w:rsidP="00BF6D76">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(кроль на груди, спине, брасс)</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2"/>
              <w:rPr>
                <w:rFonts w:ascii="Times New Roman" w:eastAsia="Times New Roman" w:hAnsi="Times New Roman" w:cs="Times New Roman"/>
                <w:color w:val="000000"/>
                <w:w w:val="98"/>
                <w:sz w:val="24"/>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0"/>
              <w:rPr>
                <w:rFonts w:ascii="Times New Roman" w:eastAsia="Times New Roman" w:hAnsi="Times New Roman" w:cs="Times New Roman"/>
                <w:color w:val="000000"/>
                <w:w w:val="98"/>
                <w:sz w:val="24"/>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83452F" w:rsidP="00D25011">
            <w:pPr>
              <w:spacing w:after="200" w:line="276" w:lineRule="auto"/>
              <w:rPr>
                <w:rFonts w:ascii="Cambria" w:eastAsia="MS Mincho" w:hAnsi="Cambria" w:cs="Times New Roman"/>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BF6D76" w:rsidRDefault="00BF6D76" w:rsidP="00D25011">
            <w:pPr>
              <w:autoSpaceDE w:val="0"/>
              <w:autoSpaceDN w:val="0"/>
              <w:spacing w:before="98" w:after="0" w:line="262" w:lineRule="auto"/>
              <w:ind w:left="72"/>
              <w:rPr>
                <w:rFonts w:ascii="Times New Roman" w:eastAsia="Times New Roman" w:hAnsi="Times New Roman" w:cs="Times New Roman"/>
                <w:color w:val="000000"/>
                <w:w w:val="98"/>
                <w:sz w:val="24"/>
              </w:rPr>
            </w:pPr>
          </w:p>
          <w:p w:rsidR="0083452F" w:rsidRPr="00B35377" w:rsidRDefault="00B35377" w:rsidP="00BF6D76">
            <w:pPr>
              <w:jc w:val="center"/>
              <w:rPr>
                <w:rFonts w:ascii="Times New Roman" w:eastAsia="Times New Roman" w:hAnsi="Times New Roman" w:cs="Times New Roman"/>
                <w:sz w:val="24"/>
              </w:rPr>
            </w:pPr>
            <w:proofErr w:type="spellStart"/>
            <w:r w:rsidRPr="00225C9E">
              <w:rPr>
                <w:rFonts w:ascii="Times New Roman" w:eastAsia="Times New Roman" w:hAnsi="Times New Roman" w:cs="Times New Roman"/>
                <w:color w:val="000000"/>
                <w:w w:val="98"/>
                <w:sz w:val="24"/>
                <w:lang w:val="en-US"/>
              </w:rPr>
              <w:t>Объя</w:t>
            </w:r>
            <w:r>
              <w:rPr>
                <w:rFonts w:ascii="Times New Roman" w:eastAsia="Times New Roman" w:hAnsi="Times New Roman" w:cs="Times New Roman"/>
                <w:color w:val="000000"/>
                <w:w w:val="98"/>
                <w:sz w:val="24"/>
                <w:lang w:val="en-US"/>
              </w:rPr>
              <w:t>снение</w:t>
            </w:r>
            <w:proofErr w:type="spellEnd"/>
          </w:p>
        </w:tc>
      </w:tr>
      <w:tr w:rsidR="0083452F" w:rsidRPr="00C119C7" w:rsidTr="00D25011">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BF6D76"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p>
          <w:p w:rsidR="0083452F" w:rsidRPr="00BF6D76" w:rsidRDefault="00BF6D76" w:rsidP="00BF6D76">
            <w:pPr>
              <w:rPr>
                <w:rFonts w:ascii="Times New Roman" w:eastAsia="Times New Roman" w:hAnsi="Times New Roman" w:cs="Times New Roman"/>
                <w:sz w:val="24"/>
              </w:rPr>
            </w:pPr>
            <w:r>
              <w:rPr>
                <w:rFonts w:ascii="Times New Roman" w:eastAsia="Times New Roman" w:hAnsi="Times New Roman" w:cs="Times New Roman"/>
                <w:sz w:val="24"/>
              </w:rPr>
              <w:t>50.</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B947D1" w:rsidRDefault="00B947D1" w:rsidP="00BF6D76">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947D1">
              <w:rPr>
                <w:rFonts w:ascii="Times New Roman" w:eastAsia="Times New Roman" w:hAnsi="Times New Roman" w:cs="Times New Roman"/>
                <w:color w:val="000000"/>
                <w:w w:val="98"/>
                <w:sz w:val="24"/>
              </w:rPr>
              <w:t>Модуль «Плавание».</w:t>
            </w:r>
          </w:p>
          <w:p w:rsidR="00BF6D76" w:rsidRPr="00BF6D76" w:rsidRDefault="00BF6D76" w:rsidP="00BF6D76">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 xml:space="preserve">Освоение техники плавания </w:t>
            </w:r>
          </w:p>
          <w:p w:rsidR="0083452F" w:rsidRPr="00225C9E" w:rsidRDefault="00BF6D76" w:rsidP="00BF6D76">
            <w:pPr>
              <w:autoSpaceDE w:val="0"/>
              <w:autoSpaceDN w:val="0"/>
              <w:spacing w:before="98" w:after="0" w:line="276" w:lineRule="auto"/>
              <w:ind w:left="72" w:right="288"/>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(кроль на груди, спине, брасс)</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30" w:lineRule="auto"/>
              <w:ind w:left="72"/>
              <w:rPr>
                <w:rFonts w:ascii="Times New Roman" w:eastAsia="Times New Roman" w:hAnsi="Times New Roman" w:cs="Times New Roman"/>
                <w:color w:val="000000"/>
                <w:w w:val="98"/>
                <w:sz w:val="24"/>
              </w:rPr>
            </w:pPr>
            <w:r>
              <w:rPr>
                <w:rFonts w:ascii="Times New Roman" w:eastAsia="Times New Roman" w:hAnsi="Times New Roman" w:cs="Times New Roman"/>
                <w:color w:val="000000"/>
                <w:w w:val="98"/>
                <w:sz w:val="24"/>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2"/>
              <w:rPr>
                <w:rFonts w:ascii="Times New Roman" w:eastAsia="Times New Roman" w:hAnsi="Times New Roman" w:cs="Times New Roman"/>
                <w:color w:val="000000"/>
                <w:w w:val="98"/>
                <w:sz w:val="24"/>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BE792C" w:rsidRDefault="0083452F" w:rsidP="00D25011">
            <w:pPr>
              <w:autoSpaceDE w:val="0"/>
              <w:autoSpaceDN w:val="0"/>
              <w:spacing w:before="98" w:after="0" w:line="230" w:lineRule="auto"/>
              <w:ind w:left="70"/>
              <w:rPr>
                <w:rFonts w:ascii="Times New Roman" w:eastAsia="Times New Roman" w:hAnsi="Times New Roman" w:cs="Times New Roman"/>
                <w:color w:val="000000"/>
                <w:w w:val="98"/>
                <w:sz w:val="24"/>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83452F" w:rsidP="00D25011">
            <w:pPr>
              <w:spacing w:after="200" w:line="276" w:lineRule="auto"/>
              <w:rPr>
                <w:rFonts w:ascii="Cambria" w:eastAsia="MS Mincho" w:hAnsi="Cambria" w:cs="Times New Roman"/>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83452F" w:rsidRPr="00C119C7" w:rsidRDefault="00BF6D76" w:rsidP="00D25011">
            <w:pPr>
              <w:autoSpaceDE w:val="0"/>
              <w:autoSpaceDN w:val="0"/>
              <w:spacing w:before="98" w:after="0" w:line="262" w:lineRule="auto"/>
              <w:ind w:left="72"/>
              <w:rPr>
                <w:rFonts w:ascii="Times New Roman" w:eastAsia="Times New Roman" w:hAnsi="Times New Roman" w:cs="Times New Roman"/>
                <w:color w:val="000000"/>
                <w:w w:val="98"/>
                <w:sz w:val="24"/>
              </w:rPr>
            </w:pPr>
            <w:r w:rsidRPr="00BF6D76">
              <w:rPr>
                <w:rFonts w:ascii="Times New Roman" w:eastAsia="Times New Roman" w:hAnsi="Times New Roman" w:cs="Times New Roman"/>
                <w:color w:val="000000"/>
                <w:w w:val="98"/>
                <w:sz w:val="24"/>
              </w:rPr>
              <w:t>Практическое занятие</w:t>
            </w:r>
          </w:p>
        </w:tc>
      </w:tr>
      <w:tr w:rsidR="00E57A30" w:rsidRPr="00225C9E" w:rsidTr="00086C09">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51</w:t>
            </w:r>
            <w:r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 Волейбол». Прямая нижняя подача мяча в волейболе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62"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Прак</w:t>
            </w:r>
            <w:r>
              <w:rPr>
                <w:rFonts w:ascii="Times New Roman" w:eastAsia="Times New Roman" w:hAnsi="Times New Roman" w:cs="Times New Roman"/>
                <w:color w:val="000000"/>
                <w:w w:val="98"/>
                <w:sz w:val="24"/>
                <w:lang w:val="en-US"/>
              </w:rPr>
              <w:t>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E57A30" w:rsidRPr="00225C9E" w:rsidTr="00086C09">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E57A30">
            <w:pPr>
              <w:autoSpaceDE w:val="0"/>
              <w:autoSpaceDN w:val="0"/>
              <w:spacing w:before="96" w:after="0" w:line="230" w:lineRule="auto"/>
              <w:rPr>
                <w:rFonts w:ascii="Cambria" w:eastAsia="MS Mincho" w:hAnsi="Cambria" w:cs="Times New Roman"/>
                <w:lang w:val="en-US"/>
              </w:rPr>
            </w:pPr>
            <w:r>
              <w:rPr>
                <w:rFonts w:ascii="Times New Roman" w:eastAsia="Times New Roman" w:hAnsi="Times New Roman" w:cs="Times New Roman"/>
                <w:color w:val="000000"/>
                <w:w w:val="98"/>
                <w:sz w:val="24"/>
              </w:rPr>
              <w:t xml:space="preserve"> 52</w:t>
            </w:r>
            <w:r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71"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 Волейбол». Прямая нижняя подача мяча в волейболе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E57A30" w:rsidRPr="00225C9E" w:rsidTr="00086C09">
        <w:trPr>
          <w:trHeight w:hRule="exact" w:val="280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54</w:t>
            </w:r>
            <w:r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«Спортивные игры.</w:t>
            </w:r>
          </w:p>
          <w:p w:rsidR="00E57A30" w:rsidRPr="00225C9E" w:rsidRDefault="00E57A30" w:rsidP="00086C09">
            <w:pPr>
              <w:autoSpaceDE w:val="0"/>
              <w:autoSpaceDN w:val="0"/>
              <w:spacing w:before="70" w:after="0" w:line="283"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Волейбол».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учителя по использованию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подготовительных и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подводящих упражнений для освоения технических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действий игры волейбол</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Бесед</w:t>
            </w:r>
            <w:r>
              <w:rPr>
                <w:rFonts w:ascii="Times New Roman" w:eastAsia="Times New Roman" w:hAnsi="Times New Roman" w:cs="Times New Roman"/>
                <w:color w:val="000000"/>
                <w:w w:val="98"/>
                <w:sz w:val="24"/>
                <w:lang w:val="en-US"/>
              </w:rPr>
              <w:t>а</w:t>
            </w:r>
            <w:proofErr w:type="spellEnd"/>
          </w:p>
        </w:tc>
      </w:tr>
      <w:tr w:rsidR="00E57A30" w:rsidRPr="00225C9E" w:rsidTr="00086C09">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55</w:t>
            </w:r>
            <w:r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76"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«Спортивные игры. Волейбол». Приём и передача волейбольного мяча двумя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руками снизу</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E57A30" w:rsidRPr="00225C9E" w:rsidTr="00086C09">
        <w:trPr>
          <w:trHeight w:hRule="exact" w:val="16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56</w:t>
            </w:r>
            <w:r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76"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«Спортивные игры. Волейбол». Приём и передача волейбольного мяча двумя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руками снизу</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E57A30" w:rsidRPr="00225C9E" w:rsidTr="00086C09">
        <w:trPr>
          <w:trHeight w:hRule="exact" w:val="14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lastRenderedPageBreak/>
              <w:t>57</w:t>
            </w:r>
            <w:r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76"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«Спортивные игры. Волейбол». Приём и передача волейбольного мяча двумя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руками сверху</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E57A30" w:rsidRPr="00225C9E" w:rsidRDefault="00E57A30" w:rsidP="00086C09">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2E11A5" w:rsidRPr="00225C9E" w:rsidTr="00086C09">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E57A30" w:rsidP="00086C09">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58</w:t>
            </w:r>
            <w:r w:rsidR="002E11A5"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«Лёгкая атлетика». Бег с равномерной скоростью на длинные дистанции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2E11A5" w:rsidRPr="00225C9E" w:rsidTr="00086C09">
        <w:trPr>
          <w:trHeight w:hRule="exact" w:val="280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E57A30" w:rsidP="00086C09">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59</w:t>
            </w:r>
            <w:r w:rsidR="002E11A5"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86"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атлетика».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по технике безопасности во время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выполнения беговых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упражнений на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самостоятельных занятиях лёгкой атлетикой</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2E11A5" w:rsidRPr="00225C9E" w:rsidTr="00086C09">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E57A30" w:rsidP="00086C09">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60</w:t>
            </w:r>
            <w:r w:rsidR="002E11A5"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«Лёгкая атлетика». Бег с максимальной скоростью на короткие дистанции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2E11A5" w:rsidRPr="00225C9E" w:rsidTr="00086C09">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E57A30" w:rsidP="00086C09">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61</w:t>
            </w:r>
            <w:r w:rsidR="002E11A5"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6" w:after="0" w:line="271"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Модуль «Лёгкая атлетика». Бег с максимальной скоростью на короткие дистанции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AB2B3A" w:rsidP="00086C09">
            <w:pPr>
              <w:autoSpaceDE w:val="0"/>
              <w:autoSpaceDN w:val="0"/>
              <w:spacing w:before="96" w:after="0" w:line="262" w:lineRule="auto"/>
              <w:ind w:left="72"/>
              <w:rPr>
                <w:rFonts w:ascii="Cambria" w:eastAsia="MS Mincho" w:hAnsi="Cambria" w:cs="Times New Roman"/>
                <w:lang w:val="en-US"/>
              </w:rPr>
            </w:pPr>
            <w:proofErr w:type="spellStart"/>
            <w:r w:rsidRPr="00225C9E">
              <w:rPr>
                <w:rFonts w:ascii="Times New Roman" w:eastAsia="Times New Roman" w:hAnsi="Times New Roman" w:cs="Times New Roman"/>
                <w:color w:val="000000"/>
                <w:w w:val="98"/>
                <w:sz w:val="24"/>
                <w:lang w:val="en-US"/>
              </w:rPr>
              <w:t>Объя</w:t>
            </w:r>
            <w:r>
              <w:rPr>
                <w:rFonts w:ascii="Times New Roman" w:eastAsia="Times New Roman" w:hAnsi="Times New Roman" w:cs="Times New Roman"/>
                <w:color w:val="000000"/>
                <w:w w:val="98"/>
                <w:sz w:val="24"/>
                <w:lang w:val="en-US"/>
              </w:rPr>
              <w:t>снение</w:t>
            </w:r>
            <w:proofErr w:type="spellEnd"/>
          </w:p>
        </w:tc>
      </w:tr>
      <w:tr w:rsidR="002E11A5" w:rsidRPr="00225C9E" w:rsidTr="00086C09">
        <w:trPr>
          <w:trHeight w:hRule="exact" w:val="14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E57A30" w:rsidRDefault="00E57A30" w:rsidP="00086C09">
            <w:pPr>
              <w:autoSpaceDE w:val="0"/>
              <w:autoSpaceDN w:val="0"/>
              <w:spacing w:before="96" w:after="0" w:line="230" w:lineRule="auto"/>
              <w:ind w:left="72"/>
              <w:rPr>
                <w:rFonts w:ascii="Cambria" w:eastAsia="MS Mincho" w:hAnsi="Cambria" w:cs="Times New Roman"/>
              </w:rPr>
            </w:pPr>
            <w:r>
              <w:rPr>
                <w:rFonts w:ascii="Cambria" w:eastAsia="MS Mincho" w:hAnsi="Cambria" w:cs="Times New Roman"/>
              </w:rPr>
              <w:t>62</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6" w:after="0" w:line="276"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атлетика». Прыжок в длину с разбега способом «согнув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ноги»</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2E11A5" w:rsidRPr="00225C9E" w:rsidTr="00086C09">
        <w:trPr>
          <w:trHeight w:hRule="exact" w:val="278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E57A30" w:rsidP="00086C09">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63</w:t>
            </w:r>
            <w:r w:rsidR="002E11A5"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86" w:lineRule="auto"/>
              <w:ind w:left="72" w:right="288"/>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атлетика».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учителя по технике безопасности на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занятиях прыжками и со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способами их использования для развития скоростн</w:t>
            </w:r>
            <w:proofErr w:type="gramStart"/>
            <w:r w:rsidRPr="00225C9E">
              <w:rPr>
                <w:rFonts w:ascii="Times New Roman" w:eastAsia="Times New Roman" w:hAnsi="Times New Roman" w:cs="Times New Roman"/>
                <w:color w:val="000000"/>
                <w:w w:val="98"/>
                <w:sz w:val="24"/>
              </w:rPr>
              <w:t>о-</w:t>
            </w:r>
            <w:proofErr w:type="gramEnd"/>
            <w:r w:rsidRPr="00225C9E">
              <w:rPr>
                <w:rFonts w:ascii="Cambria" w:eastAsia="MS Mincho" w:hAnsi="Cambria" w:cs="Times New Roman"/>
              </w:rPr>
              <w:br/>
            </w:r>
            <w:r w:rsidRPr="00225C9E">
              <w:rPr>
                <w:rFonts w:ascii="Times New Roman" w:eastAsia="Times New Roman" w:hAnsi="Times New Roman" w:cs="Times New Roman"/>
                <w:color w:val="000000"/>
                <w:w w:val="98"/>
                <w:sz w:val="24"/>
              </w:rPr>
              <w:t>силовых способностей</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E11A5" w:rsidRPr="00225C9E" w:rsidRDefault="002E11A5" w:rsidP="00086C09">
            <w:pPr>
              <w:autoSpaceDE w:val="0"/>
              <w:autoSpaceDN w:val="0"/>
              <w:spacing w:before="98"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E57A30" w:rsidP="00225C9E">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64</w:t>
            </w:r>
            <w:r w:rsidR="00225C9E"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атлетика». Метание малого мяча в неподвижную мишень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225C9E" w:rsidRPr="00225C9E" w:rsidTr="00225C9E">
        <w:trPr>
          <w:trHeight w:hRule="exact" w:val="11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E57A30" w:rsidP="00225C9E">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65</w:t>
            </w:r>
            <w:r w:rsidR="00225C9E"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атлетика». Метание малого мяча в неподвижную мишень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225C9E" w:rsidRPr="00225C9E" w:rsidTr="00225C9E">
        <w:trPr>
          <w:trHeight w:hRule="exact" w:val="280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E57A30" w:rsidP="00225C9E">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lastRenderedPageBreak/>
              <w:t>66</w:t>
            </w:r>
            <w:r w:rsidR="00225C9E"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86"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атлетика». Знакомство с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рекомендациями по технике безопасности при выполнении упражнений в метании малого мяча и со способами их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использования для развития точности движения</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30"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Беседа</w:t>
            </w:r>
            <w:proofErr w:type="spellEnd"/>
          </w:p>
        </w:tc>
      </w:tr>
      <w:tr w:rsidR="00225C9E" w:rsidRPr="00225C9E" w:rsidTr="00225C9E">
        <w:trPr>
          <w:trHeight w:hRule="exact" w:val="114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E57A30" w:rsidP="00225C9E">
            <w:pPr>
              <w:autoSpaceDE w:val="0"/>
              <w:autoSpaceDN w:val="0"/>
              <w:spacing w:before="96"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rPr>
              <w:t>67</w:t>
            </w:r>
            <w:r w:rsidR="00225C9E"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71" w:lineRule="auto"/>
              <w:ind w:left="72" w:right="432"/>
              <w:rPr>
                <w:rFonts w:ascii="Cambria" w:eastAsia="MS Mincho" w:hAnsi="Cambria" w:cs="Times New Roman"/>
              </w:rPr>
            </w:pPr>
            <w:r w:rsidRPr="00225C9E">
              <w:rPr>
                <w:rFonts w:ascii="Times New Roman" w:eastAsia="Times New Roman" w:hAnsi="Times New Roman" w:cs="Times New Roman"/>
                <w:color w:val="000000"/>
                <w:w w:val="98"/>
                <w:sz w:val="24"/>
              </w:rPr>
              <w:t xml:space="preserve">Модуль «Лёгкая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атлетика». Метание малого мяча на дальность</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3F7AC0" w:rsidP="00225C9E">
            <w:pPr>
              <w:autoSpaceDE w:val="0"/>
              <w:autoSpaceDN w:val="0"/>
              <w:spacing w:before="96" w:after="0" w:line="262" w:lineRule="auto"/>
              <w:ind w:left="72"/>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Практическое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autoSpaceDE w:val="0"/>
        <w:autoSpaceDN w:val="0"/>
        <w:spacing w:after="0" w:line="14" w:lineRule="exact"/>
        <w:rPr>
          <w:rFonts w:ascii="Cambria" w:eastAsia="MS Mincho" w:hAnsi="Cambria" w:cs="Times New Roman"/>
          <w:lang w:val="en-US"/>
        </w:rPr>
      </w:pPr>
    </w:p>
    <w:tbl>
      <w:tblPr>
        <w:tblW w:w="0" w:type="auto"/>
        <w:tblInd w:w="5" w:type="dxa"/>
        <w:tblLayout w:type="fixed"/>
        <w:tblLook w:val="04A0"/>
      </w:tblPr>
      <w:tblGrid>
        <w:gridCol w:w="568"/>
        <w:gridCol w:w="3348"/>
        <w:gridCol w:w="722"/>
        <w:gridCol w:w="1598"/>
        <w:gridCol w:w="1644"/>
        <w:gridCol w:w="1148"/>
        <w:gridCol w:w="1622"/>
      </w:tblGrid>
      <w:tr w:rsidR="00225C9E" w:rsidRPr="00225C9E" w:rsidTr="00225C9E">
        <w:trPr>
          <w:trHeight w:hRule="exact" w:val="24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124EF7" w:rsidP="00225C9E">
            <w:pPr>
              <w:autoSpaceDE w:val="0"/>
              <w:autoSpaceDN w:val="0"/>
              <w:spacing w:before="98" w:after="0" w:line="230" w:lineRule="auto"/>
              <w:ind w:left="72"/>
              <w:rPr>
                <w:rFonts w:ascii="Cambria" w:eastAsia="MS Mincho" w:hAnsi="Cambria" w:cs="Times New Roman"/>
                <w:lang w:val="en-US"/>
              </w:rPr>
            </w:pPr>
            <w:r>
              <w:rPr>
                <w:rFonts w:ascii="Times New Roman" w:eastAsia="Times New Roman" w:hAnsi="Times New Roman" w:cs="Times New Roman"/>
                <w:color w:val="000000"/>
                <w:w w:val="98"/>
                <w:sz w:val="24"/>
                <w:lang w:val="en-US"/>
              </w:rPr>
              <w:t>68</w:t>
            </w:r>
            <w:r w:rsidR="00225C9E" w:rsidRPr="00225C9E">
              <w:rPr>
                <w:rFonts w:ascii="Times New Roman" w:eastAsia="Times New Roman" w:hAnsi="Times New Roman" w:cs="Times New Roman"/>
                <w:color w:val="000000"/>
                <w:w w:val="98"/>
                <w:sz w:val="24"/>
                <w:lang w:val="en-US"/>
              </w:rPr>
              <w:t>.</w:t>
            </w:r>
          </w:p>
        </w:tc>
        <w:tc>
          <w:tcPr>
            <w:tcW w:w="33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83" w:lineRule="auto"/>
              <w:ind w:left="72" w:right="144"/>
              <w:rPr>
                <w:rFonts w:ascii="Cambria" w:eastAsia="MS Mincho" w:hAnsi="Cambria" w:cs="Times New Roman"/>
              </w:rPr>
            </w:pPr>
            <w:r w:rsidRPr="00225C9E">
              <w:rPr>
                <w:rFonts w:ascii="Times New Roman" w:eastAsia="Times New Roman" w:hAnsi="Times New Roman" w:cs="Times New Roman"/>
                <w:color w:val="000000"/>
                <w:w w:val="98"/>
                <w:sz w:val="24"/>
              </w:rPr>
              <w:t xml:space="preserve">Физическая подготовка: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освоение содержания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программы, демонстрация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приростов в показателях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 xml:space="preserve">физической подготовленности и нормативных требований </w:t>
            </w:r>
            <w:r w:rsidRPr="00225C9E">
              <w:rPr>
                <w:rFonts w:ascii="Cambria" w:eastAsia="MS Mincho" w:hAnsi="Cambria" w:cs="Times New Roman"/>
              </w:rPr>
              <w:br/>
            </w:r>
            <w:r w:rsidRPr="00225C9E">
              <w:rPr>
                <w:rFonts w:ascii="Times New Roman" w:eastAsia="Times New Roman" w:hAnsi="Times New Roman" w:cs="Times New Roman"/>
                <w:color w:val="000000"/>
                <w:w w:val="98"/>
                <w:sz w:val="24"/>
              </w:rPr>
              <w:t>комплекса ГТО</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r w:rsidRPr="00225C9E">
              <w:rPr>
                <w:rFonts w:ascii="Times New Roman" w:eastAsia="Times New Roman" w:hAnsi="Times New Roman" w:cs="Times New Roman"/>
                <w:color w:val="000000"/>
                <w:w w:val="98"/>
                <w:sz w:val="24"/>
                <w:lang w:val="en-US"/>
              </w:rPr>
              <w:t>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2"/>
              <w:rPr>
                <w:rFonts w:ascii="Cambria" w:eastAsia="MS Mincho" w:hAnsi="Cambria" w:cs="Times New Roman"/>
                <w:lang w:val="en-US"/>
              </w:rPr>
            </w:pPr>
          </w:p>
        </w:tc>
        <w:tc>
          <w:tcPr>
            <w:tcW w:w="1644"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30" w:lineRule="auto"/>
              <w:ind w:left="70"/>
              <w:rPr>
                <w:rFonts w:ascii="Cambria" w:eastAsia="MS Mincho" w:hAnsi="Cambria" w:cs="Times New Roman"/>
                <w:lang w:val="en-US"/>
              </w:rPr>
            </w:pPr>
          </w:p>
        </w:tc>
        <w:tc>
          <w:tcPr>
            <w:tcW w:w="114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spacing w:after="200" w:line="276" w:lineRule="auto"/>
              <w:rPr>
                <w:rFonts w:ascii="Cambria" w:eastAsia="MS Mincho" w:hAnsi="Cambria" w:cs="Times New Roman"/>
                <w:lang w:val="en-US"/>
              </w:rPr>
            </w:pPr>
          </w:p>
        </w:tc>
        <w:tc>
          <w:tcPr>
            <w:tcW w:w="16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8" w:after="0" w:line="262" w:lineRule="auto"/>
              <w:ind w:left="72" w:right="144"/>
              <w:rPr>
                <w:rFonts w:ascii="Cambria" w:eastAsia="MS Mincho" w:hAnsi="Cambria" w:cs="Times New Roman"/>
                <w:lang w:val="en-US"/>
              </w:rPr>
            </w:pPr>
            <w:proofErr w:type="spellStart"/>
            <w:r>
              <w:rPr>
                <w:rFonts w:ascii="Times New Roman" w:eastAsia="Times New Roman" w:hAnsi="Times New Roman" w:cs="Times New Roman"/>
                <w:color w:val="000000"/>
                <w:w w:val="98"/>
                <w:sz w:val="24"/>
                <w:lang w:val="en-US"/>
              </w:rPr>
              <w:t>Контрольное</w:t>
            </w:r>
            <w:proofErr w:type="spellEnd"/>
            <w:r>
              <w:rPr>
                <w:rFonts w:ascii="Times New Roman" w:eastAsia="Times New Roman" w:hAnsi="Times New Roman" w:cs="Times New Roman"/>
                <w:color w:val="000000"/>
                <w:w w:val="98"/>
                <w:sz w:val="24"/>
                <w:lang w:val="en-US"/>
              </w:rPr>
              <w:t xml:space="preserve"> </w:t>
            </w:r>
            <w:proofErr w:type="spellStart"/>
            <w:r>
              <w:rPr>
                <w:rFonts w:ascii="Times New Roman" w:eastAsia="Times New Roman" w:hAnsi="Times New Roman" w:cs="Times New Roman"/>
                <w:color w:val="000000"/>
                <w:w w:val="98"/>
                <w:sz w:val="24"/>
                <w:lang w:val="en-US"/>
              </w:rPr>
              <w:t>занятие</w:t>
            </w:r>
            <w:proofErr w:type="spellEnd"/>
          </w:p>
        </w:tc>
      </w:tr>
      <w:tr w:rsidR="00225C9E" w:rsidRPr="00225C9E" w:rsidTr="00225C9E">
        <w:trPr>
          <w:trHeight w:hRule="exact" w:val="796"/>
        </w:trPr>
        <w:tc>
          <w:tcPr>
            <w:tcW w:w="391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225C9E" w:rsidRDefault="00225C9E" w:rsidP="00225C9E">
            <w:pPr>
              <w:autoSpaceDE w:val="0"/>
              <w:autoSpaceDN w:val="0"/>
              <w:spacing w:before="96" w:after="0" w:line="262" w:lineRule="auto"/>
              <w:ind w:left="72"/>
              <w:rPr>
                <w:rFonts w:ascii="Cambria" w:eastAsia="MS Mincho" w:hAnsi="Cambria" w:cs="Times New Roman"/>
              </w:rPr>
            </w:pPr>
            <w:r w:rsidRPr="00225C9E">
              <w:rPr>
                <w:rFonts w:ascii="Times New Roman" w:eastAsia="Times New Roman" w:hAnsi="Times New Roman" w:cs="Times New Roman"/>
                <w:color w:val="000000"/>
                <w:w w:val="98"/>
                <w:sz w:val="24"/>
              </w:rPr>
              <w:t>ОБЩЕЕ КОЛИЧЕСТВО ЧАСОВ ПО ПРОГРАММЕ</w:t>
            </w:r>
          </w:p>
        </w:tc>
        <w:tc>
          <w:tcPr>
            <w:tcW w:w="722"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EB3C64" w:rsidRDefault="00EB3C64" w:rsidP="00225C9E">
            <w:pPr>
              <w:autoSpaceDE w:val="0"/>
              <w:autoSpaceDN w:val="0"/>
              <w:spacing w:before="96" w:after="0" w:line="230" w:lineRule="auto"/>
              <w:ind w:left="72"/>
              <w:rPr>
                <w:rFonts w:ascii="Cambria" w:eastAsia="MS Mincho" w:hAnsi="Cambria" w:cs="Times New Roman"/>
              </w:rPr>
            </w:pPr>
            <w:r>
              <w:rPr>
                <w:rFonts w:ascii="Times New Roman" w:eastAsia="Times New Roman" w:hAnsi="Times New Roman" w:cs="Times New Roman"/>
                <w:color w:val="000000"/>
                <w:w w:val="98"/>
                <w:sz w:val="24"/>
              </w:rPr>
              <w:t>68</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EB3C64" w:rsidRDefault="00225C9E" w:rsidP="00225C9E">
            <w:pPr>
              <w:autoSpaceDE w:val="0"/>
              <w:autoSpaceDN w:val="0"/>
              <w:spacing w:before="96" w:after="0" w:line="230" w:lineRule="auto"/>
              <w:ind w:left="72"/>
              <w:rPr>
                <w:rFonts w:ascii="Cambria" w:eastAsia="MS Mincho" w:hAnsi="Cambria" w:cs="Times New Roman"/>
              </w:rPr>
            </w:pPr>
          </w:p>
        </w:tc>
        <w:tc>
          <w:tcPr>
            <w:tcW w:w="441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225C9E" w:rsidRPr="00072829" w:rsidRDefault="00225C9E" w:rsidP="00225C9E">
            <w:pPr>
              <w:autoSpaceDE w:val="0"/>
              <w:autoSpaceDN w:val="0"/>
              <w:spacing w:before="96" w:after="0" w:line="230" w:lineRule="auto"/>
              <w:ind w:left="70"/>
              <w:rPr>
                <w:rFonts w:ascii="Cambria" w:eastAsia="MS Mincho" w:hAnsi="Cambria" w:cs="Times New Roman"/>
              </w:rPr>
            </w:pPr>
          </w:p>
        </w:tc>
      </w:tr>
    </w:tbl>
    <w:p w:rsidR="00225C9E" w:rsidRPr="00225C9E" w:rsidRDefault="00225C9E" w:rsidP="00225C9E">
      <w:pPr>
        <w:autoSpaceDE w:val="0"/>
        <w:autoSpaceDN w:val="0"/>
        <w:spacing w:after="0" w:line="14" w:lineRule="exact"/>
        <w:rPr>
          <w:rFonts w:ascii="Cambria" w:eastAsia="MS Mincho" w:hAnsi="Cambria" w:cs="Times New Roman"/>
          <w:lang w:val="en-US"/>
        </w:rPr>
      </w:pPr>
    </w:p>
    <w:p w:rsidR="00225C9E" w:rsidRPr="00225C9E" w:rsidRDefault="00225C9E" w:rsidP="00225C9E">
      <w:pPr>
        <w:spacing w:after="200" w:line="276" w:lineRule="auto"/>
        <w:rPr>
          <w:rFonts w:ascii="Cambria" w:eastAsia="MS Mincho" w:hAnsi="Cambria" w:cs="Times New Roman"/>
          <w:lang w:val="en-US"/>
        </w:rPr>
        <w:sectPr w:rsidR="00225C9E" w:rsidRPr="00225C9E">
          <w:pgSz w:w="11900" w:h="16840"/>
          <w:pgMar w:top="284" w:right="556" w:bottom="1440" w:left="664" w:header="720" w:footer="720" w:gutter="0"/>
          <w:cols w:space="720" w:equalWidth="0">
            <w:col w:w="10680" w:space="0"/>
          </w:cols>
          <w:docGrid w:linePitch="360"/>
        </w:sectPr>
      </w:pPr>
    </w:p>
    <w:p w:rsidR="00225C9E" w:rsidRPr="00225C9E" w:rsidRDefault="00225C9E" w:rsidP="00225C9E">
      <w:pPr>
        <w:autoSpaceDE w:val="0"/>
        <w:autoSpaceDN w:val="0"/>
        <w:spacing w:after="78" w:line="220" w:lineRule="exact"/>
        <w:rPr>
          <w:rFonts w:ascii="Cambria" w:eastAsia="MS Mincho" w:hAnsi="Cambria" w:cs="Times New Roman"/>
          <w:lang w:val="en-US"/>
        </w:rPr>
      </w:pPr>
    </w:p>
    <w:p w:rsidR="00225C9E" w:rsidRPr="00225C9E" w:rsidRDefault="00225C9E" w:rsidP="00225C9E">
      <w:pPr>
        <w:autoSpaceDE w:val="0"/>
        <w:autoSpaceDN w:val="0"/>
        <w:spacing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 xml:space="preserve">УЧЕБНО-МЕТОДИЧЕСКОЕ ОБЕСПЕЧЕНИЕ ОБРАЗОВАТЕЛЬНОГО ПРОЦЕССА </w:t>
      </w:r>
    </w:p>
    <w:p w:rsidR="00225C9E" w:rsidRPr="00225C9E" w:rsidRDefault="00225C9E" w:rsidP="00225C9E">
      <w:pPr>
        <w:autoSpaceDE w:val="0"/>
        <w:autoSpaceDN w:val="0"/>
        <w:spacing w:before="346"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ОБЯЗАТЕЛЬНЫЕ УЧЕБНЫЕ МАТЕРИАЛЫ ДЛЯ УЧЕНИКА</w:t>
      </w:r>
    </w:p>
    <w:p w:rsidR="00225C9E" w:rsidRPr="00225C9E" w:rsidRDefault="00225C9E" w:rsidP="00225C9E">
      <w:pPr>
        <w:autoSpaceDE w:val="0"/>
        <w:autoSpaceDN w:val="0"/>
        <w:spacing w:before="166" w:after="0" w:line="262" w:lineRule="auto"/>
        <w:ind w:right="144"/>
        <w:rPr>
          <w:rFonts w:ascii="Cambria" w:eastAsia="MS Mincho" w:hAnsi="Cambria" w:cs="Times New Roman"/>
        </w:rPr>
      </w:pPr>
      <w:r w:rsidRPr="00225C9E">
        <w:rPr>
          <w:rFonts w:ascii="Times New Roman" w:eastAsia="Times New Roman" w:hAnsi="Times New Roman" w:cs="Times New Roman"/>
          <w:color w:val="000000"/>
          <w:sz w:val="24"/>
        </w:rPr>
        <w:t>Физическая культура, 5 класс/Матвеев А.П., Акционерное общество «Издательство «Просвещение»; Введите свой вариант:</w:t>
      </w:r>
    </w:p>
    <w:p w:rsidR="00225C9E" w:rsidRPr="00225C9E" w:rsidRDefault="00225C9E" w:rsidP="00225C9E">
      <w:pPr>
        <w:autoSpaceDE w:val="0"/>
        <w:autoSpaceDN w:val="0"/>
        <w:spacing w:before="262"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МЕТОДИЧЕСКИЕ МАТЕРИАЛЫ ДЛЯ УЧИТЕЛЯ</w:t>
      </w:r>
    </w:p>
    <w:p w:rsidR="00225C9E" w:rsidRPr="00225C9E" w:rsidRDefault="00225C9E" w:rsidP="00225C9E">
      <w:pPr>
        <w:autoSpaceDE w:val="0"/>
        <w:autoSpaceDN w:val="0"/>
        <w:spacing w:before="166" w:after="0" w:line="271" w:lineRule="auto"/>
        <w:ind w:right="576"/>
        <w:rPr>
          <w:rFonts w:ascii="Cambria" w:eastAsia="MS Mincho" w:hAnsi="Cambria" w:cs="Times New Roman"/>
        </w:rPr>
      </w:pPr>
      <w:r w:rsidRPr="00225C9E">
        <w:rPr>
          <w:rFonts w:ascii="Times New Roman" w:eastAsia="Times New Roman" w:hAnsi="Times New Roman" w:cs="Times New Roman"/>
          <w:color w:val="000000"/>
          <w:sz w:val="24"/>
        </w:rPr>
        <w:t xml:space="preserve">Печатные пособия </w:t>
      </w:r>
      <w:r w:rsidRPr="00225C9E">
        <w:rPr>
          <w:rFonts w:ascii="Cambria" w:eastAsia="MS Mincho" w:hAnsi="Cambria" w:cs="Times New Roman"/>
        </w:rPr>
        <w:br/>
      </w:r>
      <w:r w:rsidRPr="00225C9E">
        <w:rPr>
          <w:rFonts w:ascii="Times New Roman" w:eastAsia="Times New Roman" w:hAnsi="Times New Roman" w:cs="Times New Roman"/>
          <w:color w:val="000000"/>
          <w:sz w:val="24"/>
        </w:rPr>
        <w:t>1. Таблицы по стандартам физического развития и физической подготовленности, и ВФСК ГТО. 2. Учебно – методические фильмы по методике обучения двигательным действиям.</w:t>
      </w:r>
    </w:p>
    <w:p w:rsidR="00225C9E" w:rsidRPr="00225C9E" w:rsidRDefault="00225C9E" w:rsidP="00225C9E">
      <w:pPr>
        <w:autoSpaceDE w:val="0"/>
        <w:autoSpaceDN w:val="0"/>
        <w:spacing w:before="72" w:after="0" w:line="276"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Список литературы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Программно-нормативные документы </w:t>
      </w:r>
      <w:r w:rsidRPr="00225C9E">
        <w:rPr>
          <w:rFonts w:ascii="Cambria" w:eastAsia="MS Mincho" w:hAnsi="Cambria" w:cs="Times New Roman"/>
        </w:rPr>
        <w:br/>
      </w:r>
      <w:r w:rsidRPr="00225C9E">
        <w:rPr>
          <w:rFonts w:ascii="Times New Roman" w:eastAsia="Times New Roman" w:hAnsi="Times New Roman" w:cs="Times New Roman"/>
          <w:color w:val="000000"/>
          <w:sz w:val="24"/>
        </w:rPr>
        <w:t>1. Федеральный государственный образовательный стандарт основного общего образования /</w:t>
      </w:r>
      <w:proofErr w:type="gramStart"/>
      <w:r w:rsidRPr="00225C9E">
        <w:rPr>
          <w:rFonts w:ascii="Times New Roman" w:eastAsia="Times New Roman" w:hAnsi="Times New Roman" w:cs="Times New Roman"/>
          <w:color w:val="000000"/>
          <w:sz w:val="24"/>
        </w:rPr>
        <w:t>М-во</w:t>
      </w:r>
      <w:proofErr w:type="gramEnd"/>
      <w:r w:rsidRPr="00225C9E">
        <w:rPr>
          <w:rFonts w:ascii="Times New Roman" w:eastAsia="Times New Roman" w:hAnsi="Times New Roman" w:cs="Times New Roman"/>
          <w:color w:val="000000"/>
          <w:sz w:val="24"/>
        </w:rPr>
        <w:t xml:space="preserve"> образования и науки России. Федерации – М.: Просвещение, 2011.</w:t>
      </w:r>
    </w:p>
    <w:p w:rsidR="00225C9E" w:rsidRPr="00225C9E" w:rsidRDefault="00225C9E" w:rsidP="00225C9E">
      <w:pPr>
        <w:autoSpaceDE w:val="0"/>
        <w:autoSpaceDN w:val="0"/>
        <w:spacing w:before="70" w:after="0" w:line="262" w:lineRule="auto"/>
        <w:rPr>
          <w:rFonts w:ascii="Cambria" w:eastAsia="MS Mincho" w:hAnsi="Cambria" w:cs="Times New Roman"/>
        </w:rPr>
      </w:pPr>
      <w:r w:rsidRPr="00225C9E">
        <w:rPr>
          <w:rFonts w:ascii="Times New Roman" w:eastAsia="Times New Roman" w:hAnsi="Times New Roman" w:cs="Times New Roman"/>
          <w:color w:val="000000"/>
          <w:sz w:val="24"/>
        </w:rPr>
        <w:t xml:space="preserve">2. Примерная основная образовательная программа образовательного учреждения. Основная школа. </w:t>
      </w:r>
      <w:proofErr w:type="gramStart"/>
      <w:r w:rsidRPr="00225C9E">
        <w:rPr>
          <w:rFonts w:ascii="Times New Roman" w:eastAsia="Times New Roman" w:hAnsi="Times New Roman" w:cs="Times New Roman"/>
          <w:color w:val="000000"/>
          <w:sz w:val="24"/>
        </w:rPr>
        <w:t>-М</w:t>
      </w:r>
      <w:proofErr w:type="gramEnd"/>
      <w:r w:rsidRPr="00225C9E">
        <w:rPr>
          <w:rFonts w:ascii="Times New Roman" w:eastAsia="Times New Roman" w:hAnsi="Times New Roman" w:cs="Times New Roman"/>
          <w:color w:val="000000"/>
          <w:sz w:val="24"/>
        </w:rPr>
        <w:t>.: Просвещение, 2011.</w:t>
      </w:r>
    </w:p>
    <w:p w:rsidR="00225C9E" w:rsidRPr="00225C9E" w:rsidRDefault="00225C9E" w:rsidP="00225C9E">
      <w:pPr>
        <w:autoSpaceDE w:val="0"/>
        <w:autoSpaceDN w:val="0"/>
        <w:spacing w:before="70" w:after="0" w:line="271" w:lineRule="auto"/>
        <w:ind w:right="576"/>
        <w:rPr>
          <w:rFonts w:ascii="Cambria" w:eastAsia="MS Mincho" w:hAnsi="Cambria" w:cs="Times New Roman"/>
        </w:rPr>
      </w:pPr>
      <w:r w:rsidRPr="00225C9E">
        <w:rPr>
          <w:rFonts w:ascii="Times New Roman" w:eastAsia="Times New Roman" w:hAnsi="Times New Roman" w:cs="Times New Roman"/>
          <w:color w:val="000000"/>
          <w:sz w:val="24"/>
        </w:rPr>
        <w:t xml:space="preserve">3. Лях В.И. Физическая культура. Рабочие программы. Предметная линия учебников </w:t>
      </w:r>
      <w:proofErr w:type="spellStart"/>
      <w:r w:rsidRPr="00225C9E">
        <w:rPr>
          <w:rFonts w:ascii="Times New Roman" w:eastAsia="Times New Roman" w:hAnsi="Times New Roman" w:cs="Times New Roman"/>
          <w:color w:val="000000"/>
          <w:sz w:val="24"/>
        </w:rPr>
        <w:t>Виленского</w:t>
      </w:r>
      <w:proofErr w:type="spellEnd"/>
      <w:r w:rsidRPr="00225C9E">
        <w:rPr>
          <w:rFonts w:ascii="Times New Roman" w:eastAsia="Times New Roman" w:hAnsi="Times New Roman" w:cs="Times New Roman"/>
          <w:color w:val="000000"/>
          <w:sz w:val="24"/>
        </w:rPr>
        <w:t xml:space="preserve"> М.Я., Ляха В.И. 5-9 классы. Пособие для учителей общеобразовательных учреждений. - М: Просвещение , 2013.</w:t>
      </w:r>
    </w:p>
    <w:p w:rsidR="00225C9E" w:rsidRPr="00225C9E" w:rsidRDefault="00225C9E" w:rsidP="00225C9E">
      <w:pPr>
        <w:autoSpaceDE w:val="0"/>
        <w:autoSpaceDN w:val="0"/>
        <w:spacing w:before="406" w:after="0" w:line="281" w:lineRule="auto"/>
        <w:rPr>
          <w:rFonts w:ascii="Cambria" w:eastAsia="MS Mincho" w:hAnsi="Cambria" w:cs="Times New Roman"/>
        </w:rPr>
      </w:pPr>
      <w:r w:rsidRPr="00225C9E">
        <w:rPr>
          <w:rFonts w:ascii="Times New Roman" w:eastAsia="Times New Roman" w:hAnsi="Times New Roman" w:cs="Times New Roman"/>
          <w:color w:val="000000"/>
          <w:sz w:val="24"/>
        </w:rPr>
        <w:t xml:space="preserve">Учебники и справочные издания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 </w:t>
      </w:r>
      <w:proofErr w:type="spellStart"/>
      <w:r w:rsidRPr="00225C9E">
        <w:rPr>
          <w:rFonts w:ascii="Times New Roman" w:eastAsia="Times New Roman" w:hAnsi="Times New Roman" w:cs="Times New Roman"/>
          <w:color w:val="000000"/>
          <w:sz w:val="24"/>
        </w:rPr>
        <w:t>Виленский</w:t>
      </w:r>
      <w:proofErr w:type="spellEnd"/>
      <w:r w:rsidRPr="00225C9E">
        <w:rPr>
          <w:rFonts w:ascii="Times New Roman" w:eastAsia="Times New Roman" w:hAnsi="Times New Roman" w:cs="Times New Roman"/>
          <w:color w:val="000000"/>
          <w:sz w:val="24"/>
        </w:rPr>
        <w:t xml:space="preserve"> М.А., </w:t>
      </w:r>
      <w:proofErr w:type="spellStart"/>
      <w:r w:rsidRPr="00225C9E">
        <w:rPr>
          <w:rFonts w:ascii="Times New Roman" w:eastAsia="Times New Roman" w:hAnsi="Times New Roman" w:cs="Times New Roman"/>
          <w:color w:val="000000"/>
          <w:sz w:val="24"/>
        </w:rPr>
        <w:t>Туревский</w:t>
      </w:r>
      <w:proofErr w:type="spellEnd"/>
      <w:r w:rsidRPr="00225C9E">
        <w:rPr>
          <w:rFonts w:ascii="Times New Roman" w:eastAsia="Times New Roman" w:hAnsi="Times New Roman" w:cs="Times New Roman"/>
          <w:color w:val="000000"/>
          <w:sz w:val="24"/>
        </w:rPr>
        <w:t xml:space="preserve"> И.М., </w:t>
      </w:r>
      <w:proofErr w:type="spellStart"/>
      <w:r w:rsidRPr="00225C9E">
        <w:rPr>
          <w:rFonts w:ascii="Times New Roman" w:eastAsia="Times New Roman" w:hAnsi="Times New Roman" w:cs="Times New Roman"/>
          <w:color w:val="000000"/>
          <w:sz w:val="24"/>
        </w:rPr>
        <w:t>Торочкова</w:t>
      </w:r>
      <w:proofErr w:type="spellEnd"/>
      <w:r w:rsidRPr="00225C9E">
        <w:rPr>
          <w:rFonts w:ascii="Times New Roman" w:eastAsia="Times New Roman" w:hAnsi="Times New Roman" w:cs="Times New Roman"/>
          <w:color w:val="000000"/>
          <w:sz w:val="24"/>
        </w:rPr>
        <w:t xml:space="preserve"> Т.Ю., </w:t>
      </w:r>
      <w:proofErr w:type="spellStart"/>
      <w:r w:rsidRPr="00225C9E">
        <w:rPr>
          <w:rFonts w:ascii="Times New Roman" w:eastAsia="Times New Roman" w:hAnsi="Times New Roman" w:cs="Times New Roman"/>
          <w:color w:val="000000"/>
          <w:sz w:val="24"/>
        </w:rPr>
        <w:t>Соколкина</w:t>
      </w:r>
      <w:proofErr w:type="spellEnd"/>
      <w:r w:rsidRPr="00225C9E">
        <w:rPr>
          <w:rFonts w:ascii="Times New Roman" w:eastAsia="Times New Roman" w:hAnsi="Times New Roman" w:cs="Times New Roman"/>
          <w:color w:val="000000"/>
          <w:sz w:val="24"/>
        </w:rPr>
        <w:t xml:space="preserve"> В.А., </w:t>
      </w:r>
      <w:proofErr w:type="spellStart"/>
      <w:r w:rsidRPr="00225C9E">
        <w:rPr>
          <w:rFonts w:ascii="Times New Roman" w:eastAsia="Times New Roman" w:hAnsi="Times New Roman" w:cs="Times New Roman"/>
          <w:color w:val="000000"/>
          <w:sz w:val="24"/>
        </w:rPr>
        <w:t>Баландин</w:t>
      </w:r>
      <w:proofErr w:type="spellEnd"/>
      <w:r w:rsidRPr="00225C9E">
        <w:rPr>
          <w:rFonts w:ascii="Times New Roman" w:eastAsia="Times New Roman" w:hAnsi="Times New Roman" w:cs="Times New Roman"/>
          <w:color w:val="000000"/>
          <w:sz w:val="24"/>
        </w:rPr>
        <w:t xml:space="preserve"> Г.А., .Назарова Н.Н., Казакова Т.Н., Алёшина Н.С., Гребенщикова З.В., </w:t>
      </w:r>
      <w:proofErr w:type="spellStart"/>
      <w:r w:rsidRPr="00225C9E">
        <w:rPr>
          <w:rFonts w:ascii="Times New Roman" w:eastAsia="Times New Roman" w:hAnsi="Times New Roman" w:cs="Times New Roman"/>
          <w:color w:val="000000"/>
          <w:sz w:val="24"/>
        </w:rPr>
        <w:t>Крайнов</w:t>
      </w:r>
      <w:proofErr w:type="spellEnd"/>
      <w:r w:rsidRPr="00225C9E">
        <w:rPr>
          <w:rFonts w:ascii="Times New Roman" w:eastAsia="Times New Roman" w:hAnsi="Times New Roman" w:cs="Times New Roman"/>
          <w:color w:val="000000"/>
          <w:sz w:val="24"/>
        </w:rPr>
        <w:t xml:space="preserve"> А.Н.. Физическая культура 5 – 6 – 7 классы. Учебник для общеобразовательных учреждений / под редакцией М.Я. </w:t>
      </w:r>
      <w:proofErr w:type="spellStart"/>
      <w:r w:rsidRPr="00225C9E">
        <w:rPr>
          <w:rFonts w:ascii="Times New Roman" w:eastAsia="Times New Roman" w:hAnsi="Times New Roman" w:cs="Times New Roman"/>
          <w:color w:val="000000"/>
          <w:sz w:val="24"/>
        </w:rPr>
        <w:t>Виленского</w:t>
      </w:r>
      <w:proofErr w:type="spellEnd"/>
      <w:r w:rsidRPr="00225C9E">
        <w:rPr>
          <w:rFonts w:ascii="Times New Roman" w:eastAsia="Times New Roman" w:hAnsi="Times New Roman" w:cs="Times New Roman"/>
          <w:color w:val="000000"/>
          <w:sz w:val="24"/>
        </w:rPr>
        <w:t>. - М.: Просвещение, 2012.</w:t>
      </w:r>
    </w:p>
    <w:p w:rsidR="00225C9E" w:rsidRPr="00225C9E" w:rsidRDefault="00225C9E" w:rsidP="00225C9E">
      <w:pPr>
        <w:autoSpaceDE w:val="0"/>
        <w:autoSpaceDN w:val="0"/>
        <w:spacing w:before="70" w:after="0" w:line="230" w:lineRule="auto"/>
        <w:rPr>
          <w:rFonts w:ascii="Cambria" w:eastAsia="MS Mincho" w:hAnsi="Cambria" w:cs="Times New Roman"/>
        </w:rPr>
      </w:pPr>
      <w:r w:rsidRPr="00225C9E">
        <w:rPr>
          <w:rFonts w:ascii="Times New Roman" w:eastAsia="Times New Roman" w:hAnsi="Times New Roman" w:cs="Times New Roman"/>
          <w:color w:val="000000"/>
          <w:sz w:val="24"/>
        </w:rPr>
        <w:t xml:space="preserve">2. Коваленко М.И., </w:t>
      </w:r>
      <w:proofErr w:type="spellStart"/>
      <w:r w:rsidRPr="00225C9E">
        <w:rPr>
          <w:rFonts w:ascii="Times New Roman" w:eastAsia="Times New Roman" w:hAnsi="Times New Roman" w:cs="Times New Roman"/>
          <w:color w:val="000000"/>
          <w:sz w:val="24"/>
        </w:rPr>
        <w:t>Пекшева</w:t>
      </w:r>
      <w:proofErr w:type="spellEnd"/>
      <w:r w:rsidRPr="00225C9E">
        <w:rPr>
          <w:rFonts w:ascii="Times New Roman" w:eastAsia="Times New Roman" w:hAnsi="Times New Roman" w:cs="Times New Roman"/>
          <w:color w:val="000000"/>
          <w:sz w:val="24"/>
        </w:rPr>
        <w:t xml:space="preserve"> А.Г. Справочник учителя 1-11 классов. - Ростов н</w:t>
      </w:r>
      <w:proofErr w:type="gramStart"/>
      <w:r w:rsidRPr="00225C9E">
        <w:rPr>
          <w:rFonts w:ascii="Times New Roman" w:eastAsia="Times New Roman" w:hAnsi="Times New Roman" w:cs="Times New Roman"/>
          <w:color w:val="000000"/>
          <w:sz w:val="24"/>
        </w:rPr>
        <w:t>/Д</w:t>
      </w:r>
      <w:proofErr w:type="gramEnd"/>
      <w:r w:rsidRPr="00225C9E">
        <w:rPr>
          <w:rFonts w:ascii="Times New Roman" w:eastAsia="Times New Roman" w:hAnsi="Times New Roman" w:cs="Times New Roman"/>
          <w:color w:val="000000"/>
          <w:sz w:val="24"/>
        </w:rPr>
        <w:t>: Феникс, 2004.</w:t>
      </w:r>
    </w:p>
    <w:p w:rsidR="00225C9E" w:rsidRPr="00225C9E" w:rsidRDefault="00225C9E" w:rsidP="00225C9E">
      <w:pPr>
        <w:autoSpaceDE w:val="0"/>
        <w:autoSpaceDN w:val="0"/>
        <w:spacing w:before="70" w:after="0" w:line="262" w:lineRule="auto"/>
        <w:ind w:right="432"/>
        <w:rPr>
          <w:rFonts w:ascii="Cambria" w:eastAsia="MS Mincho" w:hAnsi="Cambria" w:cs="Times New Roman"/>
        </w:rPr>
      </w:pPr>
      <w:r w:rsidRPr="00225C9E">
        <w:rPr>
          <w:rFonts w:ascii="Times New Roman" w:eastAsia="Times New Roman" w:hAnsi="Times New Roman" w:cs="Times New Roman"/>
          <w:color w:val="000000"/>
          <w:sz w:val="24"/>
        </w:rPr>
        <w:t xml:space="preserve">3. Лях В. И. Физическая культура: 8–9 </w:t>
      </w:r>
      <w:proofErr w:type="spellStart"/>
      <w:r w:rsidRPr="00225C9E">
        <w:rPr>
          <w:rFonts w:ascii="Times New Roman" w:eastAsia="Times New Roman" w:hAnsi="Times New Roman" w:cs="Times New Roman"/>
          <w:color w:val="000000"/>
          <w:sz w:val="24"/>
        </w:rPr>
        <w:t>кл</w:t>
      </w:r>
      <w:proofErr w:type="spellEnd"/>
      <w:r w:rsidRPr="00225C9E">
        <w:rPr>
          <w:rFonts w:ascii="Times New Roman" w:eastAsia="Times New Roman" w:hAnsi="Times New Roman" w:cs="Times New Roman"/>
          <w:color w:val="000000"/>
          <w:sz w:val="24"/>
        </w:rPr>
        <w:t>.: учеб</w:t>
      </w:r>
      <w:proofErr w:type="gramStart"/>
      <w:r w:rsidRPr="00225C9E">
        <w:rPr>
          <w:rFonts w:ascii="Times New Roman" w:eastAsia="Times New Roman" w:hAnsi="Times New Roman" w:cs="Times New Roman"/>
          <w:color w:val="000000"/>
          <w:sz w:val="24"/>
        </w:rPr>
        <w:t>.</w:t>
      </w:r>
      <w:proofErr w:type="gramEnd"/>
      <w:r w:rsidRPr="00225C9E">
        <w:rPr>
          <w:rFonts w:ascii="Times New Roman" w:eastAsia="Times New Roman" w:hAnsi="Times New Roman" w:cs="Times New Roman"/>
          <w:color w:val="000000"/>
          <w:sz w:val="24"/>
        </w:rPr>
        <w:t xml:space="preserve"> </w:t>
      </w:r>
      <w:proofErr w:type="gramStart"/>
      <w:r w:rsidRPr="00225C9E">
        <w:rPr>
          <w:rFonts w:ascii="Times New Roman" w:eastAsia="Times New Roman" w:hAnsi="Times New Roman" w:cs="Times New Roman"/>
          <w:color w:val="000000"/>
          <w:sz w:val="24"/>
        </w:rPr>
        <w:t>д</w:t>
      </w:r>
      <w:proofErr w:type="gramEnd"/>
      <w:r w:rsidRPr="00225C9E">
        <w:rPr>
          <w:rFonts w:ascii="Times New Roman" w:eastAsia="Times New Roman" w:hAnsi="Times New Roman" w:cs="Times New Roman"/>
          <w:color w:val="000000"/>
          <w:sz w:val="24"/>
        </w:rPr>
        <w:t xml:space="preserve">ля </w:t>
      </w:r>
      <w:proofErr w:type="spellStart"/>
      <w:r w:rsidRPr="00225C9E">
        <w:rPr>
          <w:rFonts w:ascii="Times New Roman" w:eastAsia="Times New Roman" w:hAnsi="Times New Roman" w:cs="Times New Roman"/>
          <w:color w:val="000000"/>
          <w:sz w:val="24"/>
        </w:rPr>
        <w:t>общеобразоват</w:t>
      </w:r>
      <w:proofErr w:type="spellEnd"/>
      <w:r w:rsidRPr="00225C9E">
        <w:rPr>
          <w:rFonts w:ascii="Times New Roman" w:eastAsia="Times New Roman" w:hAnsi="Times New Roman" w:cs="Times New Roman"/>
          <w:color w:val="000000"/>
          <w:sz w:val="24"/>
        </w:rPr>
        <w:t xml:space="preserve">. учреждений / В. И. Лях, А. А. </w:t>
      </w:r>
      <w:proofErr w:type="spellStart"/>
      <w:r w:rsidRPr="00225C9E">
        <w:rPr>
          <w:rFonts w:ascii="Times New Roman" w:eastAsia="Times New Roman" w:hAnsi="Times New Roman" w:cs="Times New Roman"/>
          <w:color w:val="000000"/>
          <w:sz w:val="24"/>
        </w:rPr>
        <w:t>Зданевич</w:t>
      </w:r>
      <w:proofErr w:type="spellEnd"/>
      <w:r w:rsidRPr="00225C9E">
        <w:rPr>
          <w:rFonts w:ascii="Times New Roman" w:eastAsia="Times New Roman" w:hAnsi="Times New Roman" w:cs="Times New Roman"/>
          <w:color w:val="000000"/>
          <w:sz w:val="24"/>
        </w:rPr>
        <w:t>; под общ. ред. В. И. Ляха. — М.: Просвещение, 2009.</w:t>
      </w:r>
    </w:p>
    <w:p w:rsidR="00225C9E" w:rsidRPr="00225C9E" w:rsidRDefault="00225C9E" w:rsidP="00225C9E">
      <w:pPr>
        <w:autoSpaceDE w:val="0"/>
        <w:autoSpaceDN w:val="0"/>
        <w:spacing w:before="70" w:after="0" w:line="271" w:lineRule="auto"/>
        <w:rPr>
          <w:rFonts w:ascii="Cambria" w:eastAsia="MS Mincho" w:hAnsi="Cambria" w:cs="Times New Roman"/>
        </w:rPr>
      </w:pPr>
      <w:r w:rsidRPr="00225C9E">
        <w:rPr>
          <w:rFonts w:ascii="Times New Roman" w:eastAsia="Times New Roman" w:hAnsi="Times New Roman" w:cs="Times New Roman"/>
          <w:color w:val="000000"/>
          <w:sz w:val="24"/>
        </w:rPr>
        <w:t>4. Матвеев Л.П. Теория и методика физической культуры:</w:t>
      </w:r>
      <w:proofErr w:type="gramStart"/>
      <w:r w:rsidRPr="00225C9E">
        <w:rPr>
          <w:rFonts w:ascii="Times New Roman" w:eastAsia="Times New Roman" w:hAnsi="Times New Roman" w:cs="Times New Roman"/>
          <w:color w:val="000000"/>
          <w:sz w:val="24"/>
        </w:rPr>
        <w:t xml:space="preserve"> .</w:t>
      </w:r>
      <w:proofErr w:type="gramEnd"/>
      <w:r w:rsidRPr="00225C9E">
        <w:rPr>
          <w:rFonts w:ascii="Times New Roman" w:eastAsia="Times New Roman" w:hAnsi="Times New Roman" w:cs="Times New Roman"/>
          <w:color w:val="000000"/>
          <w:sz w:val="24"/>
        </w:rPr>
        <w:t xml:space="preserve"> – М.: Физкультура и спорт, 2014. 5. Настольная книга учителя физической культуры: Справ. – метод. пособие</w:t>
      </w:r>
      <w:proofErr w:type="gramStart"/>
      <w:r w:rsidRPr="00225C9E">
        <w:rPr>
          <w:rFonts w:ascii="Times New Roman" w:eastAsia="Times New Roman" w:hAnsi="Times New Roman" w:cs="Times New Roman"/>
          <w:color w:val="000000"/>
          <w:sz w:val="24"/>
        </w:rPr>
        <w:t xml:space="preserve"> / С</w:t>
      </w:r>
      <w:proofErr w:type="gramEnd"/>
      <w:r w:rsidRPr="00225C9E">
        <w:rPr>
          <w:rFonts w:ascii="Times New Roman" w:eastAsia="Times New Roman" w:hAnsi="Times New Roman" w:cs="Times New Roman"/>
          <w:color w:val="000000"/>
          <w:sz w:val="24"/>
        </w:rPr>
        <w:t xml:space="preserve">ост. Б.И. Мишин. – М.:«Издательство АСТ; ООО «Издательство </w:t>
      </w:r>
      <w:proofErr w:type="spellStart"/>
      <w:r w:rsidRPr="00225C9E">
        <w:rPr>
          <w:rFonts w:ascii="Times New Roman" w:eastAsia="Times New Roman" w:hAnsi="Times New Roman" w:cs="Times New Roman"/>
          <w:color w:val="000000"/>
          <w:sz w:val="24"/>
        </w:rPr>
        <w:t>Астрель</w:t>
      </w:r>
      <w:proofErr w:type="spellEnd"/>
      <w:r w:rsidRPr="00225C9E">
        <w:rPr>
          <w:rFonts w:ascii="Times New Roman" w:eastAsia="Times New Roman" w:hAnsi="Times New Roman" w:cs="Times New Roman"/>
          <w:color w:val="000000"/>
          <w:sz w:val="24"/>
        </w:rPr>
        <w:t>», 2003.</w:t>
      </w:r>
    </w:p>
    <w:p w:rsidR="00225C9E" w:rsidRPr="00225C9E" w:rsidRDefault="00225C9E" w:rsidP="00225C9E">
      <w:pPr>
        <w:autoSpaceDE w:val="0"/>
        <w:autoSpaceDN w:val="0"/>
        <w:spacing w:before="72" w:after="0" w:line="271" w:lineRule="auto"/>
        <w:ind w:right="144"/>
        <w:rPr>
          <w:rFonts w:ascii="Cambria" w:eastAsia="MS Mincho" w:hAnsi="Cambria" w:cs="Times New Roman"/>
        </w:rPr>
      </w:pPr>
      <w:r w:rsidRPr="00225C9E">
        <w:rPr>
          <w:rFonts w:ascii="Times New Roman" w:eastAsia="Times New Roman" w:hAnsi="Times New Roman" w:cs="Times New Roman"/>
          <w:color w:val="000000"/>
          <w:sz w:val="24"/>
        </w:rPr>
        <w:t xml:space="preserve">Методические пособия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5. </w:t>
      </w:r>
      <w:proofErr w:type="spellStart"/>
      <w:r w:rsidRPr="00225C9E">
        <w:rPr>
          <w:rFonts w:ascii="Times New Roman" w:eastAsia="Times New Roman" w:hAnsi="Times New Roman" w:cs="Times New Roman"/>
          <w:color w:val="000000"/>
          <w:sz w:val="24"/>
        </w:rPr>
        <w:t>Бершадский</w:t>
      </w:r>
      <w:proofErr w:type="spellEnd"/>
      <w:r w:rsidRPr="00225C9E">
        <w:rPr>
          <w:rFonts w:ascii="Times New Roman" w:eastAsia="Times New Roman" w:hAnsi="Times New Roman" w:cs="Times New Roman"/>
          <w:color w:val="000000"/>
          <w:sz w:val="24"/>
        </w:rPr>
        <w:t xml:space="preserve"> М. Е. Дидактические и психологические основания образовательной технологии / М. Е. </w:t>
      </w:r>
      <w:proofErr w:type="spellStart"/>
      <w:r w:rsidRPr="00225C9E">
        <w:rPr>
          <w:rFonts w:ascii="Times New Roman" w:eastAsia="Times New Roman" w:hAnsi="Times New Roman" w:cs="Times New Roman"/>
          <w:color w:val="000000"/>
          <w:sz w:val="24"/>
        </w:rPr>
        <w:t>Бершадский</w:t>
      </w:r>
      <w:proofErr w:type="spellEnd"/>
      <w:r w:rsidRPr="00225C9E">
        <w:rPr>
          <w:rFonts w:ascii="Times New Roman" w:eastAsia="Times New Roman" w:hAnsi="Times New Roman" w:cs="Times New Roman"/>
          <w:color w:val="000000"/>
          <w:sz w:val="24"/>
        </w:rPr>
        <w:t xml:space="preserve">, В. В. </w:t>
      </w:r>
      <w:proofErr w:type="spellStart"/>
      <w:r w:rsidRPr="00225C9E">
        <w:rPr>
          <w:rFonts w:ascii="Times New Roman" w:eastAsia="Times New Roman" w:hAnsi="Times New Roman" w:cs="Times New Roman"/>
          <w:color w:val="000000"/>
          <w:sz w:val="24"/>
        </w:rPr>
        <w:t>Гузеев</w:t>
      </w:r>
      <w:proofErr w:type="spellEnd"/>
      <w:r w:rsidRPr="00225C9E">
        <w:rPr>
          <w:rFonts w:ascii="Times New Roman" w:eastAsia="Times New Roman" w:hAnsi="Times New Roman" w:cs="Times New Roman"/>
          <w:color w:val="000000"/>
          <w:sz w:val="24"/>
        </w:rPr>
        <w:t>. — М.: Центр «Педагогический поиск», 2003.</w:t>
      </w:r>
    </w:p>
    <w:p w:rsidR="00225C9E" w:rsidRPr="00225C9E" w:rsidRDefault="00225C9E" w:rsidP="00225C9E">
      <w:pPr>
        <w:autoSpaceDE w:val="0"/>
        <w:autoSpaceDN w:val="0"/>
        <w:spacing w:before="70" w:after="0" w:line="262" w:lineRule="auto"/>
        <w:rPr>
          <w:rFonts w:ascii="Cambria" w:eastAsia="MS Mincho" w:hAnsi="Cambria" w:cs="Times New Roman"/>
        </w:rPr>
      </w:pPr>
      <w:r w:rsidRPr="00225C9E">
        <w:rPr>
          <w:rFonts w:ascii="Times New Roman" w:eastAsia="Times New Roman" w:hAnsi="Times New Roman" w:cs="Times New Roman"/>
          <w:color w:val="000000"/>
          <w:sz w:val="24"/>
        </w:rPr>
        <w:t xml:space="preserve">6. </w:t>
      </w:r>
      <w:proofErr w:type="spellStart"/>
      <w:r w:rsidRPr="00225C9E">
        <w:rPr>
          <w:rFonts w:ascii="Times New Roman" w:eastAsia="Times New Roman" w:hAnsi="Times New Roman" w:cs="Times New Roman"/>
          <w:color w:val="000000"/>
          <w:sz w:val="24"/>
        </w:rPr>
        <w:t>Виленский</w:t>
      </w:r>
      <w:proofErr w:type="spellEnd"/>
      <w:r w:rsidRPr="00225C9E">
        <w:rPr>
          <w:rFonts w:ascii="Times New Roman" w:eastAsia="Times New Roman" w:hAnsi="Times New Roman" w:cs="Times New Roman"/>
          <w:color w:val="000000"/>
          <w:sz w:val="24"/>
        </w:rPr>
        <w:t xml:space="preserve"> М.А.,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В.Т., </w:t>
      </w:r>
      <w:proofErr w:type="spellStart"/>
      <w:r w:rsidRPr="00225C9E">
        <w:rPr>
          <w:rFonts w:ascii="Times New Roman" w:eastAsia="Times New Roman" w:hAnsi="Times New Roman" w:cs="Times New Roman"/>
          <w:color w:val="000000"/>
          <w:sz w:val="24"/>
        </w:rPr>
        <w:t>Торочкова</w:t>
      </w:r>
      <w:proofErr w:type="spellEnd"/>
      <w:r w:rsidRPr="00225C9E">
        <w:rPr>
          <w:rFonts w:ascii="Times New Roman" w:eastAsia="Times New Roman" w:hAnsi="Times New Roman" w:cs="Times New Roman"/>
          <w:color w:val="000000"/>
          <w:sz w:val="24"/>
        </w:rPr>
        <w:t xml:space="preserve"> Т.Ю. Физическая культура. 5-6-7 классы. Методические рекомендации. - М.: Просвещение, 2012. </w:t>
      </w:r>
    </w:p>
    <w:p w:rsidR="00225C9E" w:rsidRPr="00225C9E" w:rsidRDefault="00225C9E" w:rsidP="00225C9E">
      <w:pPr>
        <w:autoSpaceDE w:val="0"/>
        <w:autoSpaceDN w:val="0"/>
        <w:spacing w:before="70" w:after="0" w:line="262" w:lineRule="auto"/>
        <w:rPr>
          <w:rFonts w:ascii="Cambria" w:eastAsia="MS Mincho" w:hAnsi="Cambria" w:cs="Times New Roman"/>
        </w:rPr>
      </w:pPr>
      <w:r w:rsidRPr="00225C9E">
        <w:rPr>
          <w:rFonts w:ascii="Times New Roman" w:eastAsia="Times New Roman" w:hAnsi="Times New Roman" w:cs="Times New Roman"/>
          <w:color w:val="000000"/>
          <w:sz w:val="24"/>
        </w:rPr>
        <w:t xml:space="preserve">7. </w:t>
      </w:r>
      <w:proofErr w:type="spellStart"/>
      <w:r w:rsidRPr="00225C9E">
        <w:rPr>
          <w:rFonts w:ascii="Times New Roman" w:eastAsia="Times New Roman" w:hAnsi="Times New Roman" w:cs="Times New Roman"/>
          <w:color w:val="000000"/>
          <w:sz w:val="24"/>
        </w:rPr>
        <w:t>Залетаев</w:t>
      </w:r>
      <w:proofErr w:type="spellEnd"/>
      <w:r w:rsidRPr="00225C9E">
        <w:rPr>
          <w:rFonts w:ascii="Times New Roman" w:eastAsia="Times New Roman" w:hAnsi="Times New Roman" w:cs="Times New Roman"/>
          <w:color w:val="000000"/>
          <w:sz w:val="24"/>
        </w:rPr>
        <w:t xml:space="preserve"> И. П. Анализ проведения и планирования уроков физической культуры / И. П. </w:t>
      </w:r>
      <w:proofErr w:type="spellStart"/>
      <w:r w:rsidRPr="00225C9E">
        <w:rPr>
          <w:rFonts w:ascii="Times New Roman" w:eastAsia="Times New Roman" w:hAnsi="Times New Roman" w:cs="Times New Roman"/>
          <w:color w:val="000000"/>
          <w:sz w:val="24"/>
        </w:rPr>
        <w:t>Залетаев</w:t>
      </w:r>
      <w:proofErr w:type="spellEnd"/>
      <w:r w:rsidRPr="00225C9E">
        <w:rPr>
          <w:rFonts w:ascii="Times New Roman" w:eastAsia="Times New Roman" w:hAnsi="Times New Roman" w:cs="Times New Roman"/>
          <w:color w:val="000000"/>
          <w:sz w:val="24"/>
        </w:rPr>
        <w:t>, В. А. Муравьёв. — М.: Физкультура и спорт, 2005.</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8. Киселёв П. А. Меры безопасности на уроках физической культуры / П. А. Киселёв. — Волгоград: Экстремум, 2004.</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9. Кулагина И. Ю. Возрастная психология: учеб</w:t>
      </w:r>
      <w:proofErr w:type="gramStart"/>
      <w:r w:rsidRPr="00225C9E">
        <w:rPr>
          <w:rFonts w:ascii="Times New Roman" w:eastAsia="Times New Roman" w:hAnsi="Times New Roman" w:cs="Times New Roman"/>
          <w:color w:val="000000"/>
          <w:sz w:val="24"/>
        </w:rPr>
        <w:t>.</w:t>
      </w:r>
      <w:proofErr w:type="gramEnd"/>
      <w:r w:rsidRPr="00225C9E">
        <w:rPr>
          <w:rFonts w:ascii="Times New Roman" w:eastAsia="Times New Roman" w:hAnsi="Times New Roman" w:cs="Times New Roman"/>
          <w:color w:val="000000"/>
          <w:sz w:val="24"/>
        </w:rPr>
        <w:t xml:space="preserve"> </w:t>
      </w:r>
      <w:proofErr w:type="gramStart"/>
      <w:r w:rsidRPr="00225C9E">
        <w:rPr>
          <w:rFonts w:ascii="Times New Roman" w:eastAsia="Times New Roman" w:hAnsi="Times New Roman" w:cs="Times New Roman"/>
          <w:color w:val="000000"/>
          <w:sz w:val="24"/>
        </w:rPr>
        <w:t>п</w:t>
      </w:r>
      <w:proofErr w:type="gramEnd"/>
      <w:r w:rsidRPr="00225C9E">
        <w:rPr>
          <w:rFonts w:ascii="Times New Roman" w:eastAsia="Times New Roman" w:hAnsi="Times New Roman" w:cs="Times New Roman"/>
          <w:color w:val="000000"/>
          <w:sz w:val="24"/>
        </w:rPr>
        <w:t xml:space="preserve">особие / И. Ю. Кулагина, В. Н. </w:t>
      </w:r>
      <w:proofErr w:type="spellStart"/>
      <w:r w:rsidRPr="00225C9E">
        <w:rPr>
          <w:rFonts w:ascii="Times New Roman" w:eastAsia="Times New Roman" w:hAnsi="Times New Roman" w:cs="Times New Roman"/>
          <w:color w:val="000000"/>
          <w:sz w:val="24"/>
        </w:rPr>
        <w:t>Колюцкий</w:t>
      </w:r>
      <w:proofErr w:type="spellEnd"/>
      <w:r w:rsidRPr="00225C9E">
        <w:rPr>
          <w:rFonts w:ascii="Times New Roman" w:eastAsia="Times New Roman" w:hAnsi="Times New Roman" w:cs="Times New Roman"/>
          <w:color w:val="000000"/>
          <w:sz w:val="24"/>
        </w:rPr>
        <w:t xml:space="preserve">. — М.: Сфера, 2001. </w:t>
      </w:r>
    </w:p>
    <w:p w:rsidR="00225C9E" w:rsidRPr="00225C9E" w:rsidRDefault="00225C9E" w:rsidP="00225C9E">
      <w:pPr>
        <w:autoSpaceDE w:val="0"/>
        <w:autoSpaceDN w:val="0"/>
        <w:spacing w:before="70" w:after="0" w:line="262" w:lineRule="auto"/>
        <w:ind w:right="144"/>
        <w:rPr>
          <w:rFonts w:ascii="Cambria" w:eastAsia="MS Mincho" w:hAnsi="Cambria" w:cs="Times New Roman"/>
        </w:rPr>
      </w:pPr>
      <w:r w:rsidRPr="00225C9E">
        <w:rPr>
          <w:rFonts w:ascii="Times New Roman" w:eastAsia="Times New Roman" w:hAnsi="Times New Roman" w:cs="Times New Roman"/>
          <w:color w:val="000000"/>
          <w:sz w:val="24"/>
        </w:rPr>
        <w:t>10. Маркова А. К. Мотивация учения и её воспитание у школьников / А. К. Маркова, А. Б. Орлов, Л. М. Фридман. — М.: Педагогика, 1983.</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11. </w:t>
      </w:r>
      <w:proofErr w:type="spellStart"/>
      <w:r w:rsidRPr="00225C9E">
        <w:rPr>
          <w:rFonts w:ascii="Times New Roman" w:eastAsia="Times New Roman" w:hAnsi="Times New Roman" w:cs="Times New Roman"/>
          <w:color w:val="000000"/>
          <w:sz w:val="24"/>
        </w:rPr>
        <w:t>Мейксон</w:t>
      </w:r>
      <w:proofErr w:type="spellEnd"/>
      <w:r w:rsidRPr="00225C9E">
        <w:rPr>
          <w:rFonts w:ascii="Times New Roman" w:eastAsia="Times New Roman" w:hAnsi="Times New Roman" w:cs="Times New Roman"/>
          <w:color w:val="000000"/>
          <w:sz w:val="24"/>
        </w:rPr>
        <w:t xml:space="preserve"> Г. Б. Оценка техники движений на уроках физической культуры / Г. Б. </w:t>
      </w:r>
      <w:proofErr w:type="spellStart"/>
      <w:r w:rsidRPr="00225C9E">
        <w:rPr>
          <w:rFonts w:ascii="Times New Roman" w:eastAsia="Times New Roman" w:hAnsi="Times New Roman" w:cs="Times New Roman"/>
          <w:color w:val="000000"/>
          <w:sz w:val="24"/>
        </w:rPr>
        <w:t>Мейксон</w:t>
      </w:r>
      <w:proofErr w:type="spellEnd"/>
      <w:r w:rsidRPr="00225C9E">
        <w:rPr>
          <w:rFonts w:ascii="Times New Roman" w:eastAsia="Times New Roman" w:hAnsi="Times New Roman" w:cs="Times New Roman"/>
          <w:color w:val="000000"/>
          <w:sz w:val="24"/>
        </w:rPr>
        <w:t>, Г. П. Богданов. — М.: Просвещение, 1975.</w:t>
      </w:r>
    </w:p>
    <w:p w:rsidR="00225C9E" w:rsidRPr="00225C9E" w:rsidRDefault="00225C9E" w:rsidP="00225C9E">
      <w:pPr>
        <w:spacing w:after="200" w:line="276" w:lineRule="auto"/>
        <w:rPr>
          <w:rFonts w:ascii="Cambria" w:eastAsia="MS Mincho" w:hAnsi="Cambria" w:cs="Times New Roman"/>
        </w:rPr>
        <w:sectPr w:rsidR="00225C9E" w:rsidRPr="00225C9E">
          <w:pgSz w:w="11900" w:h="16840"/>
          <w:pgMar w:top="298" w:right="650" w:bottom="432" w:left="666" w:header="720" w:footer="720" w:gutter="0"/>
          <w:cols w:space="720" w:equalWidth="0">
            <w:col w:w="10584" w:space="0"/>
          </w:cols>
          <w:docGrid w:linePitch="360"/>
        </w:sectPr>
      </w:pPr>
    </w:p>
    <w:p w:rsidR="00225C9E" w:rsidRPr="00225C9E" w:rsidRDefault="00225C9E" w:rsidP="00225C9E">
      <w:pPr>
        <w:autoSpaceDE w:val="0"/>
        <w:autoSpaceDN w:val="0"/>
        <w:spacing w:after="66" w:line="220" w:lineRule="exact"/>
        <w:rPr>
          <w:rFonts w:ascii="Cambria" w:eastAsia="MS Mincho" w:hAnsi="Cambria" w:cs="Times New Roman"/>
        </w:rPr>
      </w:pPr>
    </w:p>
    <w:p w:rsidR="00225C9E" w:rsidRPr="00225C9E" w:rsidRDefault="00225C9E" w:rsidP="00225C9E">
      <w:pPr>
        <w:autoSpaceDE w:val="0"/>
        <w:autoSpaceDN w:val="0"/>
        <w:spacing w:after="0" w:line="230" w:lineRule="auto"/>
        <w:jc w:val="center"/>
        <w:rPr>
          <w:rFonts w:ascii="Cambria" w:eastAsia="MS Mincho" w:hAnsi="Cambria" w:cs="Times New Roman"/>
        </w:rPr>
      </w:pPr>
      <w:r w:rsidRPr="00225C9E">
        <w:rPr>
          <w:rFonts w:ascii="Times New Roman" w:eastAsia="Times New Roman" w:hAnsi="Times New Roman" w:cs="Times New Roman"/>
          <w:color w:val="000000"/>
          <w:sz w:val="24"/>
        </w:rPr>
        <w:t xml:space="preserve">12. </w:t>
      </w:r>
      <w:proofErr w:type="spellStart"/>
      <w:r w:rsidRPr="00225C9E">
        <w:rPr>
          <w:rFonts w:ascii="Times New Roman" w:eastAsia="Times New Roman" w:hAnsi="Times New Roman" w:cs="Times New Roman"/>
          <w:color w:val="000000"/>
          <w:sz w:val="24"/>
        </w:rPr>
        <w:t>Морева</w:t>
      </w:r>
      <w:proofErr w:type="spellEnd"/>
      <w:r w:rsidRPr="00225C9E">
        <w:rPr>
          <w:rFonts w:ascii="Times New Roman" w:eastAsia="Times New Roman" w:hAnsi="Times New Roman" w:cs="Times New Roman"/>
          <w:color w:val="000000"/>
          <w:sz w:val="24"/>
        </w:rPr>
        <w:t xml:space="preserve"> Н. А. Технологии профессионального образования / Н. А. </w:t>
      </w:r>
      <w:proofErr w:type="spellStart"/>
      <w:r w:rsidRPr="00225C9E">
        <w:rPr>
          <w:rFonts w:ascii="Times New Roman" w:eastAsia="Times New Roman" w:hAnsi="Times New Roman" w:cs="Times New Roman"/>
          <w:color w:val="000000"/>
          <w:sz w:val="24"/>
        </w:rPr>
        <w:t>Морева</w:t>
      </w:r>
      <w:proofErr w:type="spellEnd"/>
      <w:r w:rsidRPr="00225C9E">
        <w:rPr>
          <w:rFonts w:ascii="Times New Roman" w:eastAsia="Times New Roman" w:hAnsi="Times New Roman" w:cs="Times New Roman"/>
          <w:color w:val="000000"/>
          <w:sz w:val="24"/>
        </w:rPr>
        <w:t>. — М.: Академия, 2005.</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13. Смирнова Л. А. Общеразвивающие упражнения для младших школьников / Л. А. Смирнова. </w:t>
      </w:r>
      <w:proofErr w:type="gramStart"/>
      <w:r w:rsidRPr="00225C9E">
        <w:rPr>
          <w:rFonts w:ascii="Times New Roman" w:eastAsia="Times New Roman" w:hAnsi="Times New Roman" w:cs="Times New Roman"/>
          <w:color w:val="000000"/>
          <w:sz w:val="24"/>
        </w:rPr>
        <w:t>—М</w:t>
      </w:r>
      <w:proofErr w:type="gramEnd"/>
      <w:r w:rsidRPr="00225C9E">
        <w:rPr>
          <w:rFonts w:ascii="Times New Roman" w:eastAsia="Times New Roman" w:hAnsi="Times New Roman" w:cs="Times New Roman"/>
          <w:color w:val="000000"/>
          <w:sz w:val="24"/>
        </w:rPr>
        <w:t xml:space="preserve">.: </w:t>
      </w:r>
      <w:proofErr w:type="spellStart"/>
      <w:r w:rsidRPr="00225C9E">
        <w:rPr>
          <w:rFonts w:ascii="Times New Roman" w:eastAsia="Times New Roman" w:hAnsi="Times New Roman" w:cs="Times New Roman"/>
          <w:color w:val="000000"/>
          <w:sz w:val="24"/>
        </w:rPr>
        <w:t>Владос</w:t>
      </w:r>
      <w:proofErr w:type="spellEnd"/>
      <w:r w:rsidRPr="00225C9E">
        <w:rPr>
          <w:rFonts w:ascii="Times New Roman" w:eastAsia="Times New Roman" w:hAnsi="Times New Roman" w:cs="Times New Roman"/>
          <w:color w:val="000000"/>
          <w:sz w:val="24"/>
        </w:rPr>
        <w:t>, 2002.</w:t>
      </w:r>
    </w:p>
    <w:p w:rsidR="00225C9E" w:rsidRPr="00225C9E" w:rsidRDefault="00225C9E" w:rsidP="00225C9E">
      <w:pPr>
        <w:autoSpaceDE w:val="0"/>
        <w:autoSpaceDN w:val="0"/>
        <w:spacing w:before="70" w:after="0" w:line="262" w:lineRule="auto"/>
        <w:rPr>
          <w:rFonts w:ascii="Cambria" w:eastAsia="MS Mincho" w:hAnsi="Cambria" w:cs="Times New Roman"/>
        </w:rPr>
      </w:pPr>
      <w:r w:rsidRPr="00225C9E">
        <w:rPr>
          <w:rFonts w:ascii="Times New Roman" w:eastAsia="Times New Roman" w:hAnsi="Times New Roman" w:cs="Times New Roman"/>
          <w:color w:val="000000"/>
          <w:sz w:val="24"/>
        </w:rPr>
        <w:t>14. Тер-Ованесян А. А. Педагогические основы физического воспитания / А. А. Тер-Ованесян. — М.: Физкультура и спорт, 1978.</w:t>
      </w:r>
    </w:p>
    <w:p w:rsidR="00225C9E" w:rsidRPr="00225C9E" w:rsidRDefault="00225C9E" w:rsidP="00225C9E">
      <w:pPr>
        <w:autoSpaceDE w:val="0"/>
        <w:autoSpaceDN w:val="0"/>
        <w:spacing w:before="70" w:after="0" w:line="271" w:lineRule="auto"/>
        <w:rPr>
          <w:rFonts w:ascii="Cambria" w:eastAsia="MS Mincho" w:hAnsi="Cambria" w:cs="Times New Roman"/>
        </w:rPr>
      </w:pPr>
      <w:r w:rsidRPr="00225C9E">
        <w:rPr>
          <w:rFonts w:ascii="Times New Roman" w:eastAsia="Times New Roman" w:hAnsi="Times New Roman" w:cs="Times New Roman"/>
          <w:color w:val="000000"/>
          <w:sz w:val="24"/>
        </w:rPr>
        <w:t>15. Холодов Ж.К., Кузнецов В.С. Теория и методика физического воспитания и спорта: Учеб</w:t>
      </w:r>
      <w:proofErr w:type="gramStart"/>
      <w:r w:rsidRPr="00225C9E">
        <w:rPr>
          <w:rFonts w:ascii="Times New Roman" w:eastAsia="Times New Roman" w:hAnsi="Times New Roman" w:cs="Times New Roman"/>
          <w:color w:val="000000"/>
          <w:sz w:val="24"/>
        </w:rPr>
        <w:t>.</w:t>
      </w:r>
      <w:proofErr w:type="gramEnd"/>
      <w:r w:rsidRPr="00225C9E">
        <w:rPr>
          <w:rFonts w:ascii="Times New Roman" w:eastAsia="Times New Roman" w:hAnsi="Times New Roman" w:cs="Times New Roman"/>
          <w:color w:val="000000"/>
          <w:sz w:val="24"/>
        </w:rPr>
        <w:t xml:space="preserve"> </w:t>
      </w:r>
      <w:proofErr w:type="gramStart"/>
      <w:r w:rsidRPr="00225C9E">
        <w:rPr>
          <w:rFonts w:ascii="Times New Roman" w:eastAsia="Times New Roman" w:hAnsi="Times New Roman" w:cs="Times New Roman"/>
          <w:color w:val="000000"/>
          <w:sz w:val="24"/>
        </w:rPr>
        <w:t>п</w:t>
      </w:r>
      <w:proofErr w:type="gramEnd"/>
      <w:r w:rsidRPr="00225C9E">
        <w:rPr>
          <w:rFonts w:ascii="Times New Roman" w:eastAsia="Times New Roman" w:hAnsi="Times New Roman" w:cs="Times New Roman"/>
          <w:color w:val="000000"/>
          <w:sz w:val="24"/>
        </w:rPr>
        <w:t xml:space="preserve">особие для студентов высших учеб заведений. – 2-е изд., </w:t>
      </w:r>
      <w:proofErr w:type="spellStart"/>
      <w:r w:rsidRPr="00225C9E">
        <w:rPr>
          <w:rFonts w:ascii="Times New Roman" w:eastAsia="Times New Roman" w:hAnsi="Times New Roman" w:cs="Times New Roman"/>
          <w:color w:val="000000"/>
          <w:sz w:val="24"/>
        </w:rPr>
        <w:t>испр</w:t>
      </w:r>
      <w:proofErr w:type="spellEnd"/>
      <w:r w:rsidRPr="00225C9E">
        <w:rPr>
          <w:rFonts w:ascii="Times New Roman" w:eastAsia="Times New Roman" w:hAnsi="Times New Roman" w:cs="Times New Roman"/>
          <w:color w:val="000000"/>
          <w:sz w:val="24"/>
        </w:rPr>
        <w:t>. и доп. – М.: Издательский дом «Академия», 2001.</w:t>
      </w:r>
    </w:p>
    <w:p w:rsidR="00225C9E" w:rsidRPr="00225C9E" w:rsidRDefault="00225C9E" w:rsidP="00225C9E">
      <w:pPr>
        <w:autoSpaceDE w:val="0"/>
        <w:autoSpaceDN w:val="0"/>
        <w:spacing w:before="70" w:after="0" w:line="230" w:lineRule="auto"/>
        <w:rPr>
          <w:rFonts w:ascii="Cambria" w:eastAsia="MS Mincho" w:hAnsi="Cambria" w:cs="Times New Roman"/>
        </w:rPr>
      </w:pPr>
      <w:r w:rsidRPr="00225C9E">
        <w:rPr>
          <w:rFonts w:ascii="Times New Roman" w:eastAsia="Times New Roman" w:hAnsi="Times New Roman" w:cs="Times New Roman"/>
          <w:color w:val="000000"/>
          <w:sz w:val="24"/>
        </w:rPr>
        <w:t xml:space="preserve">16.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Конспект урока по физической культуре / В. 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 Горький: ГГПИ, 1983.</w:t>
      </w:r>
    </w:p>
    <w:p w:rsidR="00225C9E" w:rsidRPr="00225C9E" w:rsidRDefault="00225C9E" w:rsidP="00225C9E">
      <w:pPr>
        <w:autoSpaceDE w:val="0"/>
        <w:autoSpaceDN w:val="0"/>
        <w:spacing w:before="70" w:after="0" w:line="230" w:lineRule="auto"/>
        <w:rPr>
          <w:rFonts w:ascii="Cambria" w:eastAsia="MS Mincho" w:hAnsi="Cambria" w:cs="Times New Roman"/>
        </w:rPr>
      </w:pPr>
      <w:r w:rsidRPr="00225C9E">
        <w:rPr>
          <w:rFonts w:ascii="Times New Roman" w:eastAsia="Times New Roman" w:hAnsi="Times New Roman" w:cs="Times New Roman"/>
          <w:color w:val="000000"/>
          <w:sz w:val="24"/>
        </w:rPr>
        <w:t xml:space="preserve">17.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Методика разработки учебных задач / В. 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 Горький: ГГПИ, 1984.</w:t>
      </w:r>
    </w:p>
    <w:p w:rsidR="00225C9E" w:rsidRPr="00225C9E" w:rsidRDefault="00225C9E" w:rsidP="00225C9E">
      <w:pPr>
        <w:autoSpaceDE w:val="0"/>
        <w:autoSpaceDN w:val="0"/>
        <w:spacing w:before="72"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18.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Социальная регуляция профессиональной готовности преподавателя физической культуры / В. 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 Н. Новгород: Китеж, 1998.</w:t>
      </w:r>
    </w:p>
    <w:p w:rsidR="00225C9E" w:rsidRPr="00225C9E" w:rsidRDefault="00225C9E" w:rsidP="00225C9E">
      <w:pPr>
        <w:autoSpaceDE w:val="0"/>
        <w:autoSpaceDN w:val="0"/>
        <w:spacing w:before="70" w:after="0" w:line="262" w:lineRule="auto"/>
        <w:ind w:right="288"/>
        <w:rPr>
          <w:rFonts w:ascii="Cambria" w:eastAsia="MS Mincho" w:hAnsi="Cambria" w:cs="Times New Roman"/>
        </w:rPr>
      </w:pPr>
      <w:r w:rsidRPr="00225C9E">
        <w:rPr>
          <w:rFonts w:ascii="Times New Roman" w:eastAsia="Times New Roman" w:hAnsi="Times New Roman" w:cs="Times New Roman"/>
          <w:color w:val="000000"/>
          <w:sz w:val="24"/>
        </w:rPr>
        <w:t xml:space="preserve">19.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Контроль эффективности физического воспитания учащихся в образовательных учреждениях / В.Т.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 Н. Новгород: НГЦ, 2001.</w:t>
      </w:r>
    </w:p>
    <w:p w:rsidR="00225C9E" w:rsidRPr="00225C9E" w:rsidRDefault="00225C9E" w:rsidP="00225C9E">
      <w:pPr>
        <w:autoSpaceDE w:val="0"/>
        <w:autoSpaceDN w:val="0"/>
        <w:spacing w:before="70" w:after="0" w:line="262" w:lineRule="auto"/>
        <w:ind w:right="720"/>
        <w:rPr>
          <w:rFonts w:ascii="Cambria" w:eastAsia="MS Mincho" w:hAnsi="Cambria" w:cs="Times New Roman"/>
        </w:rPr>
      </w:pPr>
      <w:r w:rsidRPr="00225C9E">
        <w:rPr>
          <w:rFonts w:ascii="Times New Roman" w:eastAsia="Times New Roman" w:hAnsi="Times New Roman" w:cs="Times New Roman"/>
          <w:color w:val="000000"/>
          <w:sz w:val="24"/>
        </w:rPr>
        <w:t xml:space="preserve">20.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Проектирование учебного процесса по физической культуре в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общеобразовательном учреждении / В.Т.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П.В. Игнатьев. — Н. Новгород: НГЦ, 2005. </w:t>
      </w:r>
    </w:p>
    <w:p w:rsidR="00225C9E" w:rsidRPr="00225C9E" w:rsidRDefault="00225C9E" w:rsidP="00225C9E">
      <w:pPr>
        <w:autoSpaceDE w:val="0"/>
        <w:autoSpaceDN w:val="0"/>
        <w:spacing w:before="70" w:after="0" w:line="262" w:lineRule="auto"/>
        <w:ind w:right="864"/>
        <w:rPr>
          <w:rFonts w:ascii="Cambria" w:eastAsia="MS Mincho" w:hAnsi="Cambria" w:cs="Times New Roman"/>
        </w:rPr>
      </w:pPr>
      <w:r w:rsidRPr="00225C9E">
        <w:rPr>
          <w:rFonts w:ascii="Times New Roman" w:eastAsia="Times New Roman" w:hAnsi="Times New Roman" w:cs="Times New Roman"/>
          <w:color w:val="000000"/>
          <w:sz w:val="24"/>
        </w:rPr>
        <w:t xml:space="preserve">21.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В. Т. Регуляция физкультурно-оздоровительной деятельности в образовательном учреждении / В.Т. </w:t>
      </w:r>
      <w:proofErr w:type="spellStart"/>
      <w:r w:rsidRPr="00225C9E">
        <w:rPr>
          <w:rFonts w:ascii="Times New Roman" w:eastAsia="Times New Roman" w:hAnsi="Times New Roman" w:cs="Times New Roman"/>
          <w:color w:val="000000"/>
          <w:sz w:val="24"/>
        </w:rPr>
        <w:t>Чичикин</w:t>
      </w:r>
      <w:proofErr w:type="spellEnd"/>
      <w:r w:rsidRPr="00225C9E">
        <w:rPr>
          <w:rFonts w:ascii="Times New Roman" w:eastAsia="Times New Roman" w:hAnsi="Times New Roman" w:cs="Times New Roman"/>
          <w:color w:val="000000"/>
          <w:sz w:val="24"/>
        </w:rPr>
        <w:t xml:space="preserve">, П.В. Игнатьев, Е.Е. Конюхов. — Н. Новгород: НГЦ, 2007. </w:t>
      </w:r>
    </w:p>
    <w:p w:rsidR="00225C9E" w:rsidRPr="00225C9E" w:rsidRDefault="00225C9E" w:rsidP="00225C9E">
      <w:pPr>
        <w:autoSpaceDE w:val="0"/>
        <w:autoSpaceDN w:val="0"/>
        <w:spacing w:before="262"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ЦИФРОВЫЕ ОБРАЗОВАТЕЛЬНЫЕ РЕСУРСЫ И РЕСУРСЫ СЕТИ ИНТЕРНЕТ</w:t>
      </w:r>
    </w:p>
    <w:p w:rsidR="00225C9E" w:rsidRDefault="00225C9E" w:rsidP="003F7AC0">
      <w:pPr>
        <w:autoSpaceDE w:val="0"/>
        <w:autoSpaceDN w:val="0"/>
        <w:spacing w:before="166" w:after="0" w:line="262" w:lineRule="auto"/>
        <w:ind w:right="7344"/>
        <w:rPr>
          <w:rFonts w:ascii="Times New Roman" w:eastAsia="Times New Roman" w:hAnsi="Times New Roman" w:cs="Times New Roman"/>
          <w:color w:val="000000"/>
          <w:sz w:val="24"/>
        </w:rPr>
      </w:pPr>
      <w:r w:rsidRPr="00225C9E">
        <w:rPr>
          <w:rFonts w:ascii="Times New Roman" w:eastAsia="Times New Roman" w:hAnsi="Times New Roman" w:cs="Times New Roman"/>
          <w:color w:val="000000"/>
          <w:sz w:val="24"/>
          <w:lang w:val="en-US"/>
        </w:rPr>
        <w:t>http</w:t>
      </w:r>
      <w:r w:rsidRPr="00225C9E">
        <w:rPr>
          <w:rFonts w:ascii="Times New Roman" w:eastAsia="Times New Roman" w:hAnsi="Times New Roman" w:cs="Times New Roman"/>
          <w:color w:val="000000"/>
          <w:sz w:val="24"/>
        </w:rPr>
        <w:t>://</w:t>
      </w:r>
      <w:r w:rsidRPr="00225C9E">
        <w:rPr>
          <w:rFonts w:ascii="Times New Roman" w:eastAsia="Times New Roman" w:hAnsi="Times New Roman" w:cs="Times New Roman"/>
          <w:color w:val="000000"/>
          <w:sz w:val="24"/>
          <w:lang w:val="en-US"/>
        </w:rPr>
        <w:t>www</w:t>
      </w:r>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lang w:val="en-US"/>
        </w:rPr>
        <w:t>fizkulturavshkole</w:t>
      </w:r>
      <w:proofErr w:type="spellEnd"/>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lang w:val="en-US"/>
        </w:rPr>
        <w:t>ru</w:t>
      </w:r>
      <w:proofErr w:type="spellEnd"/>
      <w:r w:rsidRPr="00225C9E">
        <w:rPr>
          <w:rFonts w:ascii="Times New Roman" w:eastAsia="Times New Roman" w:hAnsi="Times New Roman" w:cs="Times New Roman"/>
          <w:color w:val="000000"/>
          <w:sz w:val="24"/>
        </w:rPr>
        <w:t xml:space="preserve">/ </w:t>
      </w:r>
      <w:r w:rsidRPr="00225C9E">
        <w:rPr>
          <w:rFonts w:ascii="Cambria" w:eastAsia="MS Mincho" w:hAnsi="Cambria" w:cs="Times New Roman"/>
        </w:rPr>
        <w:br/>
      </w:r>
      <w:r w:rsidRPr="00225C9E">
        <w:rPr>
          <w:rFonts w:ascii="Times New Roman" w:eastAsia="Times New Roman" w:hAnsi="Times New Roman" w:cs="Times New Roman"/>
          <w:color w:val="000000"/>
          <w:sz w:val="24"/>
          <w:lang w:val="en-US"/>
        </w:rPr>
        <w:t>http</w:t>
      </w:r>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lang w:val="en-US"/>
        </w:rPr>
        <w:t>fizkultura</w:t>
      </w:r>
      <w:proofErr w:type="spellEnd"/>
      <w:r w:rsidRPr="00225C9E">
        <w:rPr>
          <w:rFonts w:ascii="Times New Roman" w:eastAsia="Times New Roman" w:hAnsi="Times New Roman" w:cs="Times New Roman"/>
          <w:color w:val="000000"/>
          <w:sz w:val="24"/>
        </w:rPr>
        <w:t>-</w:t>
      </w:r>
      <w:proofErr w:type="spellStart"/>
      <w:r w:rsidRPr="00225C9E">
        <w:rPr>
          <w:rFonts w:ascii="Times New Roman" w:eastAsia="Times New Roman" w:hAnsi="Times New Roman" w:cs="Times New Roman"/>
          <w:color w:val="000000"/>
          <w:sz w:val="24"/>
          <w:lang w:val="en-US"/>
        </w:rPr>
        <w:t>na</w:t>
      </w:r>
      <w:proofErr w:type="spellEnd"/>
      <w:r w:rsidRPr="00225C9E">
        <w:rPr>
          <w:rFonts w:ascii="Times New Roman" w:eastAsia="Times New Roman" w:hAnsi="Times New Roman" w:cs="Times New Roman"/>
          <w:color w:val="000000"/>
          <w:sz w:val="24"/>
        </w:rPr>
        <w:t>5.</w:t>
      </w:r>
      <w:proofErr w:type="spellStart"/>
      <w:r w:rsidRPr="00225C9E">
        <w:rPr>
          <w:rFonts w:ascii="Times New Roman" w:eastAsia="Times New Roman" w:hAnsi="Times New Roman" w:cs="Times New Roman"/>
          <w:color w:val="000000"/>
          <w:sz w:val="24"/>
          <w:lang w:val="en-US"/>
        </w:rPr>
        <w:t>ru</w:t>
      </w:r>
      <w:proofErr w:type="spellEnd"/>
      <w:r w:rsidRPr="00225C9E">
        <w:rPr>
          <w:rFonts w:ascii="Times New Roman" w:eastAsia="Times New Roman" w:hAnsi="Times New Roman" w:cs="Times New Roman"/>
          <w:color w:val="000000"/>
          <w:sz w:val="24"/>
        </w:rPr>
        <w:t>/</w:t>
      </w:r>
    </w:p>
    <w:p w:rsidR="003F7AC0" w:rsidRDefault="003F7AC0" w:rsidP="003F7AC0">
      <w:pPr>
        <w:autoSpaceDE w:val="0"/>
        <w:autoSpaceDN w:val="0"/>
        <w:spacing w:before="166" w:after="0" w:line="262" w:lineRule="auto"/>
        <w:ind w:right="7344"/>
        <w:rPr>
          <w:rFonts w:ascii="Times New Roman" w:eastAsia="Times New Roman" w:hAnsi="Times New Roman" w:cs="Times New Roman"/>
          <w:color w:val="000000"/>
          <w:sz w:val="24"/>
        </w:rPr>
      </w:pPr>
    </w:p>
    <w:p w:rsidR="003F7AC0" w:rsidRPr="00225C9E" w:rsidRDefault="003F7AC0" w:rsidP="003F7AC0">
      <w:pPr>
        <w:autoSpaceDE w:val="0"/>
        <w:autoSpaceDN w:val="0"/>
        <w:spacing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МАТЕРИАЛЬНО-ТЕХНИЧЕСКОЕ ОБЕСПЕЧЕНИЕ ОБРАЗОВАТЕЛЬНОГО ПРОЦЕССА</w:t>
      </w:r>
    </w:p>
    <w:p w:rsidR="003F7AC0" w:rsidRPr="00225C9E" w:rsidRDefault="003F7AC0" w:rsidP="003F7AC0">
      <w:pPr>
        <w:autoSpaceDE w:val="0"/>
        <w:autoSpaceDN w:val="0"/>
        <w:spacing w:before="346" w:after="0" w:line="230" w:lineRule="auto"/>
        <w:rPr>
          <w:rFonts w:ascii="Cambria" w:eastAsia="MS Mincho" w:hAnsi="Cambria" w:cs="Times New Roman"/>
        </w:rPr>
      </w:pPr>
      <w:r w:rsidRPr="00225C9E">
        <w:rPr>
          <w:rFonts w:ascii="Times New Roman" w:eastAsia="Times New Roman" w:hAnsi="Times New Roman" w:cs="Times New Roman"/>
          <w:b/>
          <w:color w:val="000000"/>
          <w:sz w:val="24"/>
        </w:rPr>
        <w:t>УЧЕБНОЕ ОБОРУДОВАНИЕ</w:t>
      </w:r>
    </w:p>
    <w:p w:rsidR="003F7AC0" w:rsidRDefault="003F7AC0" w:rsidP="003F7AC0">
      <w:pPr>
        <w:autoSpaceDE w:val="0"/>
        <w:autoSpaceDN w:val="0"/>
        <w:spacing w:before="166" w:after="0" w:line="290" w:lineRule="auto"/>
        <w:ind w:right="4320"/>
        <w:rPr>
          <w:rFonts w:ascii="Times New Roman" w:eastAsia="Times New Roman" w:hAnsi="Times New Roman" w:cs="Times New Roman"/>
          <w:color w:val="000000"/>
          <w:sz w:val="24"/>
        </w:rPr>
      </w:pPr>
      <w:r w:rsidRPr="00225C9E">
        <w:rPr>
          <w:rFonts w:ascii="Times New Roman" w:eastAsia="Times New Roman" w:hAnsi="Times New Roman" w:cs="Times New Roman"/>
          <w:color w:val="000000"/>
          <w:sz w:val="24"/>
        </w:rPr>
        <w:t>Материально – техническое обеспечение учебного процесса:№</w:t>
      </w:r>
      <w:r w:rsidRPr="00225C9E">
        <w:rPr>
          <w:rFonts w:ascii="Cambria" w:eastAsia="MS Mincho" w:hAnsi="Cambria" w:cs="Times New Roman"/>
        </w:rPr>
        <w:br/>
      </w:r>
      <w:proofErr w:type="gramStart"/>
      <w:r w:rsidRPr="00225C9E">
        <w:rPr>
          <w:rFonts w:ascii="Times New Roman" w:eastAsia="Times New Roman" w:hAnsi="Times New Roman" w:cs="Times New Roman"/>
          <w:color w:val="000000"/>
          <w:sz w:val="24"/>
        </w:rPr>
        <w:t>п</w:t>
      </w:r>
      <w:proofErr w:type="gramEnd"/>
      <w:r w:rsidRPr="00225C9E">
        <w:rPr>
          <w:rFonts w:ascii="Times New Roman" w:eastAsia="Times New Roman" w:hAnsi="Times New Roman" w:cs="Times New Roman"/>
          <w:color w:val="000000"/>
          <w:sz w:val="24"/>
        </w:rPr>
        <w:t xml:space="preserve">/п Материально – техническое обеспечение Кол-во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 Мячи для метания 3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 Гранаты учебные (500, 700 гр.) 3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3 Ядро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4 Гиря (16 кг)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5 Скамейки гимнастическая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6 Набор гимнастических матов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7 Гимнастический козел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8 Гимнастический конь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9 Канат для перетягивания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10 Скакалки 10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11 Мостик гимнастический подкидной </w:t>
      </w:r>
      <w:proofErr w:type="gramStart"/>
      <w:r w:rsidRPr="00225C9E">
        <w:rPr>
          <w:rFonts w:ascii="Times New Roman" w:eastAsia="Times New Roman" w:hAnsi="Times New Roman" w:cs="Times New Roman"/>
          <w:color w:val="000000"/>
          <w:sz w:val="24"/>
        </w:rPr>
        <w:t xml:space="preserve">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12 Щит баскетбольный игровой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13 Кольца баскетбольные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14 Волейбольные стойки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15 Волейбольная сетка 2 </w:t>
      </w:r>
      <w:r w:rsidRPr="00225C9E">
        <w:rPr>
          <w:rFonts w:ascii="Cambria" w:eastAsia="MS Mincho" w:hAnsi="Cambria" w:cs="Times New Roman"/>
        </w:rPr>
        <w:br/>
      </w:r>
      <w:r w:rsidRPr="00225C9E">
        <w:rPr>
          <w:rFonts w:ascii="Times New Roman" w:eastAsia="Times New Roman" w:hAnsi="Times New Roman" w:cs="Times New Roman"/>
          <w:color w:val="000000"/>
          <w:sz w:val="24"/>
        </w:rPr>
        <w:lastRenderedPageBreak/>
        <w:t xml:space="preserve">16 Мячи волейбольные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17 Ворота для </w:t>
      </w:r>
      <w:proofErr w:type="spellStart"/>
      <w:r w:rsidRPr="00225C9E">
        <w:rPr>
          <w:rFonts w:ascii="Times New Roman" w:eastAsia="Times New Roman" w:hAnsi="Times New Roman" w:cs="Times New Roman"/>
          <w:color w:val="000000"/>
          <w:sz w:val="24"/>
        </w:rPr>
        <w:t>минифутбола</w:t>
      </w:r>
      <w:proofErr w:type="spellEnd"/>
      <w:r w:rsidRPr="00225C9E">
        <w:rPr>
          <w:rFonts w:ascii="Times New Roman" w:eastAsia="Times New Roman" w:hAnsi="Times New Roman" w:cs="Times New Roman"/>
          <w:color w:val="000000"/>
          <w:sz w:val="24"/>
        </w:rPr>
        <w:t xml:space="preserve">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18 Мячи футбольные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19 Теннисные столы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20 Ракетки для настольного тенниса 6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21 Лыжи беговые 8 пар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22 Крепления жесткие 8 пар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23 Палки лыжные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8 пар </w:t>
      </w:r>
      <w:r w:rsidRPr="00225C9E">
        <w:rPr>
          <w:rFonts w:ascii="Cambria" w:eastAsia="MS Mincho" w:hAnsi="Cambria" w:cs="Times New Roman"/>
        </w:rPr>
        <w:br/>
      </w:r>
      <w:r w:rsidRPr="00225C9E">
        <w:rPr>
          <w:rFonts w:ascii="Times New Roman" w:eastAsia="Times New Roman" w:hAnsi="Times New Roman" w:cs="Times New Roman"/>
          <w:color w:val="000000"/>
          <w:sz w:val="24"/>
        </w:rPr>
        <w:t>24 Штанга тренировочная 1</w:t>
      </w:r>
      <w:proofErr w:type="gramEnd"/>
      <w:r w:rsidRPr="00225C9E">
        <w:rPr>
          <w:rFonts w:ascii="Times New Roman" w:eastAsia="Times New Roman" w:hAnsi="Times New Roman" w:cs="Times New Roman"/>
          <w:color w:val="000000"/>
          <w:sz w:val="24"/>
        </w:rPr>
        <w:t xml:space="preserve">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25 Секундомер электронный 1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26 Рулетки 2 </w:t>
      </w:r>
      <w:r w:rsidRPr="00225C9E">
        <w:rPr>
          <w:rFonts w:ascii="Cambria" w:eastAsia="MS Mincho" w:hAnsi="Cambria" w:cs="Times New Roman"/>
        </w:rPr>
        <w:br/>
      </w:r>
      <w:r w:rsidRPr="00225C9E">
        <w:rPr>
          <w:rFonts w:ascii="Times New Roman" w:eastAsia="Times New Roman" w:hAnsi="Times New Roman" w:cs="Times New Roman"/>
          <w:color w:val="000000"/>
          <w:sz w:val="24"/>
        </w:rPr>
        <w:t xml:space="preserve">27 Игровое поле для футбола (мини-футбола) 1 </w:t>
      </w:r>
      <w:r w:rsidRPr="00225C9E">
        <w:rPr>
          <w:rFonts w:ascii="Cambria" w:eastAsia="MS Mincho" w:hAnsi="Cambria" w:cs="Times New Roman"/>
        </w:rPr>
        <w:br/>
      </w:r>
      <w:r w:rsidRPr="00225C9E">
        <w:rPr>
          <w:rFonts w:ascii="Times New Roman" w:eastAsia="Times New Roman" w:hAnsi="Times New Roman" w:cs="Times New Roman"/>
          <w:color w:val="000000"/>
          <w:sz w:val="24"/>
        </w:rPr>
        <w:t>28 Игровое поле для баскетбола (</w:t>
      </w:r>
      <w:proofErr w:type="spellStart"/>
      <w:r w:rsidRPr="00225C9E">
        <w:rPr>
          <w:rFonts w:ascii="Times New Roman" w:eastAsia="Times New Roman" w:hAnsi="Times New Roman" w:cs="Times New Roman"/>
          <w:color w:val="000000"/>
          <w:sz w:val="24"/>
        </w:rPr>
        <w:t>стритбола</w:t>
      </w:r>
      <w:proofErr w:type="spellEnd"/>
      <w:r w:rsidRPr="00225C9E">
        <w:rPr>
          <w:rFonts w:ascii="Times New Roman" w:eastAsia="Times New Roman" w:hAnsi="Times New Roman" w:cs="Times New Roman"/>
          <w:color w:val="000000"/>
          <w:sz w:val="24"/>
        </w:rPr>
        <w:t xml:space="preserve">) 1 </w:t>
      </w:r>
      <w:r w:rsidRPr="00225C9E">
        <w:rPr>
          <w:rFonts w:ascii="Cambria" w:eastAsia="MS Mincho" w:hAnsi="Cambria" w:cs="Times New Roman"/>
        </w:rPr>
        <w:br/>
      </w:r>
      <w:r w:rsidRPr="00225C9E">
        <w:rPr>
          <w:rFonts w:ascii="Times New Roman" w:eastAsia="Times New Roman" w:hAnsi="Times New Roman" w:cs="Times New Roman"/>
          <w:color w:val="000000"/>
          <w:sz w:val="24"/>
        </w:rPr>
        <w:t>29 Игровое поле для волейбола 1</w:t>
      </w:r>
    </w:p>
    <w:p w:rsidR="003F7AC0" w:rsidRPr="003F7AC0" w:rsidRDefault="003F7AC0" w:rsidP="003F7AC0">
      <w:pPr>
        <w:autoSpaceDE w:val="0"/>
        <w:autoSpaceDN w:val="0"/>
        <w:spacing w:before="70" w:after="0" w:line="262" w:lineRule="auto"/>
        <w:ind w:right="8208"/>
        <w:rPr>
          <w:rFonts w:ascii="Cambria" w:eastAsia="MS Mincho" w:hAnsi="Cambria" w:cs="Times New Roman"/>
        </w:rPr>
      </w:pPr>
      <w:r>
        <w:rPr>
          <w:rFonts w:ascii="Times New Roman" w:eastAsia="Times New Roman" w:hAnsi="Times New Roman" w:cs="Times New Roman"/>
          <w:b/>
          <w:color w:val="000000"/>
          <w:sz w:val="24"/>
        </w:rPr>
        <w:t xml:space="preserve"> </w:t>
      </w:r>
    </w:p>
    <w:p w:rsidR="003F7AC0" w:rsidRPr="003F7AC0" w:rsidRDefault="003F7AC0" w:rsidP="003F7AC0">
      <w:pPr>
        <w:autoSpaceDE w:val="0"/>
        <w:autoSpaceDN w:val="0"/>
        <w:spacing w:before="262" w:after="0" w:line="262" w:lineRule="auto"/>
        <w:ind w:right="720"/>
        <w:rPr>
          <w:rFonts w:ascii="Cambria" w:eastAsia="MS Mincho" w:hAnsi="Cambria" w:cs="Times New Roman"/>
        </w:rPr>
      </w:pPr>
      <w:r w:rsidRPr="003F7AC0">
        <w:rPr>
          <w:rFonts w:ascii="Times New Roman" w:eastAsia="Times New Roman" w:hAnsi="Times New Roman" w:cs="Times New Roman"/>
          <w:b/>
          <w:color w:val="000000"/>
          <w:sz w:val="24"/>
        </w:rPr>
        <w:t>ОБОРУДОВАНИЕ ДЛЯ ПРОВЕДЕНИЯ ЛАБОРАТОРНЫХ, ПРАКТИЧЕСКИХ РАБОТ, ДЕМОНСТРАЦИЙ</w:t>
      </w:r>
    </w:p>
    <w:p w:rsidR="003F7AC0" w:rsidRPr="003F7AC0" w:rsidRDefault="003F7AC0" w:rsidP="003F7AC0">
      <w:pPr>
        <w:autoSpaceDE w:val="0"/>
        <w:autoSpaceDN w:val="0"/>
        <w:spacing w:before="166" w:after="0" w:line="262" w:lineRule="auto"/>
        <w:ind w:right="8928"/>
        <w:rPr>
          <w:rFonts w:ascii="Cambria" w:eastAsia="MS Mincho" w:hAnsi="Cambria" w:cs="Times New Roman"/>
        </w:rPr>
      </w:pPr>
      <w:r>
        <w:rPr>
          <w:rFonts w:ascii="Times New Roman" w:eastAsia="Times New Roman" w:hAnsi="Times New Roman" w:cs="Times New Roman"/>
          <w:color w:val="000000"/>
          <w:sz w:val="24"/>
        </w:rPr>
        <w:t>1.Видеофильм</w:t>
      </w:r>
      <w:r w:rsidRPr="003F7AC0">
        <w:rPr>
          <w:rFonts w:ascii="Cambria" w:eastAsia="MS Mincho" w:hAnsi="Cambria" w:cs="Times New Roman"/>
        </w:rPr>
        <w:br/>
      </w:r>
      <w:r w:rsidRPr="003F7AC0">
        <w:rPr>
          <w:rFonts w:ascii="Times New Roman" w:eastAsia="Times New Roman" w:hAnsi="Times New Roman" w:cs="Times New Roman"/>
          <w:color w:val="000000"/>
          <w:sz w:val="24"/>
        </w:rPr>
        <w:t>2. Компьютер.</w:t>
      </w:r>
    </w:p>
    <w:p w:rsidR="003F7AC0" w:rsidRPr="003F7AC0" w:rsidRDefault="003F7AC0" w:rsidP="003F7AC0">
      <w:pPr>
        <w:autoSpaceDE w:val="0"/>
        <w:autoSpaceDN w:val="0"/>
        <w:spacing w:before="70" w:after="0" w:line="262" w:lineRule="auto"/>
        <w:ind w:right="8208"/>
        <w:rPr>
          <w:rFonts w:ascii="Cambria" w:eastAsia="MS Mincho" w:hAnsi="Cambria" w:cs="Times New Roman"/>
        </w:rPr>
      </w:pPr>
      <w:r w:rsidRPr="003F7AC0">
        <w:rPr>
          <w:rFonts w:ascii="Times New Roman" w:eastAsia="Times New Roman" w:hAnsi="Times New Roman" w:cs="Times New Roman"/>
          <w:color w:val="000000"/>
          <w:sz w:val="24"/>
        </w:rPr>
        <w:t xml:space="preserve">3. Цифровой проектор </w:t>
      </w:r>
      <w:r w:rsidRPr="003F7AC0">
        <w:rPr>
          <w:rFonts w:ascii="Cambria" w:eastAsia="MS Mincho" w:hAnsi="Cambria" w:cs="Times New Roman"/>
        </w:rPr>
        <w:br/>
      </w:r>
      <w:r w:rsidRPr="003F7AC0">
        <w:rPr>
          <w:rFonts w:ascii="Times New Roman" w:eastAsia="Times New Roman" w:hAnsi="Times New Roman" w:cs="Times New Roman"/>
          <w:color w:val="000000"/>
          <w:sz w:val="24"/>
        </w:rPr>
        <w:t>4. Экран настенный</w:t>
      </w:r>
    </w:p>
    <w:p w:rsidR="003F7AC0" w:rsidRDefault="003F7AC0" w:rsidP="003F7AC0">
      <w:pPr>
        <w:autoSpaceDE w:val="0"/>
        <w:autoSpaceDN w:val="0"/>
        <w:spacing w:before="166" w:after="0" w:line="290" w:lineRule="auto"/>
        <w:ind w:right="4320"/>
        <w:rPr>
          <w:rFonts w:ascii="Times New Roman" w:eastAsia="Times New Roman" w:hAnsi="Times New Roman" w:cs="Times New Roman"/>
          <w:color w:val="000000"/>
          <w:sz w:val="24"/>
        </w:rPr>
      </w:pPr>
    </w:p>
    <w:p w:rsidR="003F7AC0" w:rsidRDefault="003F7AC0" w:rsidP="003F7AC0">
      <w:pPr>
        <w:autoSpaceDE w:val="0"/>
        <w:autoSpaceDN w:val="0"/>
        <w:spacing w:before="166" w:after="0" w:line="290" w:lineRule="auto"/>
        <w:ind w:right="4320"/>
        <w:rPr>
          <w:rFonts w:ascii="Times New Roman" w:eastAsia="Times New Roman" w:hAnsi="Times New Roman" w:cs="Times New Roman"/>
          <w:color w:val="000000"/>
          <w:sz w:val="24"/>
        </w:rPr>
      </w:pPr>
    </w:p>
    <w:p w:rsidR="003F7AC0" w:rsidRPr="00225C9E" w:rsidRDefault="003F7AC0" w:rsidP="003F7AC0">
      <w:pPr>
        <w:autoSpaceDE w:val="0"/>
        <w:autoSpaceDN w:val="0"/>
        <w:spacing w:before="166" w:after="0" w:line="262" w:lineRule="auto"/>
        <w:ind w:right="7344"/>
        <w:rPr>
          <w:rFonts w:ascii="Cambria" w:eastAsia="MS Mincho" w:hAnsi="Cambria" w:cs="Times New Roman"/>
        </w:rPr>
        <w:sectPr w:rsidR="003F7AC0" w:rsidRPr="00225C9E">
          <w:pgSz w:w="11900" w:h="16840"/>
          <w:pgMar w:top="286" w:right="698" w:bottom="1440" w:left="666" w:header="720" w:footer="720" w:gutter="0"/>
          <w:cols w:space="720" w:equalWidth="0">
            <w:col w:w="10536" w:space="0"/>
          </w:cols>
          <w:docGrid w:linePitch="360"/>
        </w:sectPr>
      </w:pPr>
    </w:p>
    <w:p w:rsidR="003F7AC0" w:rsidRDefault="003F7AC0" w:rsidP="00225C9E">
      <w:pPr>
        <w:autoSpaceDE w:val="0"/>
        <w:autoSpaceDN w:val="0"/>
        <w:spacing w:before="166" w:after="0" w:line="290" w:lineRule="auto"/>
        <w:ind w:right="4320"/>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lastRenderedPageBreak/>
        <w:t xml:space="preserve"> </w:t>
      </w:r>
    </w:p>
    <w:p w:rsidR="003F7AC0" w:rsidRDefault="003F7AC0" w:rsidP="00225C9E">
      <w:pPr>
        <w:autoSpaceDE w:val="0"/>
        <w:autoSpaceDN w:val="0"/>
        <w:spacing w:before="166" w:after="0" w:line="290" w:lineRule="auto"/>
        <w:ind w:right="4320"/>
        <w:rPr>
          <w:rFonts w:ascii="Times New Roman" w:eastAsia="Times New Roman" w:hAnsi="Times New Roman" w:cs="Times New Roman"/>
          <w:color w:val="000000"/>
          <w:sz w:val="24"/>
        </w:rPr>
      </w:pPr>
    </w:p>
    <w:p w:rsidR="003F7AC0" w:rsidRDefault="003F7AC0" w:rsidP="00225C9E">
      <w:pPr>
        <w:autoSpaceDE w:val="0"/>
        <w:autoSpaceDN w:val="0"/>
        <w:spacing w:before="166" w:after="0" w:line="290" w:lineRule="auto"/>
        <w:ind w:right="4320"/>
        <w:rPr>
          <w:rFonts w:ascii="Times New Roman" w:eastAsia="Times New Roman" w:hAnsi="Times New Roman" w:cs="Times New Roman"/>
          <w:color w:val="000000"/>
          <w:sz w:val="24"/>
        </w:rPr>
      </w:pPr>
    </w:p>
    <w:p w:rsidR="003F7AC0" w:rsidRPr="00225C9E" w:rsidRDefault="003F7AC0" w:rsidP="00225C9E">
      <w:pPr>
        <w:autoSpaceDE w:val="0"/>
        <w:autoSpaceDN w:val="0"/>
        <w:spacing w:before="166" w:after="0" w:line="290" w:lineRule="auto"/>
        <w:ind w:right="4320"/>
        <w:rPr>
          <w:rFonts w:ascii="Cambria" w:eastAsia="MS Mincho" w:hAnsi="Cambria" w:cs="Times New Roman"/>
        </w:rPr>
      </w:pPr>
    </w:p>
    <w:p w:rsidR="003F7AC0" w:rsidRPr="003F7AC0" w:rsidRDefault="003F7AC0" w:rsidP="003F7AC0">
      <w:pPr>
        <w:autoSpaceDE w:val="0"/>
        <w:autoSpaceDN w:val="0"/>
        <w:spacing w:before="262" w:after="0" w:line="262" w:lineRule="auto"/>
        <w:ind w:right="720"/>
        <w:rPr>
          <w:rFonts w:ascii="Cambria" w:eastAsia="MS Mincho" w:hAnsi="Cambria" w:cs="Times New Roman"/>
        </w:rPr>
      </w:pPr>
      <w:r>
        <w:rPr>
          <w:rFonts w:ascii="Times New Roman" w:eastAsia="Times New Roman" w:hAnsi="Times New Roman" w:cs="Times New Roman"/>
          <w:b/>
          <w:color w:val="000000"/>
          <w:sz w:val="24"/>
        </w:rPr>
        <w:t xml:space="preserve">   </w:t>
      </w:r>
    </w:p>
    <w:p w:rsidR="003F7AC0" w:rsidRPr="003F7AC0" w:rsidRDefault="003F7AC0" w:rsidP="003F7AC0">
      <w:pPr>
        <w:autoSpaceDE w:val="0"/>
        <w:autoSpaceDN w:val="0"/>
        <w:spacing w:before="70" w:after="0" w:line="262" w:lineRule="auto"/>
        <w:ind w:right="8208"/>
        <w:rPr>
          <w:rFonts w:ascii="Cambria" w:eastAsia="MS Mincho" w:hAnsi="Cambria" w:cs="Times New Roman"/>
        </w:rPr>
      </w:pPr>
    </w:p>
    <w:p w:rsidR="00225C9E" w:rsidRPr="003F7AC0" w:rsidRDefault="00225C9E" w:rsidP="00225C9E">
      <w:pPr>
        <w:autoSpaceDE w:val="0"/>
        <w:autoSpaceDN w:val="0"/>
        <w:spacing w:after="66" w:line="220" w:lineRule="exact"/>
        <w:rPr>
          <w:rFonts w:ascii="Cambria" w:eastAsia="MS Mincho" w:hAnsi="Cambria" w:cs="Times New Roman"/>
          <w:sz w:val="16"/>
          <w:szCs w:val="16"/>
        </w:rPr>
      </w:pPr>
    </w:p>
    <w:p w:rsidR="00225C9E" w:rsidRPr="003F7AC0" w:rsidRDefault="00225C9E" w:rsidP="00225C9E">
      <w:pPr>
        <w:autoSpaceDE w:val="0"/>
        <w:autoSpaceDN w:val="0"/>
        <w:spacing w:after="66" w:line="220" w:lineRule="exact"/>
        <w:rPr>
          <w:rFonts w:ascii="Cambria" w:eastAsia="MS Mincho" w:hAnsi="Cambria" w:cs="Times New Roman"/>
          <w:sz w:val="16"/>
          <w:szCs w:val="16"/>
        </w:rPr>
      </w:pPr>
    </w:p>
    <w:p w:rsidR="00225C9E" w:rsidRPr="003F7AC0" w:rsidRDefault="00225C9E" w:rsidP="00225C9E">
      <w:pPr>
        <w:autoSpaceDE w:val="0"/>
        <w:autoSpaceDN w:val="0"/>
        <w:spacing w:after="66" w:line="220" w:lineRule="exact"/>
        <w:rPr>
          <w:rFonts w:ascii="Cambria" w:eastAsia="MS Mincho" w:hAnsi="Cambria" w:cs="Times New Roman"/>
          <w:sz w:val="16"/>
          <w:szCs w:val="16"/>
        </w:rPr>
      </w:pPr>
    </w:p>
    <w:p w:rsidR="00225C9E" w:rsidRPr="003F7AC0" w:rsidRDefault="00225C9E" w:rsidP="00225C9E">
      <w:pPr>
        <w:autoSpaceDE w:val="0"/>
        <w:autoSpaceDN w:val="0"/>
        <w:spacing w:after="66" w:line="220" w:lineRule="exact"/>
        <w:rPr>
          <w:rFonts w:ascii="Cambria" w:eastAsia="MS Mincho" w:hAnsi="Cambria" w:cs="Times New Roman"/>
          <w:sz w:val="16"/>
          <w:szCs w:val="16"/>
        </w:rPr>
      </w:pPr>
    </w:p>
    <w:p w:rsidR="00225C9E" w:rsidRPr="003F7AC0" w:rsidRDefault="00225C9E" w:rsidP="00225C9E">
      <w:pPr>
        <w:autoSpaceDE w:val="0"/>
        <w:autoSpaceDN w:val="0"/>
        <w:spacing w:after="66" w:line="220" w:lineRule="exact"/>
        <w:rPr>
          <w:rFonts w:ascii="Cambria" w:eastAsia="MS Mincho" w:hAnsi="Cambria" w:cs="Times New Roman"/>
          <w:sz w:val="16"/>
          <w:szCs w:val="16"/>
        </w:rPr>
      </w:pPr>
    </w:p>
    <w:sectPr w:rsidR="00225C9E" w:rsidRPr="003F7AC0" w:rsidSect="003135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177F3"/>
    <w:rsid w:val="00050F5E"/>
    <w:rsid w:val="00072829"/>
    <w:rsid w:val="00086C09"/>
    <w:rsid w:val="00124EF7"/>
    <w:rsid w:val="00153EDF"/>
    <w:rsid w:val="00186D45"/>
    <w:rsid w:val="001A56FD"/>
    <w:rsid w:val="001F5102"/>
    <w:rsid w:val="00225C9E"/>
    <w:rsid w:val="002760E6"/>
    <w:rsid w:val="002A4412"/>
    <w:rsid w:val="002D6537"/>
    <w:rsid w:val="002E11A5"/>
    <w:rsid w:val="003135DF"/>
    <w:rsid w:val="00330A32"/>
    <w:rsid w:val="003A3279"/>
    <w:rsid w:val="003E0098"/>
    <w:rsid w:val="003F7AC0"/>
    <w:rsid w:val="004423B9"/>
    <w:rsid w:val="0047353F"/>
    <w:rsid w:val="005407CA"/>
    <w:rsid w:val="00555057"/>
    <w:rsid w:val="00575871"/>
    <w:rsid w:val="005B79E8"/>
    <w:rsid w:val="00701CD0"/>
    <w:rsid w:val="00722E3B"/>
    <w:rsid w:val="00781D8D"/>
    <w:rsid w:val="0078768E"/>
    <w:rsid w:val="0083452F"/>
    <w:rsid w:val="008757AE"/>
    <w:rsid w:val="00984353"/>
    <w:rsid w:val="009C22FE"/>
    <w:rsid w:val="009D6D62"/>
    <w:rsid w:val="00A363C2"/>
    <w:rsid w:val="00AA4A69"/>
    <w:rsid w:val="00AB2B3A"/>
    <w:rsid w:val="00B173CB"/>
    <w:rsid w:val="00B35377"/>
    <w:rsid w:val="00B93C56"/>
    <w:rsid w:val="00B947D1"/>
    <w:rsid w:val="00BB1736"/>
    <w:rsid w:val="00BE0833"/>
    <w:rsid w:val="00BE792C"/>
    <w:rsid w:val="00BF6D76"/>
    <w:rsid w:val="00C119C7"/>
    <w:rsid w:val="00C167F3"/>
    <w:rsid w:val="00C87F7C"/>
    <w:rsid w:val="00D25011"/>
    <w:rsid w:val="00D3439F"/>
    <w:rsid w:val="00D8013E"/>
    <w:rsid w:val="00E57A30"/>
    <w:rsid w:val="00E840C1"/>
    <w:rsid w:val="00EB00CE"/>
    <w:rsid w:val="00EB3C64"/>
    <w:rsid w:val="00F177F3"/>
    <w:rsid w:val="00F47162"/>
    <w:rsid w:val="00FB04FE"/>
    <w:rsid w:val="00FB6332"/>
    <w:rsid w:val="00FC548D"/>
    <w:rsid w:val="00FD00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57A30"/>
  </w:style>
  <w:style w:type="paragraph" w:styleId="1">
    <w:name w:val="heading 1"/>
    <w:basedOn w:val="a1"/>
    <w:next w:val="a1"/>
    <w:link w:val="11"/>
    <w:uiPriority w:val="9"/>
    <w:qFormat/>
    <w:rsid w:val="00225C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semiHidden/>
    <w:unhideWhenUsed/>
    <w:qFormat/>
    <w:rsid w:val="00225C9E"/>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225C9E"/>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225C9E"/>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225C9E"/>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225C9E"/>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225C9E"/>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225C9E"/>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225C9E"/>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0">
    <w:name w:val="Заголовок 11"/>
    <w:basedOn w:val="a1"/>
    <w:next w:val="a1"/>
    <w:link w:val="10"/>
    <w:uiPriority w:val="9"/>
    <w:qFormat/>
    <w:rsid w:val="00225C9E"/>
    <w:pPr>
      <w:keepNext/>
      <w:keepLines/>
      <w:spacing w:before="480" w:after="0" w:line="276" w:lineRule="auto"/>
      <w:outlineLvl w:val="0"/>
    </w:pPr>
    <w:rPr>
      <w:rFonts w:ascii="Calibri" w:eastAsia="MS Gothic" w:hAnsi="Calibri" w:cs="Times New Roman"/>
      <w:b/>
      <w:bCs/>
      <w:color w:val="365F91"/>
      <w:sz w:val="28"/>
      <w:szCs w:val="28"/>
    </w:rPr>
  </w:style>
  <w:style w:type="paragraph" w:customStyle="1" w:styleId="210">
    <w:name w:val="Заголовок 21"/>
    <w:basedOn w:val="a1"/>
    <w:next w:val="a1"/>
    <w:uiPriority w:val="9"/>
    <w:unhideWhenUsed/>
    <w:qFormat/>
    <w:rsid w:val="00225C9E"/>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225C9E"/>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225C9E"/>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225C9E"/>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225C9E"/>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225C9E"/>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225C9E"/>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225C9E"/>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225C9E"/>
  </w:style>
  <w:style w:type="paragraph" w:styleId="a5">
    <w:name w:val="header"/>
    <w:basedOn w:val="a1"/>
    <w:link w:val="a6"/>
    <w:uiPriority w:val="99"/>
    <w:unhideWhenUsed/>
    <w:rsid w:val="00225C9E"/>
    <w:pPr>
      <w:tabs>
        <w:tab w:val="center" w:pos="4680"/>
        <w:tab w:val="right" w:pos="9360"/>
      </w:tabs>
      <w:spacing w:after="0" w:line="240" w:lineRule="auto"/>
    </w:pPr>
    <w:rPr>
      <w:rFonts w:eastAsia="MS Mincho"/>
      <w:lang w:val="en-US"/>
    </w:rPr>
  </w:style>
  <w:style w:type="character" w:customStyle="1" w:styleId="a6">
    <w:name w:val="Верхний колонтитул Знак"/>
    <w:basedOn w:val="a2"/>
    <w:link w:val="a5"/>
    <w:uiPriority w:val="99"/>
    <w:rsid w:val="00225C9E"/>
    <w:rPr>
      <w:rFonts w:eastAsia="MS Mincho"/>
      <w:lang w:val="en-US"/>
    </w:rPr>
  </w:style>
  <w:style w:type="paragraph" w:styleId="a7">
    <w:name w:val="footer"/>
    <w:basedOn w:val="a1"/>
    <w:link w:val="a8"/>
    <w:uiPriority w:val="99"/>
    <w:unhideWhenUsed/>
    <w:rsid w:val="00225C9E"/>
    <w:pPr>
      <w:tabs>
        <w:tab w:val="center" w:pos="4680"/>
        <w:tab w:val="right" w:pos="9360"/>
      </w:tabs>
      <w:spacing w:after="0" w:line="240" w:lineRule="auto"/>
    </w:pPr>
    <w:rPr>
      <w:rFonts w:eastAsia="MS Mincho"/>
      <w:lang w:val="en-US"/>
    </w:rPr>
  </w:style>
  <w:style w:type="character" w:customStyle="1" w:styleId="a8">
    <w:name w:val="Нижний колонтитул Знак"/>
    <w:basedOn w:val="a2"/>
    <w:link w:val="a7"/>
    <w:uiPriority w:val="99"/>
    <w:rsid w:val="00225C9E"/>
    <w:rPr>
      <w:rFonts w:eastAsia="MS Mincho"/>
      <w:lang w:val="en-US"/>
    </w:rPr>
  </w:style>
  <w:style w:type="paragraph" w:styleId="a9">
    <w:name w:val="No Spacing"/>
    <w:uiPriority w:val="1"/>
    <w:qFormat/>
    <w:rsid w:val="00225C9E"/>
    <w:pPr>
      <w:spacing w:after="0" w:line="240" w:lineRule="auto"/>
    </w:pPr>
    <w:rPr>
      <w:rFonts w:eastAsia="MS Mincho"/>
      <w:lang w:val="en-US"/>
    </w:rPr>
  </w:style>
  <w:style w:type="character" w:customStyle="1" w:styleId="10">
    <w:name w:val="Заголовок 1 Знак"/>
    <w:basedOn w:val="a2"/>
    <w:link w:val="110"/>
    <w:uiPriority w:val="9"/>
    <w:rsid w:val="00225C9E"/>
    <w:rPr>
      <w:rFonts w:ascii="Calibri" w:eastAsia="MS Gothic" w:hAnsi="Calibri" w:cs="Times New Roman"/>
      <w:b/>
      <w:bCs/>
      <w:color w:val="365F91"/>
      <w:sz w:val="28"/>
      <w:szCs w:val="28"/>
    </w:rPr>
  </w:style>
  <w:style w:type="character" w:customStyle="1" w:styleId="22">
    <w:name w:val="Заголовок 2 Знак"/>
    <w:basedOn w:val="a2"/>
    <w:link w:val="21"/>
    <w:uiPriority w:val="9"/>
    <w:rsid w:val="00225C9E"/>
    <w:rPr>
      <w:rFonts w:ascii="Calibri" w:eastAsia="MS Gothic" w:hAnsi="Calibri" w:cs="Times New Roman"/>
      <w:b/>
      <w:bCs/>
      <w:color w:val="4F81BD"/>
      <w:sz w:val="26"/>
      <w:szCs w:val="26"/>
    </w:rPr>
  </w:style>
  <w:style w:type="character" w:customStyle="1" w:styleId="32">
    <w:name w:val="Заголовок 3 Знак"/>
    <w:basedOn w:val="a2"/>
    <w:link w:val="31"/>
    <w:uiPriority w:val="9"/>
    <w:rsid w:val="00225C9E"/>
    <w:rPr>
      <w:rFonts w:ascii="Calibri" w:eastAsia="MS Gothic" w:hAnsi="Calibri" w:cs="Times New Roman"/>
      <w:b/>
      <w:bCs/>
      <w:color w:val="4F81BD"/>
    </w:rPr>
  </w:style>
  <w:style w:type="paragraph" w:customStyle="1" w:styleId="13">
    <w:name w:val="Заголовок1"/>
    <w:basedOn w:val="a1"/>
    <w:next w:val="a1"/>
    <w:uiPriority w:val="10"/>
    <w:qFormat/>
    <w:rsid w:val="00225C9E"/>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a">
    <w:name w:val="Название Знак"/>
    <w:basedOn w:val="a2"/>
    <w:link w:val="ab"/>
    <w:uiPriority w:val="10"/>
    <w:rsid w:val="00225C9E"/>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225C9E"/>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c">
    <w:name w:val="Подзаголовок Знак"/>
    <w:basedOn w:val="a2"/>
    <w:link w:val="ad"/>
    <w:uiPriority w:val="11"/>
    <w:rsid w:val="00225C9E"/>
    <w:rPr>
      <w:rFonts w:ascii="Calibri" w:eastAsia="MS Gothic" w:hAnsi="Calibri" w:cs="Times New Roman"/>
      <w:i/>
      <w:iCs/>
      <w:color w:val="4F81BD"/>
      <w:spacing w:val="15"/>
      <w:sz w:val="24"/>
      <w:szCs w:val="24"/>
    </w:rPr>
  </w:style>
  <w:style w:type="paragraph" w:styleId="ae">
    <w:name w:val="List Paragraph"/>
    <w:basedOn w:val="a1"/>
    <w:uiPriority w:val="34"/>
    <w:qFormat/>
    <w:rsid w:val="00225C9E"/>
    <w:pPr>
      <w:spacing w:after="200" w:line="276" w:lineRule="auto"/>
      <w:ind w:left="720"/>
      <w:contextualSpacing/>
    </w:pPr>
    <w:rPr>
      <w:rFonts w:eastAsia="MS Mincho"/>
      <w:lang w:val="en-US"/>
    </w:rPr>
  </w:style>
  <w:style w:type="paragraph" w:styleId="af">
    <w:name w:val="Body Text"/>
    <w:basedOn w:val="a1"/>
    <w:link w:val="af0"/>
    <w:uiPriority w:val="99"/>
    <w:unhideWhenUsed/>
    <w:rsid w:val="00225C9E"/>
    <w:pPr>
      <w:spacing w:after="120" w:line="276" w:lineRule="auto"/>
    </w:pPr>
    <w:rPr>
      <w:rFonts w:eastAsia="MS Mincho"/>
      <w:lang w:val="en-US"/>
    </w:rPr>
  </w:style>
  <w:style w:type="character" w:customStyle="1" w:styleId="af0">
    <w:name w:val="Основной текст Знак"/>
    <w:basedOn w:val="a2"/>
    <w:link w:val="af"/>
    <w:uiPriority w:val="99"/>
    <w:rsid w:val="00225C9E"/>
    <w:rPr>
      <w:rFonts w:eastAsia="MS Mincho"/>
      <w:lang w:val="en-US"/>
    </w:rPr>
  </w:style>
  <w:style w:type="paragraph" w:styleId="23">
    <w:name w:val="Body Text 2"/>
    <w:basedOn w:val="a1"/>
    <w:link w:val="24"/>
    <w:uiPriority w:val="99"/>
    <w:unhideWhenUsed/>
    <w:rsid w:val="00225C9E"/>
    <w:pPr>
      <w:spacing w:after="120" w:line="480" w:lineRule="auto"/>
    </w:pPr>
    <w:rPr>
      <w:rFonts w:eastAsia="MS Mincho"/>
      <w:lang w:val="en-US"/>
    </w:rPr>
  </w:style>
  <w:style w:type="character" w:customStyle="1" w:styleId="24">
    <w:name w:val="Основной текст 2 Знак"/>
    <w:basedOn w:val="a2"/>
    <w:link w:val="23"/>
    <w:uiPriority w:val="99"/>
    <w:rsid w:val="00225C9E"/>
    <w:rPr>
      <w:rFonts w:eastAsia="MS Mincho"/>
      <w:lang w:val="en-US"/>
    </w:rPr>
  </w:style>
  <w:style w:type="paragraph" w:styleId="33">
    <w:name w:val="Body Text 3"/>
    <w:basedOn w:val="a1"/>
    <w:link w:val="34"/>
    <w:uiPriority w:val="99"/>
    <w:unhideWhenUsed/>
    <w:rsid w:val="00225C9E"/>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225C9E"/>
    <w:rPr>
      <w:rFonts w:eastAsia="MS Mincho"/>
      <w:sz w:val="16"/>
      <w:szCs w:val="16"/>
      <w:lang w:val="en-US"/>
    </w:rPr>
  </w:style>
  <w:style w:type="paragraph" w:styleId="af1">
    <w:name w:val="List"/>
    <w:basedOn w:val="a1"/>
    <w:uiPriority w:val="99"/>
    <w:unhideWhenUsed/>
    <w:rsid w:val="00225C9E"/>
    <w:pPr>
      <w:spacing w:after="200" w:line="276" w:lineRule="auto"/>
      <w:ind w:left="360" w:hanging="360"/>
      <w:contextualSpacing/>
    </w:pPr>
    <w:rPr>
      <w:rFonts w:eastAsia="MS Mincho"/>
      <w:lang w:val="en-US"/>
    </w:rPr>
  </w:style>
  <w:style w:type="paragraph" w:styleId="25">
    <w:name w:val="List 2"/>
    <w:basedOn w:val="a1"/>
    <w:uiPriority w:val="99"/>
    <w:unhideWhenUsed/>
    <w:rsid w:val="00225C9E"/>
    <w:pPr>
      <w:spacing w:after="200" w:line="276" w:lineRule="auto"/>
      <w:ind w:left="720" w:hanging="360"/>
      <w:contextualSpacing/>
    </w:pPr>
    <w:rPr>
      <w:rFonts w:eastAsia="MS Mincho"/>
      <w:lang w:val="en-US"/>
    </w:rPr>
  </w:style>
  <w:style w:type="paragraph" w:styleId="35">
    <w:name w:val="List 3"/>
    <w:basedOn w:val="a1"/>
    <w:uiPriority w:val="99"/>
    <w:unhideWhenUsed/>
    <w:rsid w:val="00225C9E"/>
    <w:pPr>
      <w:spacing w:after="200" w:line="276" w:lineRule="auto"/>
      <w:ind w:left="1080" w:hanging="360"/>
      <w:contextualSpacing/>
    </w:pPr>
    <w:rPr>
      <w:rFonts w:eastAsia="MS Mincho"/>
      <w:lang w:val="en-US"/>
    </w:rPr>
  </w:style>
  <w:style w:type="paragraph" w:styleId="a0">
    <w:name w:val="List Bullet"/>
    <w:basedOn w:val="a1"/>
    <w:uiPriority w:val="99"/>
    <w:unhideWhenUsed/>
    <w:rsid w:val="00225C9E"/>
    <w:pPr>
      <w:numPr>
        <w:numId w:val="1"/>
      </w:numPr>
      <w:spacing w:after="200" w:line="276" w:lineRule="auto"/>
      <w:contextualSpacing/>
    </w:pPr>
    <w:rPr>
      <w:rFonts w:eastAsia="MS Mincho"/>
      <w:lang w:val="en-US"/>
    </w:rPr>
  </w:style>
  <w:style w:type="paragraph" w:styleId="20">
    <w:name w:val="List Bullet 2"/>
    <w:basedOn w:val="a1"/>
    <w:uiPriority w:val="99"/>
    <w:unhideWhenUsed/>
    <w:rsid w:val="00225C9E"/>
    <w:pPr>
      <w:numPr>
        <w:numId w:val="2"/>
      </w:numPr>
      <w:spacing w:after="200" w:line="276" w:lineRule="auto"/>
      <w:contextualSpacing/>
    </w:pPr>
    <w:rPr>
      <w:rFonts w:eastAsia="MS Mincho"/>
      <w:lang w:val="en-US"/>
    </w:rPr>
  </w:style>
  <w:style w:type="paragraph" w:styleId="30">
    <w:name w:val="List Bullet 3"/>
    <w:basedOn w:val="a1"/>
    <w:uiPriority w:val="99"/>
    <w:unhideWhenUsed/>
    <w:rsid w:val="00225C9E"/>
    <w:pPr>
      <w:numPr>
        <w:numId w:val="3"/>
      </w:numPr>
      <w:spacing w:after="200" w:line="276" w:lineRule="auto"/>
      <w:contextualSpacing/>
    </w:pPr>
    <w:rPr>
      <w:rFonts w:eastAsia="MS Mincho"/>
      <w:lang w:val="en-US"/>
    </w:rPr>
  </w:style>
  <w:style w:type="paragraph" w:styleId="a">
    <w:name w:val="List Number"/>
    <w:basedOn w:val="a1"/>
    <w:uiPriority w:val="99"/>
    <w:unhideWhenUsed/>
    <w:rsid w:val="00225C9E"/>
    <w:pPr>
      <w:numPr>
        <w:numId w:val="5"/>
      </w:numPr>
      <w:spacing w:after="200" w:line="276" w:lineRule="auto"/>
      <w:contextualSpacing/>
    </w:pPr>
    <w:rPr>
      <w:rFonts w:eastAsia="MS Mincho"/>
      <w:lang w:val="en-US"/>
    </w:rPr>
  </w:style>
  <w:style w:type="paragraph" w:styleId="2">
    <w:name w:val="List Number 2"/>
    <w:basedOn w:val="a1"/>
    <w:uiPriority w:val="99"/>
    <w:unhideWhenUsed/>
    <w:rsid w:val="00225C9E"/>
    <w:pPr>
      <w:numPr>
        <w:numId w:val="6"/>
      </w:numPr>
      <w:spacing w:after="200" w:line="276" w:lineRule="auto"/>
      <w:contextualSpacing/>
    </w:pPr>
    <w:rPr>
      <w:rFonts w:eastAsia="MS Mincho"/>
      <w:lang w:val="en-US"/>
    </w:rPr>
  </w:style>
  <w:style w:type="paragraph" w:styleId="3">
    <w:name w:val="List Number 3"/>
    <w:basedOn w:val="a1"/>
    <w:uiPriority w:val="99"/>
    <w:unhideWhenUsed/>
    <w:rsid w:val="00225C9E"/>
    <w:pPr>
      <w:numPr>
        <w:numId w:val="7"/>
      </w:numPr>
      <w:spacing w:after="200" w:line="276" w:lineRule="auto"/>
      <w:contextualSpacing/>
    </w:pPr>
    <w:rPr>
      <w:rFonts w:eastAsia="MS Mincho"/>
      <w:lang w:val="en-US"/>
    </w:rPr>
  </w:style>
  <w:style w:type="paragraph" w:styleId="af2">
    <w:name w:val="List Continue"/>
    <w:basedOn w:val="a1"/>
    <w:uiPriority w:val="99"/>
    <w:unhideWhenUsed/>
    <w:rsid w:val="00225C9E"/>
    <w:pPr>
      <w:spacing w:after="120" w:line="276" w:lineRule="auto"/>
      <w:ind w:left="360"/>
      <w:contextualSpacing/>
    </w:pPr>
    <w:rPr>
      <w:rFonts w:eastAsia="MS Mincho"/>
      <w:lang w:val="en-US"/>
    </w:rPr>
  </w:style>
  <w:style w:type="paragraph" w:styleId="26">
    <w:name w:val="List Continue 2"/>
    <w:basedOn w:val="a1"/>
    <w:uiPriority w:val="99"/>
    <w:unhideWhenUsed/>
    <w:rsid w:val="00225C9E"/>
    <w:pPr>
      <w:spacing w:after="120" w:line="276" w:lineRule="auto"/>
      <w:ind w:left="720"/>
      <w:contextualSpacing/>
    </w:pPr>
    <w:rPr>
      <w:rFonts w:eastAsia="MS Mincho"/>
      <w:lang w:val="en-US"/>
    </w:rPr>
  </w:style>
  <w:style w:type="paragraph" w:styleId="36">
    <w:name w:val="List Continue 3"/>
    <w:basedOn w:val="a1"/>
    <w:uiPriority w:val="99"/>
    <w:unhideWhenUsed/>
    <w:rsid w:val="00225C9E"/>
    <w:pPr>
      <w:spacing w:after="120" w:line="276" w:lineRule="auto"/>
      <w:ind w:left="1080"/>
      <w:contextualSpacing/>
    </w:pPr>
    <w:rPr>
      <w:rFonts w:eastAsia="MS Mincho"/>
      <w:lang w:val="en-US"/>
    </w:rPr>
  </w:style>
  <w:style w:type="paragraph" w:styleId="af3">
    <w:name w:val="macro"/>
    <w:link w:val="af4"/>
    <w:uiPriority w:val="99"/>
    <w:unhideWhenUsed/>
    <w:rsid w:val="00225C9E"/>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4">
    <w:name w:val="Текст макроса Знак"/>
    <w:basedOn w:val="a2"/>
    <w:link w:val="af3"/>
    <w:uiPriority w:val="99"/>
    <w:rsid w:val="00225C9E"/>
    <w:rPr>
      <w:rFonts w:ascii="Courier" w:eastAsia="MS Mincho" w:hAnsi="Courier"/>
      <w:sz w:val="20"/>
      <w:szCs w:val="20"/>
      <w:lang w:val="en-US"/>
    </w:rPr>
  </w:style>
  <w:style w:type="paragraph" w:customStyle="1" w:styleId="211">
    <w:name w:val="Цитата 21"/>
    <w:basedOn w:val="a1"/>
    <w:next w:val="a1"/>
    <w:uiPriority w:val="29"/>
    <w:qFormat/>
    <w:rsid w:val="00225C9E"/>
    <w:pPr>
      <w:spacing w:after="200" w:line="276" w:lineRule="auto"/>
    </w:pPr>
    <w:rPr>
      <w:rFonts w:eastAsia="MS Mincho"/>
      <w:i/>
      <w:iCs/>
      <w:color w:val="000000"/>
      <w:lang w:val="en-US"/>
    </w:rPr>
  </w:style>
  <w:style w:type="character" w:customStyle="1" w:styleId="27">
    <w:name w:val="Цитата 2 Знак"/>
    <w:basedOn w:val="a2"/>
    <w:link w:val="28"/>
    <w:uiPriority w:val="29"/>
    <w:rsid w:val="00225C9E"/>
    <w:rPr>
      <w:i/>
      <w:iCs/>
      <w:color w:val="000000"/>
    </w:rPr>
  </w:style>
  <w:style w:type="character" w:customStyle="1" w:styleId="40">
    <w:name w:val="Заголовок 4 Знак"/>
    <w:basedOn w:val="a2"/>
    <w:link w:val="4"/>
    <w:uiPriority w:val="9"/>
    <w:semiHidden/>
    <w:rsid w:val="00225C9E"/>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225C9E"/>
    <w:rPr>
      <w:rFonts w:ascii="Calibri" w:eastAsia="MS Gothic" w:hAnsi="Calibri" w:cs="Times New Roman"/>
      <w:color w:val="243F60"/>
    </w:rPr>
  </w:style>
  <w:style w:type="character" w:customStyle="1" w:styleId="60">
    <w:name w:val="Заголовок 6 Знак"/>
    <w:basedOn w:val="a2"/>
    <w:link w:val="6"/>
    <w:uiPriority w:val="9"/>
    <w:semiHidden/>
    <w:rsid w:val="00225C9E"/>
    <w:rPr>
      <w:rFonts w:ascii="Calibri" w:eastAsia="MS Gothic" w:hAnsi="Calibri" w:cs="Times New Roman"/>
      <w:i/>
      <w:iCs/>
      <w:color w:val="243F60"/>
    </w:rPr>
  </w:style>
  <w:style w:type="character" w:customStyle="1" w:styleId="70">
    <w:name w:val="Заголовок 7 Знак"/>
    <w:basedOn w:val="a2"/>
    <w:link w:val="7"/>
    <w:uiPriority w:val="9"/>
    <w:semiHidden/>
    <w:rsid w:val="00225C9E"/>
    <w:rPr>
      <w:rFonts w:ascii="Calibri" w:eastAsia="MS Gothic" w:hAnsi="Calibri" w:cs="Times New Roman"/>
      <w:i/>
      <w:iCs/>
      <w:color w:val="404040"/>
    </w:rPr>
  </w:style>
  <w:style w:type="character" w:customStyle="1" w:styleId="80">
    <w:name w:val="Заголовок 8 Знак"/>
    <w:basedOn w:val="a2"/>
    <w:link w:val="8"/>
    <w:uiPriority w:val="9"/>
    <w:semiHidden/>
    <w:rsid w:val="00225C9E"/>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225C9E"/>
    <w:rPr>
      <w:rFonts w:ascii="Calibri" w:eastAsia="MS Gothic" w:hAnsi="Calibri" w:cs="Times New Roman"/>
      <w:i/>
      <w:iCs/>
      <w:color w:val="404040"/>
      <w:sz w:val="20"/>
      <w:szCs w:val="20"/>
    </w:rPr>
  </w:style>
  <w:style w:type="paragraph" w:customStyle="1" w:styleId="15">
    <w:name w:val="Название объекта1"/>
    <w:basedOn w:val="a1"/>
    <w:next w:val="a1"/>
    <w:uiPriority w:val="35"/>
    <w:semiHidden/>
    <w:unhideWhenUsed/>
    <w:qFormat/>
    <w:rsid w:val="00225C9E"/>
    <w:pPr>
      <w:spacing w:after="200" w:line="240" w:lineRule="auto"/>
    </w:pPr>
    <w:rPr>
      <w:rFonts w:eastAsia="MS Mincho"/>
      <w:b/>
      <w:bCs/>
      <w:color w:val="4F81BD"/>
      <w:sz w:val="18"/>
      <w:szCs w:val="18"/>
      <w:lang w:val="en-US"/>
    </w:rPr>
  </w:style>
  <w:style w:type="character" w:styleId="af5">
    <w:name w:val="Strong"/>
    <w:basedOn w:val="a2"/>
    <w:uiPriority w:val="22"/>
    <w:qFormat/>
    <w:rsid w:val="00225C9E"/>
    <w:rPr>
      <w:b/>
      <w:bCs/>
    </w:rPr>
  </w:style>
  <w:style w:type="character" w:styleId="af6">
    <w:name w:val="Emphasis"/>
    <w:basedOn w:val="a2"/>
    <w:uiPriority w:val="20"/>
    <w:qFormat/>
    <w:rsid w:val="00225C9E"/>
    <w:rPr>
      <w:i/>
      <w:iCs/>
    </w:rPr>
  </w:style>
  <w:style w:type="paragraph" w:customStyle="1" w:styleId="16">
    <w:name w:val="Выделенная цитата1"/>
    <w:basedOn w:val="a1"/>
    <w:next w:val="a1"/>
    <w:uiPriority w:val="30"/>
    <w:qFormat/>
    <w:rsid w:val="00225C9E"/>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7">
    <w:name w:val="Выделенная цитата Знак"/>
    <w:basedOn w:val="a2"/>
    <w:link w:val="af8"/>
    <w:uiPriority w:val="30"/>
    <w:rsid w:val="00225C9E"/>
    <w:rPr>
      <w:b/>
      <w:bCs/>
      <w:i/>
      <w:iCs/>
      <w:color w:val="4F81BD"/>
    </w:rPr>
  </w:style>
  <w:style w:type="character" w:customStyle="1" w:styleId="17">
    <w:name w:val="Слабое выделение1"/>
    <w:basedOn w:val="a2"/>
    <w:uiPriority w:val="19"/>
    <w:qFormat/>
    <w:rsid w:val="00225C9E"/>
    <w:rPr>
      <w:i/>
      <w:iCs/>
      <w:color w:val="808080"/>
    </w:rPr>
  </w:style>
  <w:style w:type="character" w:customStyle="1" w:styleId="18">
    <w:name w:val="Сильное выделение1"/>
    <w:basedOn w:val="a2"/>
    <w:uiPriority w:val="21"/>
    <w:qFormat/>
    <w:rsid w:val="00225C9E"/>
    <w:rPr>
      <w:b/>
      <w:bCs/>
      <w:i/>
      <w:iCs/>
      <w:color w:val="4F81BD"/>
    </w:rPr>
  </w:style>
  <w:style w:type="character" w:customStyle="1" w:styleId="19">
    <w:name w:val="Слабая ссылка1"/>
    <w:basedOn w:val="a2"/>
    <w:uiPriority w:val="31"/>
    <w:qFormat/>
    <w:rsid w:val="00225C9E"/>
    <w:rPr>
      <w:smallCaps/>
      <w:color w:val="C0504D"/>
      <w:u w:val="single"/>
    </w:rPr>
  </w:style>
  <w:style w:type="character" w:customStyle="1" w:styleId="1a">
    <w:name w:val="Сильная ссылка1"/>
    <w:basedOn w:val="a2"/>
    <w:uiPriority w:val="32"/>
    <w:qFormat/>
    <w:rsid w:val="00225C9E"/>
    <w:rPr>
      <w:b/>
      <w:bCs/>
      <w:smallCaps/>
      <w:color w:val="C0504D"/>
      <w:spacing w:val="5"/>
      <w:u w:val="single"/>
    </w:rPr>
  </w:style>
  <w:style w:type="character" w:styleId="af9">
    <w:name w:val="Book Title"/>
    <w:basedOn w:val="a2"/>
    <w:uiPriority w:val="33"/>
    <w:qFormat/>
    <w:rsid w:val="00225C9E"/>
    <w:rPr>
      <w:b/>
      <w:bCs/>
      <w:smallCaps/>
      <w:spacing w:val="5"/>
    </w:rPr>
  </w:style>
  <w:style w:type="character" w:customStyle="1" w:styleId="11">
    <w:name w:val="Заголовок 1 Знак1"/>
    <w:basedOn w:val="a2"/>
    <w:link w:val="1"/>
    <w:uiPriority w:val="9"/>
    <w:rsid w:val="00225C9E"/>
    <w:rPr>
      <w:rFonts w:asciiTheme="majorHAnsi" w:eastAsiaTheme="majorEastAsia" w:hAnsiTheme="majorHAnsi" w:cstheme="majorBidi"/>
      <w:color w:val="2E74B5" w:themeColor="accent1" w:themeShade="BF"/>
      <w:sz w:val="32"/>
      <w:szCs w:val="32"/>
    </w:rPr>
  </w:style>
  <w:style w:type="paragraph" w:styleId="afa">
    <w:name w:val="TOC Heading"/>
    <w:basedOn w:val="1"/>
    <w:next w:val="a1"/>
    <w:uiPriority w:val="39"/>
    <w:semiHidden/>
    <w:unhideWhenUsed/>
    <w:qFormat/>
    <w:rsid w:val="00225C9E"/>
    <w:pPr>
      <w:spacing w:before="480" w:line="276" w:lineRule="auto"/>
      <w:outlineLvl w:val="9"/>
    </w:pPr>
    <w:rPr>
      <w:b/>
      <w:bCs/>
      <w:sz w:val="28"/>
      <w:szCs w:val="28"/>
      <w:lang w:val="en-US"/>
    </w:rPr>
  </w:style>
  <w:style w:type="table" w:styleId="afb">
    <w:name w:val="Table Grid"/>
    <w:basedOn w:val="a3"/>
    <w:uiPriority w:val="59"/>
    <w:rsid w:val="00225C9E"/>
    <w:pPr>
      <w:spacing w:after="0" w:line="240" w:lineRule="auto"/>
    </w:pPr>
    <w:rPr>
      <w:rFonts w:eastAsia="MS Minch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ветлая заливка1"/>
    <w:basedOn w:val="a3"/>
    <w:next w:val="afc"/>
    <w:uiPriority w:val="60"/>
    <w:rsid w:val="00225C9E"/>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225C9E"/>
    <w:pPr>
      <w:spacing w:after="0" w:line="240" w:lineRule="auto"/>
    </w:pPr>
    <w:rPr>
      <w:rFonts w:eastAsia="MS Mincho"/>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225C9E"/>
    <w:pPr>
      <w:spacing w:after="0" w:line="240" w:lineRule="auto"/>
    </w:pPr>
    <w:rPr>
      <w:rFonts w:eastAsia="MS Mincho"/>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225C9E"/>
    <w:pPr>
      <w:spacing w:after="0" w:line="240" w:lineRule="auto"/>
    </w:pPr>
    <w:rPr>
      <w:rFonts w:eastAsia="MS Mincho"/>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225C9E"/>
    <w:pPr>
      <w:spacing w:after="0" w:line="240" w:lineRule="auto"/>
    </w:pPr>
    <w:rPr>
      <w:rFonts w:eastAsia="MS Mincho"/>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225C9E"/>
    <w:pPr>
      <w:spacing w:after="0" w:line="240" w:lineRule="auto"/>
    </w:pPr>
    <w:rPr>
      <w:rFonts w:eastAsia="MS Mincho"/>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225C9E"/>
    <w:pPr>
      <w:spacing w:after="0" w:line="240" w:lineRule="auto"/>
    </w:pPr>
    <w:rPr>
      <w:rFonts w:eastAsia="MS Mincho"/>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d"/>
    <w:uiPriority w:val="61"/>
    <w:rsid w:val="00225C9E"/>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225C9E"/>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225C9E"/>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225C9E"/>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225C9E"/>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225C9E"/>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225C9E"/>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e"/>
    <w:uiPriority w:val="62"/>
    <w:rsid w:val="00225C9E"/>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225C9E"/>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225C9E"/>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225C9E"/>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225C9E"/>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225C9E"/>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225C9E"/>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225C9E"/>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225C9E"/>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225C9E"/>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225C9E"/>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225C9E"/>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225C9E"/>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225C9E"/>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225C9E"/>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225C9E"/>
    <w:pPr>
      <w:spacing w:after="0" w:line="240" w:lineRule="auto"/>
    </w:pPr>
    <w:rPr>
      <w:rFonts w:eastAsia="MS Mincho"/>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225C9E"/>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225C9E"/>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225C9E"/>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225C9E"/>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225C9E"/>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225C9E"/>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225C9E"/>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225C9E"/>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225C9E"/>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225C9E"/>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0"/>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225C9E"/>
    <w:pPr>
      <w:spacing w:after="0" w:line="240" w:lineRule="auto"/>
    </w:pPr>
    <w:rPr>
      <w:rFonts w:eastAsia="MS Mincho"/>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1"/>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225C9E"/>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2"/>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225C9E"/>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225C9E"/>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225C9E"/>
    <w:rPr>
      <w:rFonts w:asciiTheme="majorHAnsi" w:eastAsiaTheme="majorEastAsia" w:hAnsiTheme="majorHAnsi" w:cstheme="majorBidi"/>
      <w:color w:val="1F4D78" w:themeColor="accent1" w:themeShade="7F"/>
      <w:sz w:val="24"/>
      <w:szCs w:val="24"/>
    </w:rPr>
  </w:style>
  <w:style w:type="paragraph" w:styleId="ab">
    <w:name w:val="Title"/>
    <w:basedOn w:val="a1"/>
    <w:next w:val="a1"/>
    <w:link w:val="aa"/>
    <w:uiPriority w:val="10"/>
    <w:qFormat/>
    <w:rsid w:val="00225C9E"/>
    <w:pPr>
      <w:spacing w:after="0" w:line="240" w:lineRule="auto"/>
      <w:contextualSpacing/>
    </w:pPr>
    <w:rPr>
      <w:rFonts w:ascii="Calibri" w:eastAsia="MS Gothic" w:hAnsi="Calibri" w:cs="Times New Roman"/>
      <w:color w:val="17365D"/>
      <w:spacing w:val="5"/>
      <w:kern w:val="28"/>
      <w:sz w:val="52"/>
      <w:szCs w:val="52"/>
    </w:rPr>
  </w:style>
  <w:style w:type="character" w:customStyle="1" w:styleId="1f5">
    <w:name w:val="Заголовок Знак1"/>
    <w:basedOn w:val="a2"/>
    <w:uiPriority w:val="10"/>
    <w:rsid w:val="00225C9E"/>
    <w:rPr>
      <w:rFonts w:asciiTheme="majorHAnsi" w:eastAsiaTheme="majorEastAsia" w:hAnsiTheme="majorHAnsi" w:cstheme="majorBidi"/>
      <w:spacing w:val="-10"/>
      <w:kern w:val="28"/>
      <w:sz w:val="56"/>
      <w:szCs w:val="56"/>
    </w:rPr>
  </w:style>
  <w:style w:type="paragraph" w:styleId="ad">
    <w:name w:val="Subtitle"/>
    <w:basedOn w:val="a1"/>
    <w:next w:val="a1"/>
    <w:link w:val="ac"/>
    <w:uiPriority w:val="11"/>
    <w:qFormat/>
    <w:rsid w:val="00225C9E"/>
    <w:pPr>
      <w:numPr>
        <w:ilvl w:val="1"/>
      </w:numPr>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225C9E"/>
    <w:rPr>
      <w:rFonts w:eastAsiaTheme="minorEastAsia"/>
      <w:color w:val="5A5A5A" w:themeColor="text1" w:themeTint="A5"/>
      <w:spacing w:val="15"/>
    </w:rPr>
  </w:style>
  <w:style w:type="paragraph" w:styleId="28">
    <w:name w:val="Quote"/>
    <w:basedOn w:val="a1"/>
    <w:next w:val="a1"/>
    <w:link w:val="27"/>
    <w:uiPriority w:val="29"/>
    <w:qFormat/>
    <w:rsid w:val="00225C9E"/>
    <w:pPr>
      <w:spacing w:before="200"/>
      <w:ind w:left="864" w:right="864"/>
      <w:jc w:val="center"/>
    </w:pPr>
    <w:rPr>
      <w:i/>
      <w:iCs/>
      <w:color w:val="000000"/>
    </w:rPr>
  </w:style>
  <w:style w:type="character" w:customStyle="1" w:styleId="216">
    <w:name w:val="Цитата 2 Знак1"/>
    <w:basedOn w:val="a2"/>
    <w:uiPriority w:val="29"/>
    <w:rsid w:val="00225C9E"/>
    <w:rPr>
      <w:i/>
      <w:iCs/>
      <w:color w:val="404040" w:themeColor="text1" w:themeTint="BF"/>
    </w:rPr>
  </w:style>
  <w:style w:type="character" w:customStyle="1" w:styleId="410">
    <w:name w:val="Заголовок 4 Знак1"/>
    <w:basedOn w:val="a2"/>
    <w:uiPriority w:val="9"/>
    <w:semiHidden/>
    <w:rsid w:val="00225C9E"/>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225C9E"/>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225C9E"/>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225C9E"/>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225C9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225C9E"/>
    <w:rPr>
      <w:rFonts w:asciiTheme="majorHAnsi" w:eastAsiaTheme="majorEastAsia" w:hAnsiTheme="majorHAnsi" w:cstheme="majorBidi"/>
      <w:i/>
      <w:iCs/>
      <w:color w:val="272727" w:themeColor="text1" w:themeTint="D8"/>
      <w:sz w:val="21"/>
      <w:szCs w:val="21"/>
    </w:rPr>
  </w:style>
  <w:style w:type="paragraph" w:styleId="af8">
    <w:name w:val="Intense Quote"/>
    <w:basedOn w:val="a1"/>
    <w:next w:val="a1"/>
    <w:link w:val="af7"/>
    <w:uiPriority w:val="30"/>
    <w:qFormat/>
    <w:rsid w:val="00225C9E"/>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225C9E"/>
    <w:rPr>
      <w:i/>
      <w:iCs/>
      <w:color w:val="5B9BD5" w:themeColor="accent1"/>
    </w:rPr>
  </w:style>
  <w:style w:type="character" w:styleId="aff3">
    <w:name w:val="Subtle Emphasis"/>
    <w:basedOn w:val="a2"/>
    <w:uiPriority w:val="19"/>
    <w:qFormat/>
    <w:rsid w:val="00225C9E"/>
    <w:rPr>
      <w:i/>
      <w:iCs/>
      <w:color w:val="404040" w:themeColor="text1" w:themeTint="BF"/>
    </w:rPr>
  </w:style>
  <w:style w:type="character" w:styleId="aff4">
    <w:name w:val="Intense Emphasis"/>
    <w:basedOn w:val="a2"/>
    <w:uiPriority w:val="21"/>
    <w:qFormat/>
    <w:rsid w:val="00225C9E"/>
    <w:rPr>
      <w:i/>
      <w:iCs/>
      <w:color w:val="5B9BD5" w:themeColor="accent1"/>
    </w:rPr>
  </w:style>
  <w:style w:type="character" w:styleId="aff5">
    <w:name w:val="Subtle Reference"/>
    <w:basedOn w:val="a2"/>
    <w:uiPriority w:val="31"/>
    <w:qFormat/>
    <w:rsid w:val="00225C9E"/>
    <w:rPr>
      <w:smallCaps/>
      <w:color w:val="5A5A5A" w:themeColor="text1" w:themeTint="A5"/>
    </w:rPr>
  </w:style>
  <w:style w:type="character" w:styleId="aff6">
    <w:name w:val="Intense Reference"/>
    <w:basedOn w:val="a2"/>
    <w:uiPriority w:val="32"/>
    <w:qFormat/>
    <w:rsid w:val="00225C9E"/>
    <w:rPr>
      <w:b/>
      <w:bCs/>
      <w:smallCaps/>
      <w:color w:val="5B9BD5" w:themeColor="accent1"/>
      <w:spacing w:val="5"/>
    </w:rPr>
  </w:style>
  <w:style w:type="table" w:styleId="afc">
    <w:name w:val="Light Shading"/>
    <w:basedOn w:val="a3"/>
    <w:uiPriority w:val="60"/>
    <w:semiHidden/>
    <w:unhideWhenUsed/>
    <w:rsid w:val="00225C9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225C9E"/>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225C9E"/>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225C9E"/>
    <w:pPr>
      <w:spacing w:after="0" w:line="240" w:lineRule="auto"/>
    </w:pPr>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225C9E"/>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225C9E"/>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225C9E"/>
    <w:pPr>
      <w:spacing w:after="0" w:line="240" w:lineRule="auto"/>
    </w:pPr>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d">
    <w:name w:val="Light List"/>
    <w:basedOn w:val="a3"/>
    <w:uiPriority w:val="61"/>
    <w:semiHidden/>
    <w:unhideWhenUsed/>
    <w:rsid w:val="00225C9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225C9E"/>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225C9E"/>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225C9E"/>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225C9E"/>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225C9E"/>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225C9E"/>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e">
    <w:name w:val="Light Grid"/>
    <w:basedOn w:val="a3"/>
    <w:uiPriority w:val="62"/>
    <w:semiHidden/>
    <w:unhideWhenUsed/>
    <w:rsid w:val="00225C9E"/>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225C9E"/>
    <w:pPr>
      <w:spacing w:after="0" w:line="240" w:lineRule="auto"/>
    </w:p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225C9E"/>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225C9E"/>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225C9E"/>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225C9E"/>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225C9E"/>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e">
    <w:name w:val="Medium Shading 1"/>
    <w:basedOn w:val="a3"/>
    <w:uiPriority w:val="63"/>
    <w:semiHidden/>
    <w:unhideWhenUsed/>
    <w:rsid w:val="00225C9E"/>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225C9E"/>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225C9E"/>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225C9E"/>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225C9E"/>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225C9E"/>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225C9E"/>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225C9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
    <w:name w:val="Medium List 1"/>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225C9E"/>
    <w:pPr>
      <w:spacing w:after="0" w:line="240" w:lineRule="auto"/>
    </w:pPr>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semiHidden/>
    <w:unhideWhenUsed/>
    <w:rsid w:val="00225C9E"/>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225C9E"/>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225C9E"/>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225C9E"/>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225C9E"/>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225C9E"/>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225C9E"/>
    <w:pPr>
      <w:spacing w:after="0" w:line="240" w:lineRule="auto"/>
    </w:p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225C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
    <w:name w:val="Dark List"/>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225C9E"/>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0">
    <w:name w:val="Colorful Shading"/>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225C9E"/>
    <w:pPr>
      <w:spacing w:after="0" w:line="240" w:lineRule="auto"/>
    </w:pPr>
    <w:rPr>
      <w:color w:val="000000" w:themeColor="text1"/>
    </w:rPr>
    <w:tblPr>
      <w:tblStyleRowBandSize w:val="1"/>
      <w:tblStyleColBandSize w:val="1"/>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225C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2">
    <w:name w:val="Colorful Grid"/>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225C9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7">
    <w:name w:val="Balloon Text"/>
    <w:basedOn w:val="a1"/>
    <w:link w:val="aff8"/>
    <w:uiPriority w:val="99"/>
    <w:semiHidden/>
    <w:unhideWhenUsed/>
    <w:rsid w:val="0078768E"/>
    <w:pPr>
      <w:spacing w:after="0" w:line="240" w:lineRule="auto"/>
    </w:pPr>
    <w:rPr>
      <w:rFonts w:ascii="Segoe UI" w:hAnsi="Segoe UI" w:cs="Segoe UI"/>
      <w:sz w:val="18"/>
      <w:szCs w:val="18"/>
    </w:rPr>
  </w:style>
  <w:style w:type="character" w:customStyle="1" w:styleId="aff8">
    <w:name w:val="Текст выноски Знак"/>
    <w:basedOn w:val="a2"/>
    <w:link w:val="aff7"/>
    <w:uiPriority w:val="99"/>
    <w:semiHidden/>
    <w:rsid w:val="0078768E"/>
    <w:rPr>
      <w:rFonts w:ascii="Segoe UI" w:hAnsi="Segoe UI" w:cs="Segoe UI"/>
      <w:sz w:val="18"/>
      <w:szCs w:val="18"/>
    </w:rPr>
  </w:style>
  <w:style w:type="character" w:styleId="aff9">
    <w:name w:val="Hyperlink"/>
    <w:basedOn w:val="a2"/>
    <w:uiPriority w:val="99"/>
    <w:unhideWhenUsed/>
    <w:rsid w:val="00AA4A6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57A30"/>
  </w:style>
  <w:style w:type="paragraph" w:styleId="1">
    <w:name w:val="heading 1"/>
    <w:basedOn w:val="a1"/>
    <w:next w:val="a1"/>
    <w:link w:val="11"/>
    <w:uiPriority w:val="9"/>
    <w:qFormat/>
    <w:rsid w:val="00225C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1"/>
    <w:next w:val="a1"/>
    <w:link w:val="22"/>
    <w:uiPriority w:val="9"/>
    <w:semiHidden/>
    <w:unhideWhenUsed/>
    <w:qFormat/>
    <w:rsid w:val="00225C9E"/>
    <w:pPr>
      <w:keepNext/>
      <w:keepLines/>
      <w:spacing w:before="40" w:after="0"/>
      <w:outlineLvl w:val="1"/>
    </w:pPr>
    <w:rPr>
      <w:rFonts w:ascii="Calibri" w:eastAsia="MS Gothic" w:hAnsi="Calibri" w:cs="Times New Roman"/>
      <w:b/>
      <w:bCs/>
      <w:color w:val="4F81BD"/>
      <w:sz w:val="26"/>
      <w:szCs w:val="26"/>
    </w:rPr>
  </w:style>
  <w:style w:type="paragraph" w:styleId="31">
    <w:name w:val="heading 3"/>
    <w:basedOn w:val="a1"/>
    <w:next w:val="a1"/>
    <w:link w:val="32"/>
    <w:uiPriority w:val="9"/>
    <w:semiHidden/>
    <w:unhideWhenUsed/>
    <w:qFormat/>
    <w:rsid w:val="00225C9E"/>
    <w:pPr>
      <w:keepNext/>
      <w:keepLines/>
      <w:spacing w:before="40" w:after="0"/>
      <w:outlineLvl w:val="2"/>
    </w:pPr>
    <w:rPr>
      <w:rFonts w:ascii="Calibri" w:eastAsia="MS Gothic" w:hAnsi="Calibri" w:cs="Times New Roman"/>
      <w:b/>
      <w:bCs/>
      <w:color w:val="4F81BD"/>
    </w:rPr>
  </w:style>
  <w:style w:type="paragraph" w:styleId="4">
    <w:name w:val="heading 4"/>
    <w:basedOn w:val="a1"/>
    <w:next w:val="a1"/>
    <w:link w:val="40"/>
    <w:uiPriority w:val="9"/>
    <w:semiHidden/>
    <w:unhideWhenUsed/>
    <w:qFormat/>
    <w:rsid w:val="00225C9E"/>
    <w:pPr>
      <w:keepNext/>
      <w:keepLines/>
      <w:spacing w:before="40" w:after="0"/>
      <w:outlineLvl w:val="3"/>
    </w:pPr>
    <w:rPr>
      <w:rFonts w:ascii="Calibri" w:eastAsia="MS Gothic" w:hAnsi="Calibri" w:cs="Times New Roman"/>
      <w:b/>
      <w:bCs/>
      <w:i/>
      <w:iCs/>
      <w:color w:val="4F81BD"/>
    </w:rPr>
  </w:style>
  <w:style w:type="paragraph" w:styleId="5">
    <w:name w:val="heading 5"/>
    <w:basedOn w:val="a1"/>
    <w:next w:val="a1"/>
    <w:link w:val="50"/>
    <w:uiPriority w:val="9"/>
    <w:semiHidden/>
    <w:unhideWhenUsed/>
    <w:qFormat/>
    <w:rsid w:val="00225C9E"/>
    <w:pPr>
      <w:keepNext/>
      <w:keepLines/>
      <w:spacing w:before="40" w:after="0"/>
      <w:outlineLvl w:val="4"/>
    </w:pPr>
    <w:rPr>
      <w:rFonts w:ascii="Calibri" w:eastAsia="MS Gothic" w:hAnsi="Calibri" w:cs="Times New Roman"/>
      <w:color w:val="243F60"/>
    </w:rPr>
  </w:style>
  <w:style w:type="paragraph" w:styleId="6">
    <w:name w:val="heading 6"/>
    <w:basedOn w:val="a1"/>
    <w:next w:val="a1"/>
    <w:link w:val="60"/>
    <w:uiPriority w:val="9"/>
    <w:semiHidden/>
    <w:unhideWhenUsed/>
    <w:qFormat/>
    <w:rsid w:val="00225C9E"/>
    <w:pPr>
      <w:keepNext/>
      <w:keepLines/>
      <w:spacing w:before="40" w:after="0"/>
      <w:outlineLvl w:val="5"/>
    </w:pPr>
    <w:rPr>
      <w:rFonts w:ascii="Calibri" w:eastAsia="MS Gothic" w:hAnsi="Calibri" w:cs="Times New Roman"/>
      <w:i/>
      <w:iCs/>
      <w:color w:val="243F60"/>
    </w:rPr>
  </w:style>
  <w:style w:type="paragraph" w:styleId="7">
    <w:name w:val="heading 7"/>
    <w:basedOn w:val="a1"/>
    <w:next w:val="a1"/>
    <w:link w:val="70"/>
    <w:uiPriority w:val="9"/>
    <w:semiHidden/>
    <w:unhideWhenUsed/>
    <w:qFormat/>
    <w:rsid w:val="00225C9E"/>
    <w:pPr>
      <w:keepNext/>
      <w:keepLines/>
      <w:spacing w:before="40" w:after="0"/>
      <w:outlineLvl w:val="6"/>
    </w:pPr>
    <w:rPr>
      <w:rFonts w:ascii="Calibri" w:eastAsia="MS Gothic" w:hAnsi="Calibri" w:cs="Times New Roman"/>
      <w:i/>
      <w:iCs/>
      <w:color w:val="404040"/>
    </w:rPr>
  </w:style>
  <w:style w:type="paragraph" w:styleId="8">
    <w:name w:val="heading 8"/>
    <w:basedOn w:val="a1"/>
    <w:next w:val="a1"/>
    <w:link w:val="80"/>
    <w:uiPriority w:val="9"/>
    <w:semiHidden/>
    <w:unhideWhenUsed/>
    <w:qFormat/>
    <w:rsid w:val="00225C9E"/>
    <w:pPr>
      <w:keepNext/>
      <w:keepLines/>
      <w:spacing w:before="40" w:after="0"/>
      <w:outlineLvl w:val="7"/>
    </w:pPr>
    <w:rPr>
      <w:rFonts w:ascii="Calibri" w:eastAsia="MS Gothic" w:hAnsi="Calibri" w:cs="Times New Roman"/>
      <w:color w:val="4F81BD"/>
      <w:sz w:val="20"/>
      <w:szCs w:val="20"/>
    </w:rPr>
  </w:style>
  <w:style w:type="paragraph" w:styleId="9">
    <w:name w:val="heading 9"/>
    <w:basedOn w:val="a1"/>
    <w:next w:val="a1"/>
    <w:link w:val="90"/>
    <w:uiPriority w:val="9"/>
    <w:semiHidden/>
    <w:unhideWhenUsed/>
    <w:qFormat/>
    <w:rsid w:val="00225C9E"/>
    <w:pPr>
      <w:keepNext/>
      <w:keepLines/>
      <w:spacing w:before="40" w:after="0"/>
      <w:outlineLvl w:val="8"/>
    </w:pPr>
    <w:rPr>
      <w:rFonts w:ascii="Calibri" w:eastAsia="MS Gothic" w:hAnsi="Calibri"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0">
    <w:name w:val="Заголовок 11"/>
    <w:basedOn w:val="a1"/>
    <w:next w:val="a1"/>
    <w:link w:val="10"/>
    <w:uiPriority w:val="9"/>
    <w:qFormat/>
    <w:rsid w:val="00225C9E"/>
    <w:pPr>
      <w:keepNext/>
      <w:keepLines/>
      <w:spacing w:before="480" w:after="0" w:line="276" w:lineRule="auto"/>
      <w:outlineLvl w:val="0"/>
    </w:pPr>
    <w:rPr>
      <w:rFonts w:ascii="Calibri" w:eastAsia="MS Gothic" w:hAnsi="Calibri" w:cs="Times New Roman"/>
      <w:b/>
      <w:bCs/>
      <w:color w:val="365F91"/>
      <w:sz w:val="28"/>
      <w:szCs w:val="28"/>
    </w:rPr>
  </w:style>
  <w:style w:type="paragraph" w:customStyle="1" w:styleId="210">
    <w:name w:val="Заголовок 21"/>
    <w:basedOn w:val="a1"/>
    <w:next w:val="a1"/>
    <w:uiPriority w:val="9"/>
    <w:unhideWhenUsed/>
    <w:qFormat/>
    <w:rsid w:val="00225C9E"/>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1"/>
    <w:next w:val="a1"/>
    <w:uiPriority w:val="9"/>
    <w:unhideWhenUsed/>
    <w:qFormat/>
    <w:rsid w:val="00225C9E"/>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1"/>
    <w:next w:val="a1"/>
    <w:uiPriority w:val="9"/>
    <w:semiHidden/>
    <w:unhideWhenUsed/>
    <w:qFormat/>
    <w:rsid w:val="00225C9E"/>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1"/>
    <w:next w:val="a1"/>
    <w:uiPriority w:val="9"/>
    <w:semiHidden/>
    <w:unhideWhenUsed/>
    <w:qFormat/>
    <w:rsid w:val="00225C9E"/>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1"/>
    <w:next w:val="a1"/>
    <w:uiPriority w:val="9"/>
    <w:semiHidden/>
    <w:unhideWhenUsed/>
    <w:qFormat/>
    <w:rsid w:val="00225C9E"/>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1"/>
    <w:next w:val="a1"/>
    <w:uiPriority w:val="9"/>
    <w:semiHidden/>
    <w:unhideWhenUsed/>
    <w:qFormat/>
    <w:rsid w:val="00225C9E"/>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1"/>
    <w:next w:val="a1"/>
    <w:uiPriority w:val="9"/>
    <w:semiHidden/>
    <w:unhideWhenUsed/>
    <w:qFormat/>
    <w:rsid w:val="00225C9E"/>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1"/>
    <w:next w:val="a1"/>
    <w:uiPriority w:val="9"/>
    <w:semiHidden/>
    <w:unhideWhenUsed/>
    <w:qFormat/>
    <w:rsid w:val="00225C9E"/>
    <w:pPr>
      <w:keepNext/>
      <w:keepLines/>
      <w:spacing w:before="200" w:after="0" w:line="276" w:lineRule="auto"/>
      <w:outlineLvl w:val="8"/>
    </w:pPr>
    <w:rPr>
      <w:rFonts w:ascii="Calibri" w:eastAsia="MS Gothic" w:hAnsi="Calibri" w:cs="Times New Roman"/>
      <w:i/>
      <w:iCs/>
      <w:color w:val="404040"/>
      <w:sz w:val="20"/>
      <w:szCs w:val="20"/>
      <w:lang w:val="en-US"/>
    </w:rPr>
  </w:style>
  <w:style w:type="numbering" w:customStyle="1" w:styleId="12">
    <w:name w:val="Нет списка1"/>
    <w:next w:val="a4"/>
    <w:uiPriority w:val="99"/>
    <w:semiHidden/>
    <w:unhideWhenUsed/>
    <w:rsid w:val="00225C9E"/>
  </w:style>
  <w:style w:type="paragraph" w:styleId="a5">
    <w:name w:val="header"/>
    <w:basedOn w:val="a1"/>
    <w:link w:val="a6"/>
    <w:uiPriority w:val="99"/>
    <w:unhideWhenUsed/>
    <w:rsid w:val="00225C9E"/>
    <w:pPr>
      <w:tabs>
        <w:tab w:val="center" w:pos="4680"/>
        <w:tab w:val="right" w:pos="9360"/>
      </w:tabs>
      <w:spacing w:after="0" w:line="240" w:lineRule="auto"/>
    </w:pPr>
    <w:rPr>
      <w:rFonts w:eastAsia="MS Mincho"/>
      <w:lang w:val="en-US"/>
    </w:rPr>
  </w:style>
  <w:style w:type="character" w:customStyle="1" w:styleId="a6">
    <w:name w:val="Верхний колонтитул Знак"/>
    <w:basedOn w:val="a2"/>
    <w:link w:val="a5"/>
    <w:uiPriority w:val="99"/>
    <w:rsid w:val="00225C9E"/>
    <w:rPr>
      <w:rFonts w:eastAsia="MS Mincho"/>
      <w:lang w:val="en-US"/>
    </w:rPr>
  </w:style>
  <w:style w:type="paragraph" w:styleId="a7">
    <w:name w:val="footer"/>
    <w:basedOn w:val="a1"/>
    <w:link w:val="a8"/>
    <w:uiPriority w:val="99"/>
    <w:unhideWhenUsed/>
    <w:rsid w:val="00225C9E"/>
    <w:pPr>
      <w:tabs>
        <w:tab w:val="center" w:pos="4680"/>
        <w:tab w:val="right" w:pos="9360"/>
      </w:tabs>
      <w:spacing w:after="0" w:line="240" w:lineRule="auto"/>
    </w:pPr>
    <w:rPr>
      <w:rFonts w:eastAsia="MS Mincho"/>
      <w:lang w:val="en-US"/>
    </w:rPr>
  </w:style>
  <w:style w:type="character" w:customStyle="1" w:styleId="a8">
    <w:name w:val="Нижний колонтитул Знак"/>
    <w:basedOn w:val="a2"/>
    <w:link w:val="a7"/>
    <w:uiPriority w:val="99"/>
    <w:rsid w:val="00225C9E"/>
    <w:rPr>
      <w:rFonts w:eastAsia="MS Mincho"/>
      <w:lang w:val="en-US"/>
    </w:rPr>
  </w:style>
  <w:style w:type="paragraph" w:styleId="a9">
    <w:name w:val="No Spacing"/>
    <w:uiPriority w:val="1"/>
    <w:qFormat/>
    <w:rsid w:val="00225C9E"/>
    <w:pPr>
      <w:spacing w:after="0" w:line="240" w:lineRule="auto"/>
    </w:pPr>
    <w:rPr>
      <w:rFonts w:eastAsia="MS Mincho"/>
      <w:lang w:val="en-US"/>
    </w:rPr>
  </w:style>
  <w:style w:type="character" w:customStyle="1" w:styleId="10">
    <w:name w:val="Заголовок 1 Знак"/>
    <w:basedOn w:val="a2"/>
    <w:link w:val="110"/>
    <w:uiPriority w:val="9"/>
    <w:rsid w:val="00225C9E"/>
    <w:rPr>
      <w:rFonts w:ascii="Calibri" w:eastAsia="MS Gothic" w:hAnsi="Calibri" w:cs="Times New Roman"/>
      <w:b/>
      <w:bCs/>
      <w:color w:val="365F91"/>
      <w:sz w:val="28"/>
      <w:szCs w:val="28"/>
    </w:rPr>
  </w:style>
  <w:style w:type="character" w:customStyle="1" w:styleId="22">
    <w:name w:val="Заголовок 2 Знак"/>
    <w:basedOn w:val="a2"/>
    <w:link w:val="21"/>
    <w:uiPriority w:val="9"/>
    <w:rsid w:val="00225C9E"/>
    <w:rPr>
      <w:rFonts w:ascii="Calibri" w:eastAsia="MS Gothic" w:hAnsi="Calibri" w:cs="Times New Roman"/>
      <w:b/>
      <w:bCs/>
      <w:color w:val="4F81BD"/>
      <w:sz w:val="26"/>
      <w:szCs w:val="26"/>
    </w:rPr>
  </w:style>
  <w:style w:type="character" w:customStyle="1" w:styleId="32">
    <w:name w:val="Заголовок 3 Знак"/>
    <w:basedOn w:val="a2"/>
    <w:link w:val="31"/>
    <w:uiPriority w:val="9"/>
    <w:rsid w:val="00225C9E"/>
    <w:rPr>
      <w:rFonts w:ascii="Calibri" w:eastAsia="MS Gothic" w:hAnsi="Calibri" w:cs="Times New Roman"/>
      <w:b/>
      <w:bCs/>
      <w:color w:val="4F81BD"/>
    </w:rPr>
  </w:style>
  <w:style w:type="paragraph" w:customStyle="1" w:styleId="13">
    <w:name w:val="Заголовок1"/>
    <w:basedOn w:val="a1"/>
    <w:next w:val="a1"/>
    <w:uiPriority w:val="10"/>
    <w:qFormat/>
    <w:rsid w:val="00225C9E"/>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a">
    <w:name w:val="Название Знак"/>
    <w:basedOn w:val="a2"/>
    <w:link w:val="ab"/>
    <w:uiPriority w:val="10"/>
    <w:rsid w:val="00225C9E"/>
    <w:rPr>
      <w:rFonts w:ascii="Calibri" w:eastAsia="MS Gothic" w:hAnsi="Calibri" w:cs="Times New Roman"/>
      <w:color w:val="17365D"/>
      <w:spacing w:val="5"/>
      <w:kern w:val="28"/>
      <w:sz w:val="52"/>
      <w:szCs w:val="52"/>
    </w:rPr>
  </w:style>
  <w:style w:type="paragraph" w:customStyle="1" w:styleId="14">
    <w:name w:val="Подзаголовок1"/>
    <w:basedOn w:val="a1"/>
    <w:next w:val="a1"/>
    <w:uiPriority w:val="11"/>
    <w:qFormat/>
    <w:rsid w:val="00225C9E"/>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ac">
    <w:name w:val="Подзаголовок Знак"/>
    <w:basedOn w:val="a2"/>
    <w:link w:val="ad"/>
    <w:uiPriority w:val="11"/>
    <w:rsid w:val="00225C9E"/>
    <w:rPr>
      <w:rFonts w:ascii="Calibri" w:eastAsia="MS Gothic" w:hAnsi="Calibri" w:cs="Times New Roman"/>
      <w:i/>
      <w:iCs/>
      <w:color w:val="4F81BD"/>
      <w:spacing w:val="15"/>
      <w:sz w:val="24"/>
      <w:szCs w:val="24"/>
    </w:rPr>
  </w:style>
  <w:style w:type="paragraph" w:styleId="ae">
    <w:name w:val="List Paragraph"/>
    <w:basedOn w:val="a1"/>
    <w:uiPriority w:val="34"/>
    <w:qFormat/>
    <w:rsid w:val="00225C9E"/>
    <w:pPr>
      <w:spacing w:after="200" w:line="276" w:lineRule="auto"/>
      <w:ind w:left="720"/>
      <w:contextualSpacing/>
    </w:pPr>
    <w:rPr>
      <w:rFonts w:eastAsia="MS Mincho"/>
      <w:lang w:val="en-US"/>
    </w:rPr>
  </w:style>
  <w:style w:type="paragraph" w:styleId="af">
    <w:name w:val="Body Text"/>
    <w:basedOn w:val="a1"/>
    <w:link w:val="af0"/>
    <w:uiPriority w:val="99"/>
    <w:unhideWhenUsed/>
    <w:rsid w:val="00225C9E"/>
    <w:pPr>
      <w:spacing w:after="120" w:line="276" w:lineRule="auto"/>
    </w:pPr>
    <w:rPr>
      <w:rFonts w:eastAsia="MS Mincho"/>
      <w:lang w:val="en-US"/>
    </w:rPr>
  </w:style>
  <w:style w:type="character" w:customStyle="1" w:styleId="af0">
    <w:name w:val="Основной текст Знак"/>
    <w:basedOn w:val="a2"/>
    <w:link w:val="af"/>
    <w:uiPriority w:val="99"/>
    <w:rsid w:val="00225C9E"/>
    <w:rPr>
      <w:rFonts w:eastAsia="MS Mincho"/>
      <w:lang w:val="en-US"/>
    </w:rPr>
  </w:style>
  <w:style w:type="paragraph" w:styleId="23">
    <w:name w:val="Body Text 2"/>
    <w:basedOn w:val="a1"/>
    <w:link w:val="24"/>
    <w:uiPriority w:val="99"/>
    <w:unhideWhenUsed/>
    <w:rsid w:val="00225C9E"/>
    <w:pPr>
      <w:spacing w:after="120" w:line="480" w:lineRule="auto"/>
    </w:pPr>
    <w:rPr>
      <w:rFonts w:eastAsia="MS Mincho"/>
      <w:lang w:val="en-US"/>
    </w:rPr>
  </w:style>
  <w:style w:type="character" w:customStyle="1" w:styleId="24">
    <w:name w:val="Основной текст 2 Знак"/>
    <w:basedOn w:val="a2"/>
    <w:link w:val="23"/>
    <w:uiPriority w:val="99"/>
    <w:rsid w:val="00225C9E"/>
    <w:rPr>
      <w:rFonts w:eastAsia="MS Mincho"/>
      <w:lang w:val="en-US"/>
    </w:rPr>
  </w:style>
  <w:style w:type="paragraph" w:styleId="33">
    <w:name w:val="Body Text 3"/>
    <w:basedOn w:val="a1"/>
    <w:link w:val="34"/>
    <w:uiPriority w:val="99"/>
    <w:unhideWhenUsed/>
    <w:rsid w:val="00225C9E"/>
    <w:pPr>
      <w:spacing w:after="120" w:line="276" w:lineRule="auto"/>
    </w:pPr>
    <w:rPr>
      <w:rFonts w:eastAsia="MS Mincho"/>
      <w:sz w:val="16"/>
      <w:szCs w:val="16"/>
      <w:lang w:val="en-US"/>
    </w:rPr>
  </w:style>
  <w:style w:type="character" w:customStyle="1" w:styleId="34">
    <w:name w:val="Основной текст 3 Знак"/>
    <w:basedOn w:val="a2"/>
    <w:link w:val="33"/>
    <w:uiPriority w:val="99"/>
    <w:rsid w:val="00225C9E"/>
    <w:rPr>
      <w:rFonts w:eastAsia="MS Mincho"/>
      <w:sz w:val="16"/>
      <w:szCs w:val="16"/>
      <w:lang w:val="en-US"/>
    </w:rPr>
  </w:style>
  <w:style w:type="paragraph" w:styleId="af1">
    <w:name w:val="List"/>
    <w:basedOn w:val="a1"/>
    <w:uiPriority w:val="99"/>
    <w:unhideWhenUsed/>
    <w:rsid w:val="00225C9E"/>
    <w:pPr>
      <w:spacing w:after="200" w:line="276" w:lineRule="auto"/>
      <w:ind w:left="360" w:hanging="360"/>
      <w:contextualSpacing/>
    </w:pPr>
    <w:rPr>
      <w:rFonts w:eastAsia="MS Mincho"/>
      <w:lang w:val="en-US"/>
    </w:rPr>
  </w:style>
  <w:style w:type="paragraph" w:styleId="25">
    <w:name w:val="List 2"/>
    <w:basedOn w:val="a1"/>
    <w:uiPriority w:val="99"/>
    <w:unhideWhenUsed/>
    <w:rsid w:val="00225C9E"/>
    <w:pPr>
      <w:spacing w:after="200" w:line="276" w:lineRule="auto"/>
      <w:ind w:left="720" w:hanging="360"/>
      <w:contextualSpacing/>
    </w:pPr>
    <w:rPr>
      <w:rFonts w:eastAsia="MS Mincho"/>
      <w:lang w:val="en-US"/>
    </w:rPr>
  </w:style>
  <w:style w:type="paragraph" w:styleId="35">
    <w:name w:val="List 3"/>
    <w:basedOn w:val="a1"/>
    <w:uiPriority w:val="99"/>
    <w:unhideWhenUsed/>
    <w:rsid w:val="00225C9E"/>
    <w:pPr>
      <w:spacing w:after="200" w:line="276" w:lineRule="auto"/>
      <w:ind w:left="1080" w:hanging="360"/>
      <w:contextualSpacing/>
    </w:pPr>
    <w:rPr>
      <w:rFonts w:eastAsia="MS Mincho"/>
      <w:lang w:val="en-US"/>
    </w:rPr>
  </w:style>
  <w:style w:type="paragraph" w:styleId="a0">
    <w:name w:val="List Bullet"/>
    <w:basedOn w:val="a1"/>
    <w:uiPriority w:val="99"/>
    <w:unhideWhenUsed/>
    <w:rsid w:val="00225C9E"/>
    <w:pPr>
      <w:numPr>
        <w:numId w:val="1"/>
      </w:numPr>
      <w:spacing w:after="200" w:line="276" w:lineRule="auto"/>
      <w:contextualSpacing/>
    </w:pPr>
    <w:rPr>
      <w:rFonts w:eastAsia="MS Mincho"/>
      <w:lang w:val="en-US"/>
    </w:rPr>
  </w:style>
  <w:style w:type="paragraph" w:styleId="20">
    <w:name w:val="List Bullet 2"/>
    <w:basedOn w:val="a1"/>
    <w:uiPriority w:val="99"/>
    <w:unhideWhenUsed/>
    <w:rsid w:val="00225C9E"/>
    <w:pPr>
      <w:numPr>
        <w:numId w:val="2"/>
      </w:numPr>
      <w:spacing w:after="200" w:line="276" w:lineRule="auto"/>
      <w:contextualSpacing/>
    </w:pPr>
    <w:rPr>
      <w:rFonts w:eastAsia="MS Mincho"/>
      <w:lang w:val="en-US"/>
    </w:rPr>
  </w:style>
  <w:style w:type="paragraph" w:styleId="30">
    <w:name w:val="List Bullet 3"/>
    <w:basedOn w:val="a1"/>
    <w:uiPriority w:val="99"/>
    <w:unhideWhenUsed/>
    <w:rsid w:val="00225C9E"/>
    <w:pPr>
      <w:numPr>
        <w:numId w:val="3"/>
      </w:numPr>
      <w:spacing w:after="200" w:line="276" w:lineRule="auto"/>
      <w:contextualSpacing/>
    </w:pPr>
    <w:rPr>
      <w:rFonts w:eastAsia="MS Mincho"/>
      <w:lang w:val="en-US"/>
    </w:rPr>
  </w:style>
  <w:style w:type="paragraph" w:styleId="a">
    <w:name w:val="List Number"/>
    <w:basedOn w:val="a1"/>
    <w:uiPriority w:val="99"/>
    <w:unhideWhenUsed/>
    <w:rsid w:val="00225C9E"/>
    <w:pPr>
      <w:numPr>
        <w:numId w:val="5"/>
      </w:numPr>
      <w:spacing w:after="200" w:line="276" w:lineRule="auto"/>
      <w:contextualSpacing/>
    </w:pPr>
    <w:rPr>
      <w:rFonts w:eastAsia="MS Mincho"/>
      <w:lang w:val="en-US"/>
    </w:rPr>
  </w:style>
  <w:style w:type="paragraph" w:styleId="2">
    <w:name w:val="List Number 2"/>
    <w:basedOn w:val="a1"/>
    <w:uiPriority w:val="99"/>
    <w:unhideWhenUsed/>
    <w:rsid w:val="00225C9E"/>
    <w:pPr>
      <w:numPr>
        <w:numId w:val="6"/>
      </w:numPr>
      <w:spacing w:after="200" w:line="276" w:lineRule="auto"/>
      <w:contextualSpacing/>
    </w:pPr>
    <w:rPr>
      <w:rFonts w:eastAsia="MS Mincho"/>
      <w:lang w:val="en-US"/>
    </w:rPr>
  </w:style>
  <w:style w:type="paragraph" w:styleId="3">
    <w:name w:val="List Number 3"/>
    <w:basedOn w:val="a1"/>
    <w:uiPriority w:val="99"/>
    <w:unhideWhenUsed/>
    <w:rsid w:val="00225C9E"/>
    <w:pPr>
      <w:numPr>
        <w:numId w:val="7"/>
      </w:numPr>
      <w:spacing w:after="200" w:line="276" w:lineRule="auto"/>
      <w:contextualSpacing/>
    </w:pPr>
    <w:rPr>
      <w:rFonts w:eastAsia="MS Mincho"/>
      <w:lang w:val="en-US"/>
    </w:rPr>
  </w:style>
  <w:style w:type="paragraph" w:styleId="af2">
    <w:name w:val="List Continue"/>
    <w:basedOn w:val="a1"/>
    <w:uiPriority w:val="99"/>
    <w:unhideWhenUsed/>
    <w:rsid w:val="00225C9E"/>
    <w:pPr>
      <w:spacing w:after="120" w:line="276" w:lineRule="auto"/>
      <w:ind w:left="360"/>
      <w:contextualSpacing/>
    </w:pPr>
    <w:rPr>
      <w:rFonts w:eastAsia="MS Mincho"/>
      <w:lang w:val="en-US"/>
    </w:rPr>
  </w:style>
  <w:style w:type="paragraph" w:styleId="26">
    <w:name w:val="List Continue 2"/>
    <w:basedOn w:val="a1"/>
    <w:uiPriority w:val="99"/>
    <w:unhideWhenUsed/>
    <w:rsid w:val="00225C9E"/>
    <w:pPr>
      <w:spacing w:after="120" w:line="276" w:lineRule="auto"/>
      <w:ind w:left="720"/>
      <w:contextualSpacing/>
    </w:pPr>
    <w:rPr>
      <w:rFonts w:eastAsia="MS Mincho"/>
      <w:lang w:val="en-US"/>
    </w:rPr>
  </w:style>
  <w:style w:type="paragraph" w:styleId="36">
    <w:name w:val="List Continue 3"/>
    <w:basedOn w:val="a1"/>
    <w:uiPriority w:val="99"/>
    <w:unhideWhenUsed/>
    <w:rsid w:val="00225C9E"/>
    <w:pPr>
      <w:spacing w:after="120" w:line="276" w:lineRule="auto"/>
      <w:ind w:left="1080"/>
      <w:contextualSpacing/>
    </w:pPr>
    <w:rPr>
      <w:rFonts w:eastAsia="MS Mincho"/>
      <w:lang w:val="en-US"/>
    </w:rPr>
  </w:style>
  <w:style w:type="paragraph" w:styleId="af3">
    <w:name w:val="macro"/>
    <w:link w:val="af4"/>
    <w:uiPriority w:val="99"/>
    <w:unhideWhenUsed/>
    <w:rsid w:val="00225C9E"/>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character" w:customStyle="1" w:styleId="af4">
    <w:name w:val="Текст макроса Знак"/>
    <w:basedOn w:val="a2"/>
    <w:link w:val="af3"/>
    <w:uiPriority w:val="99"/>
    <w:rsid w:val="00225C9E"/>
    <w:rPr>
      <w:rFonts w:ascii="Courier" w:eastAsia="MS Mincho" w:hAnsi="Courier"/>
      <w:sz w:val="20"/>
      <w:szCs w:val="20"/>
      <w:lang w:val="en-US"/>
    </w:rPr>
  </w:style>
  <w:style w:type="paragraph" w:customStyle="1" w:styleId="211">
    <w:name w:val="Цитата 21"/>
    <w:basedOn w:val="a1"/>
    <w:next w:val="a1"/>
    <w:uiPriority w:val="29"/>
    <w:qFormat/>
    <w:rsid w:val="00225C9E"/>
    <w:pPr>
      <w:spacing w:after="200" w:line="276" w:lineRule="auto"/>
    </w:pPr>
    <w:rPr>
      <w:rFonts w:eastAsia="MS Mincho"/>
      <w:i/>
      <w:iCs/>
      <w:color w:val="000000"/>
      <w:lang w:val="en-US"/>
    </w:rPr>
  </w:style>
  <w:style w:type="character" w:customStyle="1" w:styleId="27">
    <w:name w:val="Цитата 2 Знак"/>
    <w:basedOn w:val="a2"/>
    <w:link w:val="28"/>
    <w:uiPriority w:val="29"/>
    <w:rsid w:val="00225C9E"/>
    <w:rPr>
      <w:i/>
      <w:iCs/>
      <w:color w:val="000000"/>
    </w:rPr>
  </w:style>
  <w:style w:type="character" w:customStyle="1" w:styleId="40">
    <w:name w:val="Заголовок 4 Знак"/>
    <w:basedOn w:val="a2"/>
    <w:link w:val="4"/>
    <w:uiPriority w:val="9"/>
    <w:semiHidden/>
    <w:rsid w:val="00225C9E"/>
    <w:rPr>
      <w:rFonts w:ascii="Calibri" w:eastAsia="MS Gothic" w:hAnsi="Calibri" w:cs="Times New Roman"/>
      <w:b/>
      <w:bCs/>
      <w:i/>
      <w:iCs/>
      <w:color w:val="4F81BD"/>
    </w:rPr>
  </w:style>
  <w:style w:type="character" w:customStyle="1" w:styleId="50">
    <w:name w:val="Заголовок 5 Знак"/>
    <w:basedOn w:val="a2"/>
    <w:link w:val="5"/>
    <w:uiPriority w:val="9"/>
    <w:semiHidden/>
    <w:rsid w:val="00225C9E"/>
    <w:rPr>
      <w:rFonts w:ascii="Calibri" w:eastAsia="MS Gothic" w:hAnsi="Calibri" w:cs="Times New Roman"/>
      <w:color w:val="243F60"/>
    </w:rPr>
  </w:style>
  <w:style w:type="character" w:customStyle="1" w:styleId="60">
    <w:name w:val="Заголовок 6 Знак"/>
    <w:basedOn w:val="a2"/>
    <w:link w:val="6"/>
    <w:uiPriority w:val="9"/>
    <w:semiHidden/>
    <w:rsid w:val="00225C9E"/>
    <w:rPr>
      <w:rFonts w:ascii="Calibri" w:eastAsia="MS Gothic" w:hAnsi="Calibri" w:cs="Times New Roman"/>
      <w:i/>
      <w:iCs/>
      <w:color w:val="243F60"/>
    </w:rPr>
  </w:style>
  <w:style w:type="character" w:customStyle="1" w:styleId="70">
    <w:name w:val="Заголовок 7 Знак"/>
    <w:basedOn w:val="a2"/>
    <w:link w:val="7"/>
    <w:uiPriority w:val="9"/>
    <w:semiHidden/>
    <w:rsid w:val="00225C9E"/>
    <w:rPr>
      <w:rFonts w:ascii="Calibri" w:eastAsia="MS Gothic" w:hAnsi="Calibri" w:cs="Times New Roman"/>
      <w:i/>
      <w:iCs/>
      <w:color w:val="404040"/>
    </w:rPr>
  </w:style>
  <w:style w:type="character" w:customStyle="1" w:styleId="80">
    <w:name w:val="Заголовок 8 Знак"/>
    <w:basedOn w:val="a2"/>
    <w:link w:val="8"/>
    <w:uiPriority w:val="9"/>
    <w:semiHidden/>
    <w:rsid w:val="00225C9E"/>
    <w:rPr>
      <w:rFonts w:ascii="Calibri" w:eastAsia="MS Gothic" w:hAnsi="Calibri" w:cs="Times New Roman"/>
      <w:color w:val="4F81BD"/>
      <w:sz w:val="20"/>
      <w:szCs w:val="20"/>
    </w:rPr>
  </w:style>
  <w:style w:type="character" w:customStyle="1" w:styleId="90">
    <w:name w:val="Заголовок 9 Знак"/>
    <w:basedOn w:val="a2"/>
    <w:link w:val="9"/>
    <w:uiPriority w:val="9"/>
    <w:semiHidden/>
    <w:rsid w:val="00225C9E"/>
    <w:rPr>
      <w:rFonts w:ascii="Calibri" w:eastAsia="MS Gothic" w:hAnsi="Calibri" w:cs="Times New Roman"/>
      <w:i/>
      <w:iCs/>
      <w:color w:val="404040"/>
      <w:sz w:val="20"/>
      <w:szCs w:val="20"/>
    </w:rPr>
  </w:style>
  <w:style w:type="paragraph" w:customStyle="1" w:styleId="15">
    <w:name w:val="Название объекта1"/>
    <w:basedOn w:val="a1"/>
    <w:next w:val="a1"/>
    <w:uiPriority w:val="35"/>
    <w:semiHidden/>
    <w:unhideWhenUsed/>
    <w:qFormat/>
    <w:rsid w:val="00225C9E"/>
    <w:pPr>
      <w:spacing w:after="200" w:line="240" w:lineRule="auto"/>
    </w:pPr>
    <w:rPr>
      <w:rFonts w:eastAsia="MS Mincho"/>
      <w:b/>
      <w:bCs/>
      <w:color w:val="4F81BD"/>
      <w:sz w:val="18"/>
      <w:szCs w:val="18"/>
      <w:lang w:val="en-US"/>
    </w:rPr>
  </w:style>
  <w:style w:type="character" w:styleId="af5">
    <w:name w:val="Strong"/>
    <w:basedOn w:val="a2"/>
    <w:uiPriority w:val="22"/>
    <w:qFormat/>
    <w:rsid w:val="00225C9E"/>
    <w:rPr>
      <w:b/>
      <w:bCs/>
    </w:rPr>
  </w:style>
  <w:style w:type="character" w:styleId="af6">
    <w:name w:val="Emphasis"/>
    <w:basedOn w:val="a2"/>
    <w:uiPriority w:val="20"/>
    <w:qFormat/>
    <w:rsid w:val="00225C9E"/>
    <w:rPr>
      <w:i/>
      <w:iCs/>
    </w:rPr>
  </w:style>
  <w:style w:type="paragraph" w:customStyle="1" w:styleId="16">
    <w:name w:val="Выделенная цитата1"/>
    <w:basedOn w:val="a1"/>
    <w:next w:val="a1"/>
    <w:uiPriority w:val="30"/>
    <w:qFormat/>
    <w:rsid w:val="00225C9E"/>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af7">
    <w:name w:val="Выделенная цитата Знак"/>
    <w:basedOn w:val="a2"/>
    <w:link w:val="af8"/>
    <w:uiPriority w:val="30"/>
    <w:rsid w:val="00225C9E"/>
    <w:rPr>
      <w:b/>
      <w:bCs/>
      <w:i/>
      <w:iCs/>
      <w:color w:val="4F81BD"/>
    </w:rPr>
  </w:style>
  <w:style w:type="character" w:customStyle="1" w:styleId="17">
    <w:name w:val="Слабое выделение1"/>
    <w:basedOn w:val="a2"/>
    <w:uiPriority w:val="19"/>
    <w:qFormat/>
    <w:rsid w:val="00225C9E"/>
    <w:rPr>
      <w:i/>
      <w:iCs/>
      <w:color w:val="808080"/>
    </w:rPr>
  </w:style>
  <w:style w:type="character" w:customStyle="1" w:styleId="18">
    <w:name w:val="Сильное выделение1"/>
    <w:basedOn w:val="a2"/>
    <w:uiPriority w:val="21"/>
    <w:qFormat/>
    <w:rsid w:val="00225C9E"/>
    <w:rPr>
      <w:b/>
      <w:bCs/>
      <w:i/>
      <w:iCs/>
      <w:color w:val="4F81BD"/>
    </w:rPr>
  </w:style>
  <w:style w:type="character" w:customStyle="1" w:styleId="19">
    <w:name w:val="Слабая ссылка1"/>
    <w:basedOn w:val="a2"/>
    <w:uiPriority w:val="31"/>
    <w:qFormat/>
    <w:rsid w:val="00225C9E"/>
    <w:rPr>
      <w:smallCaps/>
      <w:color w:val="C0504D"/>
      <w:u w:val="single"/>
    </w:rPr>
  </w:style>
  <w:style w:type="character" w:customStyle="1" w:styleId="1a">
    <w:name w:val="Сильная ссылка1"/>
    <w:basedOn w:val="a2"/>
    <w:uiPriority w:val="32"/>
    <w:qFormat/>
    <w:rsid w:val="00225C9E"/>
    <w:rPr>
      <w:b/>
      <w:bCs/>
      <w:smallCaps/>
      <w:color w:val="C0504D"/>
      <w:spacing w:val="5"/>
      <w:u w:val="single"/>
    </w:rPr>
  </w:style>
  <w:style w:type="character" w:styleId="af9">
    <w:name w:val="Book Title"/>
    <w:basedOn w:val="a2"/>
    <w:uiPriority w:val="33"/>
    <w:qFormat/>
    <w:rsid w:val="00225C9E"/>
    <w:rPr>
      <w:b/>
      <w:bCs/>
      <w:smallCaps/>
      <w:spacing w:val="5"/>
    </w:rPr>
  </w:style>
  <w:style w:type="character" w:customStyle="1" w:styleId="11">
    <w:name w:val="Заголовок 1 Знак1"/>
    <w:basedOn w:val="a2"/>
    <w:link w:val="1"/>
    <w:uiPriority w:val="9"/>
    <w:rsid w:val="00225C9E"/>
    <w:rPr>
      <w:rFonts w:asciiTheme="majorHAnsi" w:eastAsiaTheme="majorEastAsia" w:hAnsiTheme="majorHAnsi" w:cstheme="majorBidi"/>
      <w:color w:val="2E74B5" w:themeColor="accent1" w:themeShade="BF"/>
      <w:sz w:val="32"/>
      <w:szCs w:val="32"/>
    </w:rPr>
  </w:style>
  <w:style w:type="paragraph" w:styleId="afa">
    <w:name w:val="TOC Heading"/>
    <w:basedOn w:val="1"/>
    <w:next w:val="a1"/>
    <w:uiPriority w:val="39"/>
    <w:semiHidden/>
    <w:unhideWhenUsed/>
    <w:qFormat/>
    <w:rsid w:val="00225C9E"/>
    <w:pPr>
      <w:spacing w:before="480" w:line="276" w:lineRule="auto"/>
      <w:outlineLvl w:val="9"/>
    </w:pPr>
    <w:rPr>
      <w:b/>
      <w:bCs/>
      <w:sz w:val="28"/>
      <w:szCs w:val="28"/>
      <w:lang w:val="en-US"/>
    </w:rPr>
  </w:style>
  <w:style w:type="table" w:styleId="afb">
    <w:name w:val="Table Grid"/>
    <w:basedOn w:val="a3"/>
    <w:uiPriority w:val="59"/>
    <w:rsid w:val="00225C9E"/>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ветлая заливка1"/>
    <w:basedOn w:val="a3"/>
    <w:next w:val="afc"/>
    <w:uiPriority w:val="60"/>
    <w:rsid w:val="00225C9E"/>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3"/>
    <w:next w:val="-1"/>
    <w:uiPriority w:val="60"/>
    <w:rsid w:val="00225C9E"/>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3"/>
    <w:next w:val="-2"/>
    <w:uiPriority w:val="60"/>
    <w:rsid w:val="00225C9E"/>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3"/>
    <w:next w:val="-3"/>
    <w:uiPriority w:val="60"/>
    <w:rsid w:val="00225C9E"/>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3"/>
    <w:next w:val="-4"/>
    <w:uiPriority w:val="60"/>
    <w:rsid w:val="00225C9E"/>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3"/>
    <w:next w:val="-5"/>
    <w:uiPriority w:val="60"/>
    <w:rsid w:val="00225C9E"/>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3"/>
    <w:next w:val="-6"/>
    <w:uiPriority w:val="60"/>
    <w:rsid w:val="00225C9E"/>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c">
    <w:name w:val="Светлый список1"/>
    <w:basedOn w:val="a3"/>
    <w:next w:val="afd"/>
    <w:uiPriority w:val="61"/>
    <w:rsid w:val="00225C9E"/>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3"/>
    <w:next w:val="-10"/>
    <w:uiPriority w:val="61"/>
    <w:rsid w:val="00225C9E"/>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3"/>
    <w:next w:val="-20"/>
    <w:uiPriority w:val="61"/>
    <w:rsid w:val="00225C9E"/>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3"/>
    <w:next w:val="-30"/>
    <w:uiPriority w:val="61"/>
    <w:rsid w:val="00225C9E"/>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3"/>
    <w:next w:val="-40"/>
    <w:uiPriority w:val="61"/>
    <w:rsid w:val="00225C9E"/>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3"/>
    <w:next w:val="-50"/>
    <w:uiPriority w:val="61"/>
    <w:rsid w:val="00225C9E"/>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3"/>
    <w:next w:val="-60"/>
    <w:uiPriority w:val="61"/>
    <w:rsid w:val="00225C9E"/>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d">
    <w:name w:val="Светлая сетка1"/>
    <w:basedOn w:val="a3"/>
    <w:next w:val="afe"/>
    <w:uiPriority w:val="62"/>
    <w:rsid w:val="00225C9E"/>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3"/>
    <w:next w:val="-12"/>
    <w:uiPriority w:val="62"/>
    <w:rsid w:val="00225C9E"/>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3"/>
    <w:next w:val="-22"/>
    <w:uiPriority w:val="62"/>
    <w:rsid w:val="00225C9E"/>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3"/>
    <w:next w:val="-32"/>
    <w:uiPriority w:val="62"/>
    <w:rsid w:val="00225C9E"/>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3"/>
    <w:next w:val="-42"/>
    <w:uiPriority w:val="62"/>
    <w:rsid w:val="00225C9E"/>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3"/>
    <w:next w:val="-52"/>
    <w:uiPriority w:val="62"/>
    <w:rsid w:val="00225C9E"/>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3"/>
    <w:next w:val="-62"/>
    <w:uiPriority w:val="62"/>
    <w:rsid w:val="00225C9E"/>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3"/>
    <w:next w:val="1e"/>
    <w:uiPriority w:val="63"/>
    <w:rsid w:val="00225C9E"/>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3"/>
    <w:next w:val="1-1"/>
    <w:uiPriority w:val="63"/>
    <w:rsid w:val="00225C9E"/>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3"/>
    <w:next w:val="1-2"/>
    <w:uiPriority w:val="63"/>
    <w:rsid w:val="00225C9E"/>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3"/>
    <w:next w:val="1-3"/>
    <w:uiPriority w:val="63"/>
    <w:rsid w:val="00225C9E"/>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3"/>
    <w:next w:val="1-4"/>
    <w:uiPriority w:val="63"/>
    <w:rsid w:val="00225C9E"/>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3"/>
    <w:next w:val="1-5"/>
    <w:uiPriority w:val="63"/>
    <w:rsid w:val="00225C9E"/>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3"/>
    <w:next w:val="1-6"/>
    <w:uiPriority w:val="63"/>
    <w:rsid w:val="00225C9E"/>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2">
    <w:name w:val="Средняя заливка 21"/>
    <w:basedOn w:val="a3"/>
    <w:next w:val="29"/>
    <w:uiPriority w:val="64"/>
    <w:rsid w:val="00225C9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3"/>
    <w:next w:val="2-1"/>
    <w:uiPriority w:val="64"/>
    <w:rsid w:val="00225C9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3"/>
    <w:next w:val="2-2"/>
    <w:uiPriority w:val="64"/>
    <w:rsid w:val="00225C9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3"/>
    <w:next w:val="2-3"/>
    <w:uiPriority w:val="64"/>
    <w:rsid w:val="00225C9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3"/>
    <w:next w:val="2-4"/>
    <w:uiPriority w:val="64"/>
    <w:rsid w:val="00225C9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3"/>
    <w:next w:val="2-5"/>
    <w:uiPriority w:val="64"/>
    <w:rsid w:val="00225C9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3"/>
    <w:next w:val="2-6"/>
    <w:uiPriority w:val="64"/>
    <w:rsid w:val="00225C9E"/>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3"/>
    <w:next w:val="1f"/>
    <w:uiPriority w:val="65"/>
    <w:rsid w:val="00225C9E"/>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3"/>
    <w:next w:val="1-10"/>
    <w:uiPriority w:val="65"/>
    <w:rsid w:val="00225C9E"/>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3"/>
    <w:next w:val="1-20"/>
    <w:uiPriority w:val="65"/>
    <w:rsid w:val="00225C9E"/>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3"/>
    <w:next w:val="1-30"/>
    <w:uiPriority w:val="65"/>
    <w:rsid w:val="00225C9E"/>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3"/>
    <w:next w:val="1-40"/>
    <w:uiPriority w:val="65"/>
    <w:rsid w:val="00225C9E"/>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3"/>
    <w:next w:val="1-50"/>
    <w:uiPriority w:val="65"/>
    <w:rsid w:val="00225C9E"/>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3"/>
    <w:next w:val="1-60"/>
    <w:uiPriority w:val="65"/>
    <w:rsid w:val="00225C9E"/>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3">
    <w:name w:val="Средний список 21"/>
    <w:basedOn w:val="a3"/>
    <w:next w:val="2a"/>
    <w:uiPriority w:val="66"/>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3"/>
    <w:next w:val="2-10"/>
    <w:uiPriority w:val="66"/>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3"/>
    <w:next w:val="2-20"/>
    <w:uiPriority w:val="66"/>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3"/>
    <w:next w:val="2-30"/>
    <w:uiPriority w:val="66"/>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3"/>
    <w:next w:val="2-40"/>
    <w:uiPriority w:val="66"/>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3"/>
    <w:next w:val="2-50"/>
    <w:uiPriority w:val="66"/>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3"/>
    <w:next w:val="2-60"/>
    <w:uiPriority w:val="66"/>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3"/>
    <w:next w:val="1f0"/>
    <w:uiPriority w:val="67"/>
    <w:rsid w:val="00225C9E"/>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3"/>
    <w:next w:val="1-12"/>
    <w:uiPriority w:val="67"/>
    <w:rsid w:val="00225C9E"/>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3"/>
    <w:next w:val="1-22"/>
    <w:uiPriority w:val="67"/>
    <w:rsid w:val="00225C9E"/>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3"/>
    <w:next w:val="1-32"/>
    <w:uiPriority w:val="67"/>
    <w:rsid w:val="00225C9E"/>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3"/>
    <w:next w:val="1-42"/>
    <w:uiPriority w:val="67"/>
    <w:rsid w:val="00225C9E"/>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3"/>
    <w:next w:val="1-52"/>
    <w:uiPriority w:val="67"/>
    <w:rsid w:val="00225C9E"/>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3"/>
    <w:next w:val="1-62"/>
    <w:uiPriority w:val="67"/>
    <w:rsid w:val="00225C9E"/>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4">
    <w:name w:val="Средняя сетка 21"/>
    <w:basedOn w:val="a3"/>
    <w:next w:val="2b"/>
    <w:uiPriority w:val="68"/>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3"/>
    <w:next w:val="2-12"/>
    <w:uiPriority w:val="68"/>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3"/>
    <w:next w:val="2-22"/>
    <w:uiPriority w:val="68"/>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3"/>
    <w:next w:val="2-32"/>
    <w:uiPriority w:val="68"/>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3"/>
    <w:next w:val="2-42"/>
    <w:uiPriority w:val="68"/>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3"/>
    <w:next w:val="2-52"/>
    <w:uiPriority w:val="68"/>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3"/>
    <w:next w:val="2-62"/>
    <w:uiPriority w:val="68"/>
    <w:rsid w:val="00225C9E"/>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3"/>
    <w:next w:val="37"/>
    <w:uiPriority w:val="69"/>
    <w:rsid w:val="00225C9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3"/>
    <w:next w:val="3-1"/>
    <w:uiPriority w:val="69"/>
    <w:rsid w:val="00225C9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3"/>
    <w:next w:val="3-2"/>
    <w:uiPriority w:val="69"/>
    <w:rsid w:val="00225C9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3"/>
    <w:next w:val="3-3"/>
    <w:uiPriority w:val="69"/>
    <w:rsid w:val="00225C9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3"/>
    <w:next w:val="3-4"/>
    <w:uiPriority w:val="69"/>
    <w:rsid w:val="00225C9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3"/>
    <w:next w:val="3-5"/>
    <w:uiPriority w:val="69"/>
    <w:rsid w:val="00225C9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3"/>
    <w:next w:val="3-6"/>
    <w:uiPriority w:val="69"/>
    <w:rsid w:val="00225C9E"/>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3"/>
    <w:next w:val="aff"/>
    <w:uiPriority w:val="70"/>
    <w:rsid w:val="00225C9E"/>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3"/>
    <w:next w:val="-13"/>
    <w:uiPriority w:val="70"/>
    <w:rsid w:val="00225C9E"/>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3"/>
    <w:next w:val="-23"/>
    <w:uiPriority w:val="70"/>
    <w:rsid w:val="00225C9E"/>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3"/>
    <w:next w:val="-33"/>
    <w:uiPriority w:val="70"/>
    <w:rsid w:val="00225C9E"/>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3"/>
    <w:next w:val="-43"/>
    <w:uiPriority w:val="70"/>
    <w:rsid w:val="00225C9E"/>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3"/>
    <w:next w:val="-53"/>
    <w:uiPriority w:val="70"/>
    <w:rsid w:val="00225C9E"/>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3"/>
    <w:next w:val="-63"/>
    <w:uiPriority w:val="70"/>
    <w:rsid w:val="00225C9E"/>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3"/>
    <w:next w:val="aff0"/>
    <w:uiPriority w:val="71"/>
    <w:rsid w:val="00225C9E"/>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3"/>
    <w:next w:val="-14"/>
    <w:uiPriority w:val="71"/>
    <w:rsid w:val="00225C9E"/>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3"/>
    <w:next w:val="-24"/>
    <w:uiPriority w:val="71"/>
    <w:rsid w:val="00225C9E"/>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3"/>
    <w:next w:val="-34"/>
    <w:uiPriority w:val="71"/>
    <w:rsid w:val="00225C9E"/>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3"/>
    <w:next w:val="-44"/>
    <w:uiPriority w:val="71"/>
    <w:rsid w:val="00225C9E"/>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3"/>
    <w:next w:val="-54"/>
    <w:uiPriority w:val="71"/>
    <w:rsid w:val="00225C9E"/>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3"/>
    <w:next w:val="-64"/>
    <w:uiPriority w:val="71"/>
    <w:rsid w:val="00225C9E"/>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3"/>
    <w:next w:val="aff1"/>
    <w:uiPriority w:val="72"/>
    <w:rsid w:val="00225C9E"/>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3"/>
    <w:next w:val="-15"/>
    <w:uiPriority w:val="72"/>
    <w:rsid w:val="00225C9E"/>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3"/>
    <w:next w:val="-25"/>
    <w:uiPriority w:val="72"/>
    <w:rsid w:val="00225C9E"/>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3"/>
    <w:next w:val="-35"/>
    <w:uiPriority w:val="72"/>
    <w:rsid w:val="00225C9E"/>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3"/>
    <w:next w:val="-45"/>
    <w:uiPriority w:val="72"/>
    <w:rsid w:val="00225C9E"/>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3"/>
    <w:next w:val="-55"/>
    <w:uiPriority w:val="72"/>
    <w:rsid w:val="00225C9E"/>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3"/>
    <w:next w:val="-65"/>
    <w:uiPriority w:val="72"/>
    <w:rsid w:val="00225C9E"/>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3"/>
    <w:next w:val="aff2"/>
    <w:uiPriority w:val="73"/>
    <w:rsid w:val="00225C9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3"/>
    <w:next w:val="-16"/>
    <w:uiPriority w:val="73"/>
    <w:rsid w:val="00225C9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3"/>
    <w:next w:val="-26"/>
    <w:uiPriority w:val="73"/>
    <w:rsid w:val="00225C9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3"/>
    <w:next w:val="-36"/>
    <w:uiPriority w:val="73"/>
    <w:rsid w:val="00225C9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3"/>
    <w:next w:val="-46"/>
    <w:uiPriority w:val="73"/>
    <w:rsid w:val="00225C9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3"/>
    <w:next w:val="-56"/>
    <w:uiPriority w:val="73"/>
    <w:rsid w:val="00225C9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3"/>
    <w:next w:val="-66"/>
    <w:uiPriority w:val="73"/>
    <w:rsid w:val="00225C9E"/>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15">
    <w:name w:val="Заголовок 2 Знак1"/>
    <w:basedOn w:val="a2"/>
    <w:uiPriority w:val="9"/>
    <w:semiHidden/>
    <w:rsid w:val="00225C9E"/>
    <w:rPr>
      <w:rFonts w:asciiTheme="majorHAnsi" w:eastAsiaTheme="majorEastAsia" w:hAnsiTheme="majorHAnsi" w:cstheme="majorBidi"/>
      <w:color w:val="2E74B5" w:themeColor="accent1" w:themeShade="BF"/>
      <w:sz w:val="26"/>
      <w:szCs w:val="26"/>
    </w:rPr>
  </w:style>
  <w:style w:type="character" w:customStyle="1" w:styleId="312">
    <w:name w:val="Заголовок 3 Знак1"/>
    <w:basedOn w:val="a2"/>
    <w:uiPriority w:val="9"/>
    <w:semiHidden/>
    <w:rsid w:val="00225C9E"/>
    <w:rPr>
      <w:rFonts w:asciiTheme="majorHAnsi" w:eastAsiaTheme="majorEastAsia" w:hAnsiTheme="majorHAnsi" w:cstheme="majorBidi"/>
      <w:color w:val="1F4D78" w:themeColor="accent1" w:themeShade="7F"/>
      <w:sz w:val="24"/>
      <w:szCs w:val="24"/>
    </w:rPr>
  </w:style>
  <w:style w:type="paragraph" w:styleId="ab">
    <w:name w:val="Title"/>
    <w:basedOn w:val="a1"/>
    <w:next w:val="a1"/>
    <w:link w:val="aa"/>
    <w:uiPriority w:val="10"/>
    <w:qFormat/>
    <w:rsid w:val="00225C9E"/>
    <w:pPr>
      <w:spacing w:after="0" w:line="240" w:lineRule="auto"/>
      <w:contextualSpacing/>
    </w:pPr>
    <w:rPr>
      <w:rFonts w:ascii="Calibri" w:eastAsia="MS Gothic" w:hAnsi="Calibri" w:cs="Times New Roman"/>
      <w:color w:val="17365D"/>
      <w:spacing w:val="5"/>
      <w:kern w:val="28"/>
      <w:sz w:val="52"/>
      <w:szCs w:val="52"/>
    </w:rPr>
  </w:style>
  <w:style w:type="character" w:customStyle="1" w:styleId="1f5">
    <w:name w:val="Заголовок Знак1"/>
    <w:basedOn w:val="a2"/>
    <w:uiPriority w:val="10"/>
    <w:rsid w:val="00225C9E"/>
    <w:rPr>
      <w:rFonts w:asciiTheme="majorHAnsi" w:eastAsiaTheme="majorEastAsia" w:hAnsiTheme="majorHAnsi" w:cstheme="majorBidi"/>
      <w:spacing w:val="-10"/>
      <w:kern w:val="28"/>
      <w:sz w:val="56"/>
      <w:szCs w:val="56"/>
    </w:rPr>
  </w:style>
  <w:style w:type="paragraph" w:styleId="ad">
    <w:name w:val="Subtitle"/>
    <w:basedOn w:val="a1"/>
    <w:next w:val="a1"/>
    <w:link w:val="ac"/>
    <w:uiPriority w:val="11"/>
    <w:qFormat/>
    <w:rsid w:val="00225C9E"/>
    <w:pPr>
      <w:numPr>
        <w:ilvl w:val="1"/>
      </w:numPr>
    </w:pPr>
    <w:rPr>
      <w:rFonts w:ascii="Calibri" w:eastAsia="MS Gothic" w:hAnsi="Calibri" w:cs="Times New Roman"/>
      <w:i/>
      <w:iCs/>
      <w:color w:val="4F81BD"/>
      <w:spacing w:val="15"/>
      <w:sz w:val="24"/>
      <w:szCs w:val="24"/>
    </w:rPr>
  </w:style>
  <w:style w:type="character" w:customStyle="1" w:styleId="1f6">
    <w:name w:val="Подзаголовок Знак1"/>
    <w:basedOn w:val="a2"/>
    <w:uiPriority w:val="11"/>
    <w:rsid w:val="00225C9E"/>
    <w:rPr>
      <w:rFonts w:eastAsiaTheme="minorEastAsia"/>
      <w:color w:val="5A5A5A" w:themeColor="text1" w:themeTint="A5"/>
      <w:spacing w:val="15"/>
    </w:rPr>
  </w:style>
  <w:style w:type="paragraph" w:styleId="28">
    <w:name w:val="Quote"/>
    <w:basedOn w:val="a1"/>
    <w:next w:val="a1"/>
    <w:link w:val="27"/>
    <w:uiPriority w:val="29"/>
    <w:qFormat/>
    <w:rsid w:val="00225C9E"/>
    <w:pPr>
      <w:spacing w:before="200"/>
      <w:ind w:left="864" w:right="864"/>
      <w:jc w:val="center"/>
    </w:pPr>
    <w:rPr>
      <w:i/>
      <w:iCs/>
      <w:color w:val="000000"/>
    </w:rPr>
  </w:style>
  <w:style w:type="character" w:customStyle="1" w:styleId="216">
    <w:name w:val="Цитата 2 Знак1"/>
    <w:basedOn w:val="a2"/>
    <w:uiPriority w:val="29"/>
    <w:rsid w:val="00225C9E"/>
    <w:rPr>
      <w:i/>
      <w:iCs/>
      <w:color w:val="404040" w:themeColor="text1" w:themeTint="BF"/>
    </w:rPr>
  </w:style>
  <w:style w:type="character" w:customStyle="1" w:styleId="410">
    <w:name w:val="Заголовок 4 Знак1"/>
    <w:basedOn w:val="a2"/>
    <w:uiPriority w:val="9"/>
    <w:semiHidden/>
    <w:rsid w:val="00225C9E"/>
    <w:rPr>
      <w:rFonts w:asciiTheme="majorHAnsi" w:eastAsiaTheme="majorEastAsia" w:hAnsiTheme="majorHAnsi" w:cstheme="majorBidi"/>
      <w:i/>
      <w:iCs/>
      <w:color w:val="2E74B5" w:themeColor="accent1" w:themeShade="BF"/>
    </w:rPr>
  </w:style>
  <w:style w:type="character" w:customStyle="1" w:styleId="510">
    <w:name w:val="Заголовок 5 Знак1"/>
    <w:basedOn w:val="a2"/>
    <w:uiPriority w:val="9"/>
    <w:semiHidden/>
    <w:rsid w:val="00225C9E"/>
    <w:rPr>
      <w:rFonts w:asciiTheme="majorHAnsi" w:eastAsiaTheme="majorEastAsia" w:hAnsiTheme="majorHAnsi" w:cstheme="majorBidi"/>
      <w:color w:val="2E74B5" w:themeColor="accent1" w:themeShade="BF"/>
    </w:rPr>
  </w:style>
  <w:style w:type="character" w:customStyle="1" w:styleId="610">
    <w:name w:val="Заголовок 6 Знак1"/>
    <w:basedOn w:val="a2"/>
    <w:uiPriority w:val="9"/>
    <w:semiHidden/>
    <w:rsid w:val="00225C9E"/>
    <w:rPr>
      <w:rFonts w:asciiTheme="majorHAnsi" w:eastAsiaTheme="majorEastAsia" w:hAnsiTheme="majorHAnsi" w:cstheme="majorBidi"/>
      <w:color w:val="1F4D78" w:themeColor="accent1" w:themeShade="7F"/>
    </w:rPr>
  </w:style>
  <w:style w:type="character" w:customStyle="1" w:styleId="710">
    <w:name w:val="Заголовок 7 Знак1"/>
    <w:basedOn w:val="a2"/>
    <w:uiPriority w:val="9"/>
    <w:semiHidden/>
    <w:rsid w:val="00225C9E"/>
    <w:rPr>
      <w:rFonts w:asciiTheme="majorHAnsi" w:eastAsiaTheme="majorEastAsia" w:hAnsiTheme="majorHAnsi" w:cstheme="majorBidi"/>
      <w:i/>
      <w:iCs/>
      <w:color w:val="1F4D78" w:themeColor="accent1" w:themeShade="7F"/>
    </w:rPr>
  </w:style>
  <w:style w:type="character" w:customStyle="1" w:styleId="810">
    <w:name w:val="Заголовок 8 Знак1"/>
    <w:basedOn w:val="a2"/>
    <w:uiPriority w:val="9"/>
    <w:semiHidden/>
    <w:rsid w:val="00225C9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225C9E"/>
    <w:rPr>
      <w:rFonts w:asciiTheme="majorHAnsi" w:eastAsiaTheme="majorEastAsia" w:hAnsiTheme="majorHAnsi" w:cstheme="majorBidi"/>
      <w:i/>
      <w:iCs/>
      <w:color w:val="272727" w:themeColor="text1" w:themeTint="D8"/>
      <w:sz w:val="21"/>
      <w:szCs w:val="21"/>
    </w:rPr>
  </w:style>
  <w:style w:type="paragraph" w:styleId="af8">
    <w:name w:val="Intense Quote"/>
    <w:basedOn w:val="a1"/>
    <w:next w:val="a1"/>
    <w:link w:val="af7"/>
    <w:uiPriority w:val="30"/>
    <w:qFormat/>
    <w:rsid w:val="00225C9E"/>
    <w:pPr>
      <w:pBdr>
        <w:top w:val="single" w:sz="4" w:space="10" w:color="5B9BD5" w:themeColor="accent1"/>
        <w:bottom w:val="single" w:sz="4" w:space="10" w:color="5B9BD5" w:themeColor="accent1"/>
      </w:pBdr>
      <w:spacing w:before="360" w:after="360"/>
      <w:ind w:left="864" w:right="864"/>
      <w:jc w:val="center"/>
    </w:pPr>
    <w:rPr>
      <w:b/>
      <w:bCs/>
      <w:i/>
      <w:iCs/>
      <w:color w:val="4F81BD"/>
    </w:rPr>
  </w:style>
  <w:style w:type="character" w:customStyle="1" w:styleId="1f7">
    <w:name w:val="Выделенная цитата Знак1"/>
    <w:basedOn w:val="a2"/>
    <w:uiPriority w:val="30"/>
    <w:rsid w:val="00225C9E"/>
    <w:rPr>
      <w:i/>
      <w:iCs/>
      <w:color w:val="5B9BD5" w:themeColor="accent1"/>
    </w:rPr>
  </w:style>
  <w:style w:type="character" w:styleId="aff3">
    <w:name w:val="Subtle Emphasis"/>
    <w:basedOn w:val="a2"/>
    <w:uiPriority w:val="19"/>
    <w:qFormat/>
    <w:rsid w:val="00225C9E"/>
    <w:rPr>
      <w:i/>
      <w:iCs/>
      <w:color w:val="404040" w:themeColor="text1" w:themeTint="BF"/>
    </w:rPr>
  </w:style>
  <w:style w:type="character" w:styleId="aff4">
    <w:name w:val="Intense Emphasis"/>
    <w:basedOn w:val="a2"/>
    <w:uiPriority w:val="21"/>
    <w:qFormat/>
    <w:rsid w:val="00225C9E"/>
    <w:rPr>
      <w:i/>
      <w:iCs/>
      <w:color w:val="5B9BD5" w:themeColor="accent1"/>
    </w:rPr>
  </w:style>
  <w:style w:type="character" w:styleId="aff5">
    <w:name w:val="Subtle Reference"/>
    <w:basedOn w:val="a2"/>
    <w:uiPriority w:val="31"/>
    <w:qFormat/>
    <w:rsid w:val="00225C9E"/>
    <w:rPr>
      <w:smallCaps/>
      <w:color w:val="5A5A5A" w:themeColor="text1" w:themeTint="A5"/>
    </w:rPr>
  </w:style>
  <w:style w:type="character" w:styleId="aff6">
    <w:name w:val="Intense Reference"/>
    <w:basedOn w:val="a2"/>
    <w:uiPriority w:val="32"/>
    <w:qFormat/>
    <w:rsid w:val="00225C9E"/>
    <w:rPr>
      <w:b/>
      <w:bCs/>
      <w:smallCaps/>
      <w:color w:val="5B9BD5" w:themeColor="accent1"/>
      <w:spacing w:val="5"/>
    </w:rPr>
  </w:style>
  <w:style w:type="table" w:styleId="afc">
    <w:name w:val="Light Shading"/>
    <w:basedOn w:val="a3"/>
    <w:uiPriority w:val="60"/>
    <w:semiHidden/>
    <w:unhideWhenUsed/>
    <w:rsid w:val="00225C9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rsid w:val="00225C9E"/>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rsid w:val="00225C9E"/>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rsid w:val="00225C9E"/>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225C9E"/>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225C9E"/>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225C9E"/>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d">
    <w:name w:val="Light List"/>
    <w:basedOn w:val="a3"/>
    <w:uiPriority w:val="61"/>
    <w:semiHidden/>
    <w:unhideWhenUsed/>
    <w:rsid w:val="00225C9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rsid w:val="00225C9E"/>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rsid w:val="00225C9E"/>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rsid w:val="00225C9E"/>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rsid w:val="00225C9E"/>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rsid w:val="00225C9E"/>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rsid w:val="00225C9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e">
    <w:name w:val="Light Grid"/>
    <w:basedOn w:val="a3"/>
    <w:uiPriority w:val="62"/>
    <w:semiHidden/>
    <w:unhideWhenUsed/>
    <w:rsid w:val="00225C9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3"/>
    <w:uiPriority w:val="62"/>
    <w:semiHidden/>
    <w:unhideWhenUsed/>
    <w:rsid w:val="00225C9E"/>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3"/>
    <w:uiPriority w:val="62"/>
    <w:semiHidden/>
    <w:unhideWhenUsed/>
    <w:rsid w:val="00225C9E"/>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3"/>
    <w:uiPriority w:val="62"/>
    <w:semiHidden/>
    <w:unhideWhenUsed/>
    <w:rsid w:val="00225C9E"/>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3"/>
    <w:uiPriority w:val="62"/>
    <w:semiHidden/>
    <w:unhideWhenUsed/>
    <w:rsid w:val="00225C9E"/>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3"/>
    <w:uiPriority w:val="62"/>
    <w:semiHidden/>
    <w:unhideWhenUsed/>
    <w:rsid w:val="00225C9E"/>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3"/>
    <w:uiPriority w:val="62"/>
    <w:semiHidden/>
    <w:unhideWhenUsed/>
    <w:rsid w:val="00225C9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e">
    <w:name w:val="Medium Shading 1"/>
    <w:basedOn w:val="a3"/>
    <w:uiPriority w:val="63"/>
    <w:semiHidden/>
    <w:unhideWhenUsed/>
    <w:rsid w:val="00225C9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225C9E"/>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225C9E"/>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225C9E"/>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225C9E"/>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225C9E"/>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225C9E"/>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9">
    <w:name w:val="Medium Shading 2"/>
    <w:basedOn w:val="a3"/>
    <w:uiPriority w:val="64"/>
    <w:semiHidden/>
    <w:unhideWhenUsed/>
    <w:rsid w:val="00225C9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225C9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225C9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225C9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rsid w:val="00225C9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225C9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225C9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
    <w:name w:val="Medium List 1"/>
    <w:basedOn w:val="a3"/>
    <w:uiPriority w:val="65"/>
    <w:semiHidden/>
    <w:unhideWhenUsed/>
    <w:rsid w:val="00225C9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225C9E"/>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225C9E"/>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225C9E"/>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225C9E"/>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225C9E"/>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225C9E"/>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a">
    <w:name w:val="Medium List 2"/>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0">
    <w:name w:val="Medium Grid 1"/>
    <w:basedOn w:val="a3"/>
    <w:uiPriority w:val="67"/>
    <w:semiHidden/>
    <w:unhideWhenUsed/>
    <w:rsid w:val="00225C9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semiHidden/>
    <w:unhideWhenUsed/>
    <w:rsid w:val="00225C9E"/>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3"/>
    <w:uiPriority w:val="67"/>
    <w:semiHidden/>
    <w:unhideWhenUsed/>
    <w:rsid w:val="00225C9E"/>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3"/>
    <w:uiPriority w:val="67"/>
    <w:semiHidden/>
    <w:unhideWhenUsed/>
    <w:rsid w:val="00225C9E"/>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3"/>
    <w:uiPriority w:val="67"/>
    <w:semiHidden/>
    <w:unhideWhenUsed/>
    <w:rsid w:val="00225C9E"/>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3"/>
    <w:uiPriority w:val="67"/>
    <w:semiHidden/>
    <w:unhideWhenUsed/>
    <w:rsid w:val="00225C9E"/>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3"/>
    <w:uiPriority w:val="67"/>
    <w:semiHidden/>
    <w:unhideWhenUsed/>
    <w:rsid w:val="00225C9E"/>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b">
    <w:name w:val="Medium Grid 2"/>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3"/>
    <w:uiPriority w:val="68"/>
    <w:semiHidden/>
    <w:unhideWhenUsed/>
    <w:rsid w:val="00225C9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7">
    <w:name w:val="Medium Grid 3"/>
    <w:basedOn w:val="a3"/>
    <w:uiPriority w:val="69"/>
    <w:semiHidden/>
    <w:unhideWhenUsed/>
    <w:rsid w:val="00225C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225C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225C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225C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225C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225C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225C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
    <w:name w:val="Dark List"/>
    <w:basedOn w:val="a3"/>
    <w:uiPriority w:val="70"/>
    <w:semiHidden/>
    <w:unhideWhenUsed/>
    <w:rsid w:val="00225C9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225C9E"/>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225C9E"/>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225C9E"/>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225C9E"/>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3"/>
    <w:uiPriority w:val="70"/>
    <w:semiHidden/>
    <w:unhideWhenUsed/>
    <w:rsid w:val="00225C9E"/>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3"/>
    <w:uiPriority w:val="70"/>
    <w:semiHidden/>
    <w:unhideWhenUsed/>
    <w:rsid w:val="00225C9E"/>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0">
    <w:name w:val="Colorful Shading"/>
    <w:basedOn w:val="a3"/>
    <w:uiPriority w:val="71"/>
    <w:semiHidden/>
    <w:unhideWhenUsed/>
    <w:rsid w:val="00225C9E"/>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3"/>
    <w:uiPriority w:val="71"/>
    <w:semiHidden/>
    <w:unhideWhenUsed/>
    <w:rsid w:val="00225C9E"/>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3"/>
    <w:uiPriority w:val="71"/>
    <w:semiHidden/>
    <w:unhideWhenUsed/>
    <w:rsid w:val="00225C9E"/>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3"/>
    <w:uiPriority w:val="71"/>
    <w:semiHidden/>
    <w:unhideWhenUsed/>
    <w:rsid w:val="00225C9E"/>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3"/>
    <w:uiPriority w:val="71"/>
    <w:semiHidden/>
    <w:unhideWhenUsed/>
    <w:rsid w:val="00225C9E"/>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3"/>
    <w:uiPriority w:val="71"/>
    <w:semiHidden/>
    <w:unhideWhenUsed/>
    <w:rsid w:val="00225C9E"/>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3"/>
    <w:uiPriority w:val="71"/>
    <w:semiHidden/>
    <w:unhideWhenUsed/>
    <w:rsid w:val="00225C9E"/>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3"/>
    <w:uiPriority w:val="72"/>
    <w:semiHidden/>
    <w:unhideWhenUsed/>
    <w:rsid w:val="00225C9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3"/>
    <w:uiPriority w:val="72"/>
    <w:semiHidden/>
    <w:unhideWhenUsed/>
    <w:rsid w:val="00225C9E"/>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3"/>
    <w:uiPriority w:val="72"/>
    <w:semiHidden/>
    <w:unhideWhenUsed/>
    <w:rsid w:val="00225C9E"/>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3"/>
    <w:uiPriority w:val="72"/>
    <w:semiHidden/>
    <w:unhideWhenUsed/>
    <w:rsid w:val="00225C9E"/>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3"/>
    <w:uiPriority w:val="72"/>
    <w:semiHidden/>
    <w:unhideWhenUsed/>
    <w:rsid w:val="00225C9E"/>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3"/>
    <w:uiPriority w:val="72"/>
    <w:semiHidden/>
    <w:unhideWhenUsed/>
    <w:rsid w:val="00225C9E"/>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3"/>
    <w:uiPriority w:val="72"/>
    <w:semiHidden/>
    <w:unhideWhenUsed/>
    <w:rsid w:val="00225C9E"/>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2">
    <w:name w:val="Colorful Grid"/>
    <w:basedOn w:val="a3"/>
    <w:uiPriority w:val="73"/>
    <w:semiHidden/>
    <w:unhideWhenUsed/>
    <w:rsid w:val="00225C9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3"/>
    <w:uiPriority w:val="73"/>
    <w:semiHidden/>
    <w:unhideWhenUsed/>
    <w:rsid w:val="00225C9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225C9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225C9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225C9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3"/>
    <w:uiPriority w:val="73"/>
    <w:semiHidden/>
    <w:unhideWhenUsed/>
    <w:rsid w:val="00225C9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3"/>
    <w:uiPriority w:val="73"/>
    <w:semiHidden/>
    <w:unhideWhenUsed/>
    <w:rsid w:val="00225C9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7">
    <w:name w:val="Balloon Text"/>
    <w:basedOn w:val="a1"/>
    <w:link w:val="aff8"/>
    <w:uiPriority w:val="99"/>
    <w:semiHidden/>
    <w:unhideWhenUsed/>
    <w:rsid w:val="0078768E"/>
    <w:pPr>
      <w:spacing w:after="0" w:line="240" w:lineRule="auto"/>
    </w:pPr>
    <w:rPr>
      <w:rFonts w:ascii="Segoe UI" w:hAnsi="Segoe UI" w:cs="Segoe UI"/>
      <w:sz w:val="18"/>
      <w:szCs w:val="18"/>
    </w:rPr>
  </w:style>
  <w:style w:type="character" w:customStyle="1" w:styleId="aff8">
    <w:name w:val="Текст выноски Знак"/>
    <w:basedOn w:val="a2"/>
    <w:link w:val="aff7"/>
    <w:uiPriority w:val="99"/>
    <w:semiHidden/>
    <w:rsid w:val="0078768E"/>
    <w:rPr>
      <w:rFonts w:ascii="Segoe UI" w:hAnsi="Segoe UI" w:cs="Segoe UI"/>
      <w:sz w:val="18"/>
      <w:szCs w:val="18"/>
    </w:rPr>
  </w:style>
  <w:style w:type="character" w:styleId="aff9">
    <w:name w:val="Hyperlink"/>
    <w:basedOn w:val="a2"/>
    <w:uiPriority w:val="99"/>
    <w:unhideWhenUsed/>
    <w:rsid w:val="00AA4A69"/>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31891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24</Pages>
  <Words>7510</Words>
  <Characters>42811</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Анатолий</dc:creator>
  <cp:lastModifiedBy>RePack by SPecialiST</cp:lastModifiedBy>
  <cp:revision>34</cp:revision>
  <cp:lastPrinted>2023-11-12T15:19:00Z</cp:lastPrinted>
  <dcterms:created xsi:type="dcterms:W3CDTF">2022-08-29T10:08:00Z</dcterms:created>
  <dcterms:modified xsi:type="dcterms:W3CDTF">2023-11-12T18:44:00Z</dcterms:modified>
</cp:coreProperties>
</file>